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2310" w14:textId="6866AE67" w:rsidR="000B4F1A" w:rsidRDefault="000B4F1A" w:rsidP="000B4F1A">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w:t>
        </w:r>
        <w:r w:rsidR="0040330F">
          <w:rPr>
            <w:b/>
            <w:noProof/>
            <w:sz w:val="24"/>
          </w:rPr>
          <w:t>4</w:t>
        </w:r>
        <w:r w:rsidR="00D97155">
          <w:rPr>
            <w:b/>
            <w:noProof/>
            <w:sz w:val="24"/>
          </w:rPr>
          <w:t>2</w:t>
        </w:r>
      </w:fldSimple>
      <w:r>
        <w:rPr>
          <w:b/>
          <w:i/>
          <w:noProof/>
          <w:sz w:val="28"/>
        </w:rPr>
        <w:tab/>
      </w:r>
      <w:fldSimple w:instr=" DOCPROPERTY  Tdoc#  \* MERGEFORMAT ">
        <w:r>
          <w:rPr>
            <w:b/>
            <w:i/>
            <w:noProof/>
            <w:sz w:val="28"/>
          </w:rPr>
          <w:t>C3-25</w:t>
        </w:r>
        <w:r w:rsidR="005A47D2">
          <w:rPr>
            <w:b/>
            <w:i/>
            <w:noProof/>
            <w:sz w:val="28"/>
          </w:rPr>
          <w:t>3</w:t>
        </w:r>
      </w:fldSimple>
      <w:r w:rsidR="00615361">
        <w:rPr>
          <w:b/>
          <w:i/>
          <w:noProof/>
          <w:sz w:val="28"/>
        </w:rPr>
        <w:t>301</w:t>
      </w:r>
    </w:p>
    <w:p w14:paraId="386C112D" w14:textId="77777777" w:rsidR="0040330F" w:rsidRPr="00F541E0" w:rsidRDefault="0036304E"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6304E">
        <w:rPr>
          <w:rFonts w:ascii="Arial" w:eastAsia="Times New Roman" w:hAnsi="Arial"/>
          <w:b/>
          <w:noProof/>
          <w:sz w:val="24"/>
        </w:rPr>
        <w:t>Goteborg, Sweden, 25 – 29 August 2025</w:t>
      </w:r>
      <w:r w:rsidR="0040330F" w:rsidRPr="00F541E0">
        <w:rPr>
          <w:rFonts w:ascii="Arial" w:hAnsi="Arial"/>
          <w:b/>
          <w:noProof/>
          <w:sz w:val="24"/>
          <w:szCs w:val="24"/>
          <w:lang w:eastAsia="ja-JP"/>
        </w:rPr>
        <w:tab/>
        <w:t>(</w:t>
      </w:r>
      <w:r w:rsidR="0040330F">
        <w:rPr>
          <w:rFonts w:ascii="Arial" w:hAnsi="Arial"/>
          <w:b/>
          <w:noProof/>
          <w:sz w:val="24"/>
          <w:szCs w:val="24"/>
          <w:lang w:eastAsia="ja-JP"/>
        </w:rPr>
        <w:t>R</w:t>
      </w:r>
      <w:r w:rsidR="0040330F" w:rsidRPr="00F541E0">
        <w:rPr>
          <w:rFonts w:ascii="Arial" w:hAnsi="Arial"/>
          <w:b/>
          <w:noProof/>
          <w:sz w:val="24"/>
          <w:szCs w:val="24"/>
          <w:lang w:eastAsia="ja-JP"/>
        </w:rPr>
        <w:t xml:space="preserve">evision of </w:t>
      </w:r>
      <w:r w:rsidR="0040330F">
        <w:rPr>
          <w:rFonts w:ascii="Arial" w:hAnsi="Arial"/>
          <w:b/>
          <w:noProof/>
          <w:sz w:val="24"/>
          <w:szCs w:val="24"/>
          <w:lang w:eastAsia="ja-JP"/>
        </w:rPr>
        <w:t>C3</w:t>
      </w:r>
      <w:r w:rsidR="0040330F" w:rsidRPr="00F541E0">
        <w:rPr>
          <w:rFonts w:ascii="Arial" w:hAnsi="Arial"/>
          <w:b/>
          <w:noProof/>
          <w:sz w:val="24"/>
          <w:szCs w:val="24"/>
          <w:lang w:eastAsia="ja-JP"/>
        </w:rPr>
        <w:t>-</w:t>
      </w:r>
      <w:r w:rsidR="0040330F">
        <w:rPr>
          <w:rFonts w:ascii="Arial" w:hAnsi="Arial"/>
          <w:b/>
          <w:noProof/>
          <w:sz w:val="24"/>
          <w:szCs w:val="24"/>
          <w:lang w:eastAsia="ja-JP"/>
        </w:rPr>
        <w:t>25</w:t>
      </w:r>
      <w:r w:rsidR="005A47D2">
        <w:rPr>
          <w:rFonts w:ascii="Arial" w:hAnsi="Arial"/>
          <w:b/>
          <w:noProof/>
          <w:sz w:val="24"/>
          <w:szCs w:val="24"/>
          <w:lang w:eastAsia="ja-JP"/>
        </w:rPr>
        <w:t>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1EACCE2A" w14:textId="77777777" w:rsidTr="004F4664">
        <w:tc>
          <w:tcPr>
            <w:tcW w:w="9641" w:type="dxa"/>
            <w:gridSpan w:val="9"/>
            <w:tcBorders>
              <w:top w:val="single" w:sz="4" w:space="0" w:color="auto"/>
              <w:left w:val="single" w:sz="4" w:space="0" w:color="auto"/>
              <w:right w:val="single" w:sz="4" w:space="0" w:color="auto"/>
            </w:tcBorders>
          </w:tcPr>
          <w:p w14:paraId="24DBC8A3" w14:textId="77777777" w:rsidR="000B4F1A" w:rsidRDefault="000B4F1A" w:rsidP="004F4664">
            <w:pPr>
              <w:pStyle w:val="CRCoverPage"/>
              <w:spacing w:after="0"/>
              <w:jc w:val="right"/>
              <w:rPr>
                <w:i/>
                <w:noProof/>
              </w:rPr>
            </w:pPr>
            <w:r>
              <w:rPr>
                <w:i/>
                <w:noProof/>
                <w:sz w:val="14"/>
              </w:rPr>
              <w:t>CR-Form-v12.3</w:t>
            </w:r>
          </w:p>
        </w:tc>
      </w:tr>
      <w:tr w:rsidR="000B4F1A" w14:paraId="1ECBFEDE" w14:textId="77777777" w:rsidTr="004F4664">
        <w:tc>
          <w:tcPr>
            <w:tcW w:w="9641" w:type="dxa"/>
            <w:gridSpan w:val="9"/>
            <w:tcBorders>
              <w:left w:val="single" w:sz="4" w:space="0" w:color="auto"/>
              <w:right w:val="single" w:sz="4" w:space="0" w:color="auto"/>
            </w:tcBorders>
          </w:tcPr>
          <w:p w14:paraId="666DD688" w14:textId="77777777" w:rsidR="000B4F1A" w:rsidRDefault="000B4F1A" w:rsidP="004F4664">
            <w:pPr>
              <w:pStyle w:val="CRCoverPage"/>
              <w:spacing w:after="0"/>
              <w:jc w:val="center"/>
              <w:rPr>
                <w:noProof/>
              </w:rPr>
            </w:pPr>
            <w:r>
              <w:rPr>
                <w:b/>
                <w:noProof/>
                <w:sz w:val="32"/>
              </w:rPr>
              <w:t>CHANGE REQUEST</w:t>
            </w:r>
          </w:p>
        </w:tc>
      </w:tr>
      <w:tr w:rsidR="000B4F1A" w14:paraId="1AA0C824" w14:textId="77777777" w:rsidTr="004F4664">
        <w:tc>
          <w:tcPr>
            <w:tcW w:w="9641" w:type="dxa"/>
            <w:gridSpan w:val="9"/>
            <w:tcBorders>
              <w:left w:val="single" w:sz="4" w:space="0" w:color="auto"/>
              <w:right w:val="single" w:sz="4" w:space="0" w:color="auto"/>
            </w:tcBorders>
          </w:tcPr>
          <w:p w14:paraId="12FD4DDD" w14:textId="77777777" w:rsidR="000B4F1A" w:rsidRDefault="000B4F1A" w:rsidP="004F4664">
            <w:pPr>
              <w:pStyle w:val="CRCoverPage"/>
              <w:spacing w:after="0"/>
              <w:rPr>
                <w:noProof/>
                <w:sz w:val="8"/>
                <w:szCs w:val="8"/>
              </w:rPr>
            </w:pPr>
          </w:p>
        </w:tc>
      </w:tr>
      <w:tr w:rsidR="000B4F1A" w14:paraId="50E522C1" w14:textId="77777777" w:rsidTr="004F4664">
        <w:tc>
          <w:tcPr>
            <w:tcW w:w="142" w:type="dxa"/>
            <w:tcBorders>
              <w:left w:val="single" w:sz="4" w:space="0" w:color="auto"/>
            </w:tcBorders>
          </w:tcPr>
          <w:p w14:paraId="252AD10A" w14:textId="77777777" w:rsidR="000B4F1A" w:rsidRDefault="000B4F1A" w:rsidP="004F4664">
            <w:pPr>
              <w:pStyle w:val="CRCoverPage"/>
              <w:spacing w:after="0"/>
              <w:jc w:val="right"/>
              <w:rPr>
                <w:noProof/>
              </w:rPr>
            </w:pPr>
          </w:p>
        </w:tc>
        <w:tc>
          <w:tcPr>
            <w:tcW w:w="1559" w:type="dxa"/>
            <w:shd w:val="pct30" w:color="FFFF00" w:fill="auto"/>
          </w:tcPr>
          <w:p w14:paraId="76A23CCE" w14:textId="2285725C" w:rsidR="000B4F1A" w:rsidRPr="00410371" w:rsidRDefault="000B4F1A" w:rsidP="004F4664">
            <w:pPr>
              <w:pStyle w:val="CRCoverPage"/>
              <w:spacing w:after="0"/>
              <w:jc w:val="right"/>
              <w:rPr>
                <w:b/>
                <w:noProof/>
                <w:sz w:val="28"/>
              </w:rPr>
            </w:pPr>
            <w:fldSimple w:instr=" DOCPROPERTY  Spec#  \* MERGEFORMAT ">
              <w:r>
                <w:rPr>
                  <w:b/>
                  <w:noProof/>
                  <w:sz w:val="28"/>
                </w:rPr>
                <w:t>29.5</w:t>
              </w:r>
              <w:r w:rsidR="00B56C01">
                <w:rPr>
                  <w:b/>
                  <w:noProof/>
                  <w:sz w:val="28"/>
                </w:rPr>
                <w:t>61</w:t>
              </w:r>
            </w:fldSimple>
          </w:p>
        </w:tc>
        <w:tc>
          <w:tcPr>
            <w:tcW w:w="709" w:type="dxa"/>
          </w:tcPr>
          <w:p w14:paraId="49039250"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2910DB0F" w14:textId="20C97020" w:rsidR="000B4F1A" w:rsidRPr="00410371" w:rsidRDefault="00B56C01" w:rsidP="004F4664">
            <w:pPr>
              <w:pStyle w:val="CRCoverPage"/>
              <w:spacing w:after="0"/>
              <w:rPr>
                <w:noProof/>
              </w:rPr>
            </w:pPr>
            <w:r>
              <w:rPr>
                <w:b/>
                <w:noProof/>
                <w:sz w:val="28"/>
                <w:lang w:eastAsia="zh-CN"/>
              </w:rPr>
              <w:t>0</w:t>
            </w:r>
            <w:r w:rsidR="00615361">
              <w:rPr>
                <w:b/>
                <w:noProof/>
                <w:sz w:val="28"/>
                <w:lang w:eastAsia="zh-CN"/>
              </w:rPr>
              <w:t>197</w:t>
            </w:r>
          </w:p>
        </w:tc>
        <w:tc>
          <w:tcPr>
            <w:tcW w:w="709" w:type="dxa"/>
          </w:tcPr>
          <w:p w14:paraId="06B099AE"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00469C6"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045AA84D"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73D82" w14:textId="61C0C272" w:rsidR="000B4F1A" w:rsidRPr="00410371" w:rsidRDefault="000B4F1A" w:rsidP="004F4664">
            <w:pPr>
              <w:pStyle w:val="CRCoverPage"/>
              <w:spacing w:after="0"/>
              <w:jc w:val="center"/>
              <w:rPr>
                <w:noProof/>
                <w:sz w:val="28"/>
              </w:rPr>
            </w:pPr>
            <w:fldSimple w:instr=" DOCPROPERTY  Version  \* MERGEFORMAT ">
              <w:r>
                <w:rPr>
                  <w:b/>
                  <w:noProof/>
                  <w:sz w:val="28"/>
                </w:rPr>
                <w:t>19.</w:t>
              </w:r>
              <w:r w:rsidR="00297023">
                <w:rPr>
                  <w:b/>
                  <w:noProof/>
                  <w:sz w:val="28"/>
                </w:rPr>
                <w:t>2</w:t>
              </w:r>
              <w:r>
                <w:rPr>
                  <w:b/>
                  <w:noProof/>
                  <w:sz w:val="28"/>
                </w:rPr>
                <w:t>.</w:t>
              </w:r>
              <w:r w:rsidR="00D97155">
                <w:rPr>
                  <w:b/>
                  <w:noProof/>
                  <w:sz w:val="28"/>
                </w:rPr>
                <w:t>0</w:t>
              </w:r>
            </w:fldSimple>
          </w:p>
        </w:tc>
        <w:tc>
          <w:tcPr>
            <w:tcW w:w="143" w:type="dxa"/>
            <w:tcBorders>
              <w:right w:val="single" w:sz="4" w:space="0" w:color="auto"/>
            </w:tcBorders>
          </w:tcPr>
          <w:p w14:paraId="3BFF6C29" w14:textId="77777777" w:rsidR="000B4F1A" w:rsidRDefault="000B4F1A" w:rsidP="004F4664">
            <w:pPr>
              <w:pStyle w:val="CRCoverPage"/>
              <w:spacing w:after="0"/>
              <w:rPr>
                <w:noProof/>
              </w:rPr>
            </w:pPr>
          </w:p>
        </w:tc>
      </w:tr>
      <w:tr w:rsidR="000B4F1A" w14:paraId="3C6C1979" w14:textId="77777777" w:rsidTr="004F4664">
        <w:tc>
          <w:tcPr>
            <w:tcW w:w="9641" w:type="dxa"/>
            <w:gridSpan w:val="9"/>
            <w:tcBorders>
              <w:left w:val="single" w:sz="4" w:space="0" w:color="auto"/>
              <w:right w:val="single" w:sz="4" w:space="0" w:color="auto"/>
            </w:tcBorders>
          </w:tcPr>
          <w:p w14:paraId="0173395B" w14:textId="77777777" w:rsidR="000B4F1A" w:rsidRDefault="000B4F1A" w:rsidP="004F4664">
            <w:pPr>
              <w:pStyle w:val="CRCoverPage"/>
              <w:spacing w:after="0"/>
              <w:rPr>
                <w:noProof/>
              </w:rPr>
            </w:pPr>
          </w:p>
        </w:tc>
      </w:tr>
      <w:tr w:rsidR="000B4F1A" w14:paraId="728DBB91" w14:textId="77777777" w:rsidTr="004F4664">
        <w:tc>
          <w:tcPr>
            <w:tcW w:w="9641" w:type="dxa"/>
            <w:gridSpan w:val="9"/>
            <w:tcBorders>
              <w:top w:val="single" w:sz="4" w:space="0" w:color="auto"/>
            </w:tcBorders>
          </w:tcPr>
          <w:p w14:paraId="1A1A0064"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33BF9C87" w14:textId="77777777" w:rsidTr="004F4664">
        <w:tc>
          <w:tcPr>
            <w:tcW w:w="9641" w:type="dxa"/>
            <w:gridSpan w:val="9"/>
          </w:tcPr>
          <w:p w14:paraId="42618F34" w14:textId="77777777" w:rsidR="000B4F1A" w:rsidRDefault="000B4F1A" w:rsidP="004F4664">
            <w:pPr>
              <w:pStyle w:val="CRCoverPage"/>
              <w:spacing w:after="0"/>
              <w:rPr>
                <w:noProof/>
                <w:sz w:val="8"/>
                <w:szCs w:val="8"/>
              </w:rPr>
            </w:pPr>
          </w:p>
        </w:tc>
      </w:tr>
    </w:tbl>
    <w:p w14:paraId="58E4AA54"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419DA8CD" w14:textId="77777777" w:rsidTr="004F4664">
        <w:tc>
          <w:tcPr>
            <w:tcW w:w="2835" w:type="dxa"/>
          </w:tcPr>
          <w:p w14:paraId="576736B3"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DAA573B"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142FA"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2ED37B24"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D38C" w14:textId="77777777" w:rsidR="000B4F1A" w:rsidRDefault="000B4F1A" w:rsidP="004F4664">
            <w:pPr>
              <w:pStyle w:val="CRCoverPage"/>
              <w:spacing w:after="0"/>
              <w:jc w:val="center"/>
              <w:rPr>
                <w:b/>
                <w:caps/>
                <w:noProof/>
              </w:rPr>
            </w:pPr>
          </w:p>
        </w:tc>
        <w:tc>
          <w:tcPr>
            <w:tcW w:w="2126" w:type="dxa"/>
          </w:tcPr>
          <w:p w14:paraId="4CEB4F91"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83FDF" w14:textId="77777777" w:rsidR="000B4F1A" w:rsidRDefault="000B4F1A" w:rsidP="004F4664">
            <w:pPr>
              <w:pStyle w:val="CRCoverPage"/>
              <w:spacing w:after="0"/>
              <w:jc w:val="center"/>
              <w:rPr>
                <w:b/>
                <w:caps/>
                <w:noProof/>
              </w:rPr>
            </w:pPr>
          </w:p>
        </w:tc>
        <w:tc>
          <w:tcPr>
            <w:tcW w:w="1418" w:type="dxa"/>
            <w:tcBorders>
              <w:left w:val="nil"/>
            </w:tcBorders>
          </w:tcPr>
          <w:p w14:paraId="269748D2"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D16F0B" w14:textId="77777777" w:rsidR="000B4F1A" w:rsidRDefault="000B4F1A" w:rsidP="004F4664">
            <w:pPr>
              <w:pStyle w:val="CRCoverPage"/>
              <w:spacing w:after="0"/>
              <w:jc w:val="center"/>
              <w:rPr>
                <w:b/>
                <w:bCs/>
                <w:caps/>
                <w:noProof/>
              </w:rPr>
            </w:pPr>
            <w:r>
              <w:rPr>
                <w:b/>
                <w:bCs/>
                <w:caps/>
                <w:noProof/>
              </w:rPr>
              <w:t>x</w:t>
            </w:r>
          </w:p>
        </w:tc>
      </w:tr>
    </w:tbl>
    <w:p w14:paraId="586195F7"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F1FC806" w14:textId="77777777" w:rsidTr="004F4664">
        <w:tc>
          <w:tcPr>
            <w:tcW w:w="9640" w:type="dxa"/>
            <w:gridSpan w:val="11"/>
          </w:tcPr>
          <w:p w14:paraId="32C3083D" w14:textId="77777777" w:rsidR="000B4F1A" w:rsidRDefault="000B4F1A" w:rsidP="004F4664">
            <w:pPr>
              <w:pStyle w:val="CRCoverPage"/>
              <w:spacing w:after="0"/>
              <w:rPr>
                <w:noProof/>
                <w:sz w:val="8"/>
                <w:szCs w:val="8"/>
              </w:rPr>
            </w:pPr>
          </w:p>
        </w:tc>
      </w:tr>
      <w:tr w:rsidR="000B4F1A" w14:paraId="2845283D" w14:textId="77777777" w:rsidTr="004F4664">
        <w:tc>
          <w:tcPr>
            <w:tcW w:w="1843" w:type="dxa"/>
            <w:tcBorders>
              <w:top w:val="single" w:sz="4" w:space="0" w:color="auto"/>
              <w:left w:val="single" w:sz="4" w:space="0" w:color="auto"/>
            </w:tcBorders>
          </w:tcPr>
          <w:p w14:paraId="01499368"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8AEC1" w14:textId="3F2029BE" w:rsidR="000B4F1A" w:rsidRDefault="00297023" w:rsidP="004F4664">
            <w:pPr>
              <w:pStyle w:val="CRCoverPage"/>
              <w:spacing w:after="0"/>
              <w:ind w:left="100"/>
              <w:rPr>
                <w:noProof/>
              </w:rPr>
            </w:pPr>
            <w:r>
              <w:rPr>
                <w:noProof/>
              </w:rPr>
              <w:t>Support MSK for SNPN</w:t>
            </w:r>
            <w:r w:rsidR="000569BC">
              <w:rPr>
                <w:noProof/>
              </w:rPr>
              <w:t xml:space="preserve"> and resolve EN for </w:t>
            </w:r>
            <w:r w:rsidR="000569BC" w:rsidRPr="000569BC">
              <w:rPr>
                <w:noProof/>
              </w:rPr>
              <w:t>3GPP-Charging ID-v2</w:t>
            </w:r>
          </w:p>
        </w:tc>
      </w:tr>
      <w:tr w:rsidR="000B4F1A" w14:paraId="1201A25E" w14:textId="77777777" w:rsidTr="004F4664">
        <w:tc>
          <w:tcPr>
            <w:tcW w:w="1843" w:type="dxa"/>
            <w:tcBorders>
              <w:left w:val="single" w:sz="4" w:space="0" w:color="auto"/>
            </w:tcBorders>
          </w:tcPr>
          <w:p w14:paraId="0025706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3756A4EB" w14:textId="77777777" w:rsidR="000B4F1A" w:rsidRDefault="000B4F1A" w:rsidP="004F4664">
            <w:pPr>
              <w:pStyle w:val="CRCoverPage"/>
              <w:spacing w:after="0"/>
              <w:rPr>
                <w:noProof/>
                <w:sz w:val="8"/>
                <w:szCs w:val="8"/>
              </w:rPr>
            </w:pPr>
          </w:p>
        </w:tc>
      </w:tr>
      <w:tr w:rsidR="000B4F1A" w14:paraId="644528F5" w14:textId="77777777" w:rsidTr="004F4664">
        <w:tc>
          <w:tcPr>
            <w:tcW w:w="1843" w:type="dxa"/>
            <w:tcBorders>
              <w:left w:val="single" w:sz="4" w:space="0" w:color="auto"/>
            </w:tcBorders>
          </w:tcPr>
          <w:p w14:paraId="63BEAD96"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65199"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28E3B2B0" w14:textId="77777777" w:rsidTr="004F4664">
        <w:tc>
          <w:tcPr>
            <w:tcW w:w="1843" w:type="dxa"/>
            <w:tcBorders>
              <w:left w:val="single" w:sz="4" w:space="0" w:color="auto"/>
            </w:tcBorders>
          </w:tcPr>
          <w:p w14:paraId="4C4118B1"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D2865"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5C28790D" w14:textId="77777777" w:rsidTr="004F4664">
        <w:tc>
          <w:tcPr>
            <w:tcW w:w="1843" w:type="dxa"/>
            <w:tcBorders>
              <w:left w:val="single" w:sz="4" w:space="0" w:color="auto"/>
            </w:tcBorders>
          </w:tcPr>
          <w:p w14:paraId="424AD77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4C39B02D" w14:textId="77777777" w:rsidR="000B4F1A" w:rsidRDefault="000B4F1A" w:rsidP="004F4664">
            <w:pPr>
              <w:pStyle w:val="CRCoverPage"/>
              <w:spacing w:after="0"/>
              <w:rPr>
                <w:noProof/>
                <w:sz w:val="8"/>
                <w:szCs w:val="8"/>
              </w:rPr>
            </w:pPr>
          </w:p>
        </w:tc>
      </w:tr>
      <w:tr w:rsidR="000B4F1A" w14:paraId="7CFFB5BB" w14:textId="77777777" w:rsidTr="004F4664">
        <w:tc>
          <w:tcPr>
            <w:tcW w:w="1843" w:type="dxa"/>
            <w:tcBorders>
              <w:left w:val="single" w:sz="4" w:space="0" w:color="auto"/>
            </w:tcBorders>
          </w:tcPr>
          <w:p w14:paraId="17B8C53C"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26735CA6" w14:textId="5B82C198" w:rsidR="000B4F1A" w:rsidRDefault="00297023" w:rsidP="004F4664">
            <w:pPr>
              <w:pStyle w:val="CRCoverPage"/>
              <w:spacing w:after="0"/>
              <w:ind w:left="100"/>
              <w:rPr>
                <w:noProof/>
              </w:rPr>
            </w:pPr>
            <w:r>
              <w:t>TEI19</w:t>
            </w:r>
            <w:r w:rsidR="0036569E">
              <w:t xml:space="preserve">, </w:t>
            </w:r>
            <w:proofErr w:type="spellStart"/>
            <w:r w:rsidR="001A241C">
              <w:t>e</w:t>
            </w:r>
            <w:r w:rsidR="0036569E">
              <w:t>NPN</w:t>
            </w:r>
            <w:proofErr w:type="spellEnd"/>
            <w:r w:rsidR="000569BC">
              <w:t>, 5GS_Ph1-CT</w:t>
            </w:r>
          </w:p>
        </w:tc>
        <w:tc>
          <w:tcPr>
            <w:tcW w:w="567" w:type="dxa"/>
            <w:tcBorders>
              <w:left w:val="nil"/>
            </w:tcBorders>
          </w:tcPr>
          <w:p w14:paraId="32B61B94" w14:textId="77777777" w:rsidR="000B4F1A" w:rsidRDefault="000B4F1A" w:rsidP="004F4664">
            <w:pPr>
              <w:pStyle w:val="CRCoverPage"/>
              <w:spacing w:after="0"/>
              <w:ind w:right="100"/>
              <w:rPr>
                <w:noProof/>
              </w:rPr>
            </w:pPr>
          </w:p>
        </w:tc>
        <w:tc>
          <w:tcPr>
            <w:tcW w:w="1417" w:type="dxa"/>
            <w:gridSpan w:val="3"/>
            <w:tcBorders>
              <w:left w:val="nil"/>
            </w:tcBorders>
          </w:tcPr>
          <w:p w14:paraId="0F4CDD5A"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47E58" w14:textId="77725E67" w:rsidR="000B4F1A" w:rsidRDefault="000B4F1A" w:rsidP="004F4664">
            <w:pPr>
              <w:pStyle w:val="CRCoverPage"/>
              <w:spacing w:after="0"/>
              <w:ind w:left="100"/>
              <w:rPr>
                <w:noProof/>
              </w:rPr>
            </w:pPr>
            <w:fldSimple w:instr=" DOCPROPERTY  ResDate  \* MERGEFORMAT ">
              <w:r>
                <w:rPr>
                  <w:noProof/>
                </w:rPr>
                <w:t>2025-0</w:t>
              </w:r>
              <w:r w:rsidR="005A47D2">
                <w:rPr>
                  <w:noProof/>
                </w:rPr>
                <w:t>7</w:t>
              </w:r>
              <w:r>
                <w:rPr>
                  <w:noProof/>
                </w:rPr>
                <w:t>-</w:t>
              </w:r>
              <w:r w:rsidR="004938F5">
                <w:rPr>
                  <w:noProof/>
                </w:rPr>
                <w:t>18</w:t>
              </w:r>
            </w:fldSimple>
          </w:p>
        </w:tc>
      </w:tr>
      <w:tr w:rsidR="000B4F1A" w14:paraId="648A4CA6" w14:textId="77777777" w:rsidTr="004F4664">
        <w:tc>
          <w:tcPr>
            <w:tcW w:w="1843" w:type="dxa"/>
            <w:tcBorders>
              <w:left w:val="single" w:sz="4" w:space="0" w:color="auto"/>
            </w:tcBorders>
          </w:tcPr>
          <w:p w14:paraId="78EBB6E0" w14:textId="77777777" w:rsidR="000B4F1A" w:rsidRDefault="000B4F1A" w:rsidP="004F4664">
            <w:pPr>
              <w:pStyle w:val="CRCoverPage"/>
              <w:spacing w:after="0"/>
              <w:rPr>
                <w:b/>
                <w:i/>
                <w:noProof/>
                <w:sz w:val="8"/>
                <w:szCs w:val="8"/>
              </w:rPr>
            </w:pPr>
          </w:p>
        </w:tc>
        <w:tc>
          <w:tcPr>
            <w:tcW w:w="1986" w:type="dxa"/>
            <w:gridSpan w:val="4"/>
          </w:tcPr>
          <w:p w14:paraId="05D3979B" w14:textId="77777777" w:rsidR="000B4F1A" w:rsidRDefault="000B4F1A" w:rsidP="004F4664">
            <w:pPr>
              <w:pStyle w:val="CRCoverPage"/>
              <w:spacing w:after="0"/>
              <w:rPr>
                <w:noProof/>
                <w:sz w:val="8"/>
                <w:szCs w:val="8"/>
              </w:rPr>
            </w:pPr>
          </w:p>
        </w:tc>
        <w:tc>
          <w:tcPr>
            <w:tcW w:w="2267" w:type="dxa"/>
            <w:gridSpan w:val="2"/>
          </w:tcPr>
          <w:p w14:paraId="216BBBE6" w14:textId="77777777" w:rsidR="000B4F1A" w:rsidRDefault="000B4F1A" w:rsidP="004F4664">
            <w:pPr>
              <w:pStyle w:val="CRCoverPage"/>
              <w:spacing w:after="0"/>
              <w:rPr>
                <w:noProof/>
                <w:sz w:val="8"/>
                <w:szCs w:val="8"/>
              </w:rPr>
            </w:pPr>
          </w:p>
        </w:tc>
        <w:tc>
          <w:tcPr>
            <w:tcW w:w="1417" w:type="dxa"/>
            <w:gridSpan w:val="3"/>
          </w:tcPr>
          <w:p w14:paraId="3D142EF0"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4A59727F" w14:textId="77777777" w:rsidR="000B4F1A" w:rsidRDefault="000B4F1A" w:rsidP="004F4664">
            <w:pPr>
              <w:pStyle w:val="CRCoverPage"/>
              <w:spacing w:after="0"/>
              <w:rPr>
                <w:noProof/>
                <w:sz w:val="8"/>
                <w:szCs w:val="8"/>
              </w:rPr>
            </w:pPr>
          </w:p>
        </w:tc>
      </w:tr>
      <w:tr w:rsidR="000B4F1A" w14:paraId="5FAC550D" w14:textId="77777777" w:rsidTr="004F4664">
        <w:trPr>
          <w:cantSplit/>
        </w:trPr>
        <w:tc>
          <w:tcPr>
            <w:tcW w:w="1843" w:type="dxa"/>
            <w:tcBorders>
              <w:left w:val="single" w:sz="4" w:space="0" w:color="auto"/>
            </w:tcBorders>
          </w:tcPr>
          <w:p w14:paraId="28AB6654"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52817F2E" w14:textId="77777777" w:rsidR="000B4F1A" w:rsidRDefault="005A47D2" w:rsidP="004F4664">
            <w:pPr>
              <w:pStyle w:val="CRCoverPage"/>
              <w:spacing w:after="0"/>
              <w:ind w:left="100" w:right="-609"/>
              <w:rPr>
                <w:b/>
                <w:noProof/>
              </w:rPr>
            </w:pPr>
            <w:r>
              <w:rPr>
                <w:b/>
                <w:noProof/>
              </w:rPr>
              <w:t>B</w:t>
            </w:r>
          </w:p>
        </w:tc>
        <w:tc>
          <w:tcPr>
            <w:tcW w:w="3402" w:type="dxa"/>
            <w:gridSpan w:val="5"/>
            <w:tcBorders>
              <w:left w:val="nil"/>
            </w:tcBorders>
          </w:tcPr>
          <w:p w14:paraId="4CF8D94F" w14:textId="77777777" w:rsidR="000B4F1A" w:rsidRDefault="000B4F1A" w:rsidP="004F4664">
            <w:pPr>
              <w:pStyle w:val="CRCoverPage"/>
              <w:spacing w:after="0"/>
              <w:rPr>
                <w:noProof/>
              </w:rPr>
            </w:pPr>
          </w:p>
        </w:tc>
        <w:tc>
          <w:tcPr>
            <w:tcW w:w="1417" w:type="dxa"/>
            <w:gridSpan w:val="3"/>
            <w:tcBorders>
              <w:left w:val="nil"/>
            </w:tcBorders>
          </w:tcPr>
          <w:p w14:paraId="01B57E20"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43D9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3B228883" w14:textId="77777777" w:rsidTr="004F4664">
        <w:tc>
          <w:tcPr>
            <w:tcW w:w="1843" w:type="dxa"/>
            <w:tcBorders>
              <w:left w:val="single" w:sz="4" w:space="0" w:color="auto"/>
              <w:bottom w:val="single" w:sz="4" w:space="0" w:color="auto"/>
            </w:tcBorders>
          </w:tcPr>
          <w:p w14:paraId="7147BA39"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67C00920"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B0A88"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F18E"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71204520" w14:textId="77777777" w:rsidTr="004F4664">
        <w:tc>
          <w:tcPr>
            <w:tcW w:w="1843" w:type="dxa"/>
          </w:tcPr>
          <w:p w14:paraId="36DBDEB6" w14:textId="77777777" w:rsidR="000B4F1A" w:rsidRDefault="000B4F1A" w:rsidP="004F4664">
            <w:pPr>
              <w:pStyle w:val="CRCoverPage"/>
              <w:spacing w:after="0"/>
              <w:rPr>
                <w:b/>
                <w:i/>
                <w:noProof/>
                <w:sz w:val="8"/>
                <w:szCs w:val="8"/>
              </w:rPr>
            </w:pPr>
          </w:p>
        </w:tc>
        <w:tc>
          <w:tcPr>
            <w:tcW w:w="7797" w:type="dxa"/>
            <w:gridSpan w:val="10"/>
          </w:tcPr>
          <w:p w14:paraId="2BFBACC8" w14:textId="77777777" w:rsidR="000B4F1A" w:rsidRDefault="000B4F1A" w:rsidP="004F4664">
            <w:pPr>
              <w:pStyle w:val="CRCoverPage"/>
              <w:spacing w:after="0"/>
              <w:rPr>
                <w:noProof/>
                <w:sz w:val="8"/>
                <w:szCs w:val="8"/>
              </w:rPr>
            </w:pPr>
          </w:p>
        </w:tc>
      </w:tr>
      <w:tr w:rsidR="000B4F1A" w14:paraId="538EB2AE" w14:textId="77777777" w:rsidTr="004F4664">
        <w:tc>
          <w:tcPr>
            <w:tcW w:w="2694" w:type="dxa"/>
            <w:gridSpan w:val="2"/>
            <w:tcBorders>
              <w:top w:val="single" w:sz="4" w:space="0" w:color="auto"/>
              <w:left w:val="single" w:sz="4" w:space="0" w:color="auto"/>
            </w:tcBorders>
          </w:tcPr>
          <w:p w14:paraId="7E08DFF9"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38EB5" w14:textId="77777777" w:rsidR="00A97B49" w:rsidRDefault="00297023" w:rsidP="00A97B49">
            <w:pPr>
              <w:spacing w:after="0"/>
              <w:ind w:left="100"/>
              <w:rPr>
                <w:rFonts w:ascii="Arial" w:hAnsi="Arial"/>
                <w:noProof/>
                <w:lang w:eastAsia="zh-CN"/>
              </w:rPr>
            </w:pPr>
            <w:r>
              <w:rPr>
                <w:rFonts w:ascii="Arial" w:hAnsi="Arial"/>
                <w:noProof/>
                <w:lang w:eastAsia="zh-CN"/>
              </w:rPr>
              <w:t>MSK has been defined in clauses I.2.2.2.2 and I.10.5.1.2 of TS 33.501 in the response from DN-AAA server for SNPN authentication, while still missing in this TS.</w:t>
            </w:r>
          </w:p>
          <w:p w14:paraId="704ECAF2" w14:textId="77777777" w:rsidR="00F6283C" w:rsidRDefault="00F6283C" w:rsidP="00A97B49">
            <w:pPr>
              <w:spacing w:after="0"/>
              <w:ind w:left="100"/>
              <w:rPr>
                <w:rFonts w:ascii="Arial" w:hAnsi="Arial"/>
                <w:noProof/>
                <w:lang w:eastAsia="zh-CN"/>
              </w:rPr>
            </w:pPr>
          </w:p>
          <w:p w14:paraId="0390EFCD" w14:textId="1A1963EB" w:rsidR="00F6283C" w:rsidRDefault="00F6283C" w:rsidP="00A97B49">
            <w:pPr>
              <w:spacing w:after="0"/>
              <w:ind w:left="100"/>
              <w:rPr>
                <w:rFonts w:ascii="Arial" w:hAnsi="Arial"/>
                <w:noProof/>
                <w:lang w:eastAsia="zh-CN"/>
              </w:rPr>
            </w:pPr>
            <w:r>
              <w:rPr>
                <w:rFonts w:ascii="Arial" w:hAnsi="Arial"/>
                <w:noProof/>
                <w:lang w:eastAsia="zh-CN"/>
              </w:rPr>
              <w:t>Considering the session opening timestamp uniqueness can only be ensured within one SMF scope and SMF address is publicly unique, also the definition “and/or” allow the flexibility of implementation, hence below Editor’s note for 3GPP_Charging ID-v2 in clause 11.3.1 can be removed.</w:t>
            </w:r>
          </w:p>
          <w:p w14:paraId="35853D55" w14:textId="6A252C2F" w:rsidR="00F6283C" w:rsidRPr="006D669E" w:rsidRDefault="00F6283C" w:rsidP="00A97B49">
            <w:pPr>
              <w:spacing w:after="0"/>
              <w:ind w:left="100"/>
              <w:rPr>
                <w:rFonts w:ascii="Arial" w:hAnsi="Arial"/>
                <w:noProof/>
                <w:lang w:eastAsia="zh-CN"/>
              </w:rPr>
            </w:pPr>
            <w:r w:rsidRPr="00F6283C">
              <w:rPr>
                <w:rFonts w:ascii="Arial" w:hAnsi="Arial"/>
                <w:noProof/>
                <w:lang w:eastAsia="zh-CN"/>
              </w:rPr>
              <w:t>Editor’s Note:</w:t>
            </w:r>
            <w:r w:rsidRPr="00F6283C">
              <w:rPr>
                <w:rFonts w:ascii="Arial" w:hAnsi="Arial"/>
                <w:noProof/>
                <w:lang w:eastAsia="zh-CN"/>
              </w:rPr>
              <w:tab/>
              <w:t>Whether both the SMF address and session opening timestamp are needed for uniqueness or only the session opening timestamp is FFS.</w:t>
            </w:r>
          </w:p>
        </w:tc>
      </w:tr>
      <w:tr w:rsidR="000B4F1A" w14:paraId="648836E9" w14:textId="77777777" w:rsidTr="004F4664">
        <w:tc>
          <w:tcPr>
            <w:tcW w:w="2694" w:type="dxa"/>
            <w:gridSpan w:val="2"/>
            <w:tcBorders>
              <w:left w:val="single" w:sz="4" w:space="0" w:color="auto"/>
            </w:tcBorders>
          </w:tcPr>
          <w:p w14:paraId="24699E05"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02DFF35F" w14:textId="77777777" w:rsidR="000B4F1A" w:rsidRDefault="000B4F1A" w:rsidP="004F4664">
            <w:pPr>
              <w:pStyle w:val="CRCoverPage"/>
              <w:spacing w:after="0"/>
              <w:rPr>
                <w:noProof/>
                <w:sz w:val="8"/>
                <w:szCs w:val="8"/>
              </w:rPr>
            </w:pPr>
          </w:p>
        </w:tc>
      </w:tr>
      <w:tr w:rsidR="000B4F1A" w14:paraId="66791EA2" w14:textId="77777777" w:rsidTr="004F4664">
        <w:tc>
          <w:tcPr>
            <w:tcW w:w="2694" w:type="dxa"/>
            <w:gridSpan w:val="2"/>
            <w:tcBorders>
              <w:left w:val="single" w:sz="4" w:space="0" w:color="auto"/>
            </w:tcBorders>
          </w:tcPr>
          <w:p w14:paraId="58AF79B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395DE" w14:textId="77777777" w:rsidR="00E271EF" w:rsidRDefault="00A97B49" w:rsidP="002B14A0">
            <w:pPr>
              <w:spacing w:after="0"/>
              <w:ind w:left="100"/>
              <w:rPr>
                <w:rFonts w:ascii="Arial" w:hAnsi="Arial"/>
                <w:lang w:eastAsia="zh-CN"/>
              </w:rPr>
            </w:pPr>
            <w:r>
              <w:rPr>
                <w:rFonts w:ascii="Arial" w:hAnsi="Arial"/>
                <w:lang w:eastAsia="zh-CN"/>
              </w:rPr>
              <w:t>Added</w:t>
            </w:r>
            <w:r w:rsidRPr="00A97B49">
              <w:rPr>
                <w:rFonts w:ascii="Arial" w:hAnsi="Arial"/>
                <w:lang w:eastAsia="zh-CN"/>
              </w:rPr>
              <w:t xml:space="preserve"> the missing </w:t>
            </w:r>
            <w:r w:rsidR="00297023">
              <w:rPr>
                <w:rFonts w:ascii="Arial" w:hAnsi="Arial"/>
                <w:lang w:eastAsia="zh-CN"/>
              </w:rPr>
              <w:t>MSK VS</w:t>
            </w:r>
            <w:r w:rsidR="0036569E">
              <w:rPr>
                <w:rFonts w:ascii="Arial" w:hAnsi="Arial"/>
                <w:lang w:eastAsia="zh-CN"/>
              </w:rPr>
              <w:t>A</w:t>
            </w:r>
            <w:r w:rsidR="00297023">
              <w:rPr>
                <w:rFonts w:ascii="Arial" w:hAnsi="Arial"/>
                <w:lang w:eastAsia="zh-CN"/>
              </w:rPr>
              <w:t xml:space="preserve"> </w:t>
            </w:r>
            <w:r w:rsidR="00B644C2">
              <w:rPr>
                <w:rFonts w:ascii="Arial" w:hAnsi="Arial"/>
                <w:lang w:eastAsia="zh-CN"/>
              </w:rPr>
              <w:t xml:space="preserve">in </w:t>
            </w:r>
            <w:r w:rsidR="00297023">
              <w:rPr>
                <w:rFonts w:ascii="Arial" w:hAnsi="Arial"/>
                <w:lang w:eastAsia="zh-CN"/>
              </w:rPr>
              <w:t>Radius and Diameter messages.</w:t>
            </w:r>
          </w:p>
          <w:p w14:paraId="32DE01EB" w14:textId="77777777" w:rsidR="005A0FA8" w:rsidRDefault="005A0FA8" w:rsidP="002B14A0">
            <w:pPr>
              <w:spacing w:after="0"/>
              <w:ind w:left="100"/>
              <w:rPr>
                <w:rFonts w:ascii="Arial" w:hAnsi="Arial"/>
                <w:lang w:eastAsia="zh-CN"/>
              </w:rPr>
            </w:pPr>
            <w:proofErr w:type="gramStart"/>
            <w:r>
              <w:rPr>
                <w:rFonts w:ascii="Arial" w:hAnsi="Arial"/>
                <w:lang w:eastAsia="zh-CN"/>
              </w:rPr>
              <w:t>Also</w:t>
            </w:r>
            <w:proofErr w:type="gramEnd"/>
            <w:r>
              <w:rPr>
                <w:rFonts w:ascii="Arial" w:hAnsi="Arial"/>
                <w:lang w:eastAsia="zh-CN"/>
              </w:rPr>
              <w:t xml:space="preserve"> with editorial change.</w:t>
            </w:r>
          </w:p>
          <w:p w14:paraId="5EDD2FA1" w14:textId="469D7A52" w:rsidR="00F6283C" w:rsidRPr="00AF1DD5" w:rsidRDefault="00F6283C" w:rsidP="002B14A0">
            <w:pPr>
              <w:spacing w:after="0"/>
              <w:ind w:left="100"/>
              <w:rPr>
                <w:rFonts w:ascii="Arial" w:hAnsi="Arial"/>
                <w:lang w:eastAsia="zh-CN"/>
              </w:rPr>
            </w:pPr>
            <w:r>
              <w:rPr>
                <w:rFonts w:ascii="Arial" w:hAnsi="Arial"/>
                <w:lang w:eastAsia="zh-CN"/>
              </w:rPr>
              <w:t>Remove the editor’s note for 3GPP_Charging ID-v2.</w:t>
            </w:r>
          </w:p>
        </w:tc>
      </w:tr>
      <w:tr w:rsidR="000B4F1A" w14:paraId="4F0C7D14" w14:textId="77777777" w:rsidTr="004F4664">
        <w:tc>
          <w:tcPr>
            <w:tcW w:w="2694" w:type="dxa"/>
            <w:gridSpan w:val="2"/>
            <w:tcBorders>
              <w:left w:val="single" w:sz="4" w:space="0" w:color="auto"/>
            </w:tcBorders>
          </w:tcPr>
          <w:p w14:paraId="4F992350"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40EC9492" w14:textId="77777777" w:rsidR="000B4F1A" w:rsidRDefault="000B4F1A" w:rsidP="004F4664">
            <w:pPr>
              <w:pStyle w:val="CRCoverPage"/>
              <w:spacing w:after="0"/>
              <w:rPr>
                <w:noProof/>
                <w:sz w:val="8"/>
                <w:szCs w:val="8"/>
              </w:rPr>
            </w:pPr>
          </w:p>
        </w:tc>
      </w:tr>
      <w:tr w:rsidR="000B4F1A" w14:paraId="74D6F920" w14:textId="77777777" w:rsidTr="004F4664">
        <w:tc>
          <w:tcPr>
            <w:tcW w:w="2694" w:type="dxa"/>
            <w:gridSpan w:val="2"/>
            <w:tcBorders>
              <w:left w:val="single" w:sz="4" w:space="0" w:color="auto"/>
              <w:bottom w:val="single" w:sz="4" w:space="0" w:color="auto"/>
            </w:tcBorders>
          </w:tcPr>
          <w:p w14:paraId="2D275284"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0C9DB1" w14:textId="77777777" w:rsidR="000B4F1A" w:rsidRDefault="00297023" w:rsidP="004F4664">
            <w:pPr>
              <w:pStyle w:val="CRCoverPage"/>
              <w:spacing w:after="0"/>
              <w:ind w:left="100"/>
              <w:rPr>
                <w:noProof/>
              </w:rPr>
            </w:pPr>
            <w:r>
              <w:rPr>
                <w:noProof/>
              </w:rPr>
              <w:t>Not support MSK as required in</w:t>
            </w:r>
            <w:r w:rsidR="00A97B49">
              <w:rPr>
                <w:noProof/>
              </w:rPr>
              <w:t xml:space="preserve"> </w:t>
            </w:r>
            <w:r>
              <w:rPr>
                <w:noProof/>
              </w:rPr>
              <w:t>SA3 TS 33.501 defined MSK related procedures in DN-AAA server response.</w:t>
            </w:r>
          </w:p>
          <w:p w14:paraId="58955B28" w14:textId="0A441CAD" w:rsidR="00F6283C" w:rsidRDefault="00F6283C" w:rsidP="004F4664">
            <w:pPr>
              <w:pStyle w:val="CRCoverPage"/>
              <w:spacing w:after="0"/>
              <w:ind w:left="100"/>
              <w:rPr>
                <w:noProof/>
              </w:rPr>
            </w:pPr>
            <w:r>
              <w:rPr>
                <w:noProof/>
              </w:rPr>
              <w:t>The editor’s note of 3GPP_Charging ID-v2 is not resolved yet.</w:t>
            </w:r>
          </w:p>
        </w:tc>
      </w:tr>
      <w:tr w:rsidR="000B4F1A" w14:paraId="38181875" w14:textId="77777777" w:rsidTr="004F4664">
        <w:tc>
          <w:tcPr>
            <w:tcW w:w="2694" w:type="dxa"/>
            <w:gridSpan w:val="2"/>
          </w:tcPr>
          <w:p w14:paraId="76203A88" w14:textId="77777777" w:rsidR="000B4F1A" w:rsidRDefault="000B4F1A" w:rsidP="004F4664">
            <w:pPr>
              <w:pStyle w:val="CRCoverPage"/>
              <w:spacing w:after="0"/>
              <w:rPr>
                <w:b/>
                <w:i/>
                <w:noProof/>
                <w:sz w:val="8"/>
                <w:szCs w:val="8"/>
              </w:rPr>
            </w:pPr>
          </w:p>
        </w:tc>
        <w:tc>
          <w:tcPr>
            <w:tcW w:w="6946" w:type="dxa"/>
            <w:gridSpan w:val="9"/>
          </w:tcPr>
          <w:p w14:paraId="4D7261A0" w14:textId="77777777" w:rsidR="000B4F1A" w:rsidRDefault="000B4F1A" w:rsidP="004F4664">
            <w:pPr>
              <w:pStyle w:val="CRCoverPage"/>
              <w:spacing w:after="0"/>
              <w:rPr>
                <w:noProof/>
                <w:sz w:val="8"/>
                <w:szCs w:val="8"/>
              </w:rPr>
            </w:pPr>
          </w:p>
        </w:tc>
      </w:tr>
      <w:tr w:rsidR="000B4F1A" w14:paraId="154ADCB4" w14:textId="77777777" w:rsidTr="004F4664">
        <w:tc>
          <w:tcPr>
            <w:tcW w:w="2694" w:type="dxa"/>
            <w:gridSpan w:val="2"/>
            <w:tcBorders>
              <w:top w:val="single" w:sz="4" w:space="0" w:color="auto"/>
              <w:left w:val="single" w:sz="4" w:space="0" w:color="auto"/>
            </w:tcBorders>
          </w:tcPr>
          <w:p w14:paraId="0F6F1879"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A96E0" w14:textId="7B52C54C" w:rsidR="000B4F1A" w:rsidRDefault="00E55B50" w:rsidP="004F4664">
            <w:pPr>
              <w:pStyle w:val="CRCoverPage"/>
              <w:spacing w:after="0"/>
              <w:ind w:left="100"/>
              <w:rPr>
                <w:noProof/>
              </w:rPr>
            </w:pPr>
            <w:r>
              <w:rPr>
                <w:noProof/>
              </w:rPr>
              <w:t xml:space="preserve">3.2, </w:t>
            </w:r>
            <w:r w:rsidR="00297023">
              <w:rPr>
                <w:noProof/>
              </w:rPr>
              <w:t>11.3.1, 12.4.0, 12.6.3, 12.6.4</w:t>
            </w:r>
          </w:p>
        </w:tc>
      </w:tr>
      <w:tr w:rsidR="000B4F1A" w14:paraId="6C636FF6" w14:textId="77777777" w:rsidTr="004F4664">
        <w:tc>
          <w:tcPr>
            <w:tcW w:w="2694" w:type="dxa"/>
            <w:gridSpan w:val="2"/>
            <w:tcBorders>
              <w:left w:val="single" w:sz="4" w:space="0" w:color="auto"/>
            </w:tcBorders>
          </w:tcPr>
          <w:p w14:paraId="7401AA3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7EED3050" w14:textId="77777777" w:rsidR="000B4F1A" w:rsidRDefault="000B4F1A" w:rsidP="004F4664">
            <w:pPr>
              <w:pStyle w:val="CRCoverPage"/>
              <w:spacing w:after="0"/>
              <w:rPr>
                <w:noProof/>
                <w:sz w:val="8"/>
                <w:szCs w:val="8"/>
              </w:rPr>
            </w:pPr>
          </w:p>
        </w:tc>
      </w:tr>
      <w:tr w:rsidR="000B4F1A" w14:paraId="1C9613B9" w14:textId="77777777" w:rsidTr="004F4664">
        <w:tc>
          <w:tcPr>
            <w:tcW w:w="2694" w:type="dxa"/>
            <w:gridSpan w:val="2"/>
            <w:tcBorders>
              <w:left w:val="single" w:sz="4" w:space="0" w:color="auto"/>
            </w:tcBorders>
          </w:tcPr>
          <w:p w14:paraId="3DCB16CB"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64F46"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C0EFD" w14:textId="77777777" w:rsidR="000B4F1A" w:rsidRDefault="000B4F1A" w:rsidP="004F4664">
            <w:pPr>
              <w:pStyle w:val="CRCoverPage"/>
              <w:spacing w:after="0"/>
              <w:jc w:val="center"/>
              <w:rPr>
                <w:b/>
                <w:caps/>
                <w:noProof/>
              </w:rPr>
            </w:pPr>
            <w:r>
              <w:rPr>
                <w:b/>
                <w:caps/>
                <w:noProof/>
              </w:rPr>
              <w:t>N</w:t>
            </w:r>
          </w:p>
        </w:tc>
        <w:tc>
          <w:tcPr>
            <w:tcW w:w="2977" w:type="dxa"/>
            <w:gridSpan w:val="4"/>
          </w:tcPr>
          <w:p w14:paraId="2927E298"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C9D28" w14:textId="77777777" w:rsidR="000B4F1A" w:rsidRDefault="000B4F1A" w:rsidP="004F4664">
            <w:pPr>
              <w:pStyle w:val="CRCoverPage"/>
              <w:spacing w:after="0"/>
              <w:ind w:left="99"/>
              <w:rPr>
                <w:noProof/>
              </w:rPr>
            </w:pPr>
          </w:p>
        </w:tc>
      </w:tr>
      <w:tr w:rsidR="000B4F1A" w14:paraId="66CCE54C" w14:textId="77777777" w:rsidTr="004F4664">
        <w:tc>
          <w:tcPr>
            <w:tcW w:w="2694" w:type="dxa"/>
            <w:gridSpan w:val="2"/>
            <w:tcBorders>
              <w:left w:val="single" w:sz="4" w:space="0" w:color="auto"/>
            </w:tcBorders>
          </w:tcPr>
          <w:p w14:paraId="447F745A"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F79DC"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2CC9B" w14:textId="77777777" w:rsidR="000B4F1A" w:rsidRDefault="00837D51" w:rsidP="004F4664">
            <w:pPr>
              <w:pStyle w:val="CRCoverPage"/>
              <w:spacing w:after="0"/>
              <w:jc w:val="center"/>
              <w:rPr>
                <w:b/>
                <w:caps/>
                <w:noProof/>
              </w:rPr>
            </w:pPr>
            <w:r>
              <w:rPr>
                <w:b/>
                <w:caps/>
                <w:noProof/>
              </w:rPr>
              <w:t>X</w:t>
            </w:r>
          </w:p>
        </w:tc>
        <w:tc>
          <w:tcPr>
            <w:tcW w:w="2977" w:type="dxa"/>
            <w:gridSpan w:val="4"/>
          </w:tcPr>
          <w:p w14:paraId="71402E6C"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1D673" w14:textId="77777777" w:rsidR="000B4F1A" w:rsidRDefault="00837D51" w:rsidP="004F4664">
            <w:pPr>
              <w:pStyle w:val="CRCoverPage"/>
              <w:spacing w:after="0"/>
              <w:ind w:left="99"/>
              <w:rPr>
                <w:noProof/>
              </w:rPr>
            </w:pPr>
            <w:r w:rsidRPr="00837D51">
              <w:rPr>
                <w:noProof/>
              </w:rPr>
              <w:t>TS/TR ... CR ...</w:t>
            </w:r>
            <w:r>
              <w:rPr>
                <w:noProof/>
              </w:rPr>
              <w:t xml:space="preserve"> </w:t>
            </w:r>
          </w:p>
        </w:tc>
      </w:tr>
      <w:tr w:rsidR="000B4F1A" w14:paraId="71FB3720" w14:textId="77777777" w:rsidTr="004F4664">
        <w:tc>
          <w:tcPr>
            <w:tcW w:w="2694" w:type="dxa"/>
            <w:gridSpan w:val="2"/>
            <w:tcBorders>
              <w:left w:val="single" w:sz="4" w:space="0" w:color="auto"/>
            </w:tcBorders>
          </w:tcPr>
          <w:p w14:paraId="5D85878C"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DF81F"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4BD8A" w14:textId="77777777" w:rsidR="000B4F1A" w:rsidRDefault="000B4F1A" w:rsidP="004F4664">
            <w:pPr>
              <w:pStyle w:val="CRCoverPage"/>
              <w:spacing w:after="0"/>
              <w:jc w:val="center"/>
              <w:rPr>
                <w:b/>
                <w:caps/>
                <w:noProof/>
              </w:rPr>
            </w:pPr>
            <w:r>
              <w:rPr>
                <w:b/>
                <w:caps/>
                <w:noProof/>
              </w:rPr>
              <w:t>X</w:t>
            </w:r>
          </w:p>
        </w:tc>
        <w:tc>
          <w:tcPr>
            <w:tcW w:w="2977" w:type="dxa"/>
            <w:gridSpan w:val="4"/>
          </w:tcPr>
          <w:p w14:paraId="25B82FC6"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D9433" w14:textId="77777777" w:rsidR="000B4F1A" w:rsidRDefault="000B4F1A" w:rsidP="004F4664">
            <w:pPr>
              <w:pStyle w:val="CRCoverPage"/>
              <w:spacing w:after="0"/>
              <w:ind w:left="99"/>
              <w:rPr>
                <w:noProof/>
              </w:rPr>
            </w:pPr>
            <w:r>
              <w:rPr>
                <w:noProof/>
              </w:rPr>
              <w:t xml:space="preserve">TS/TR ... CR ... </w:t>
            </w:r>
          </w:p>
        </w:tc>
      </w:tr>
      <w:tr w:rsidR="000B4F1A" w14:paraId="37F64C42" w14:textId="77777777" w:rsidTr="004F4664">
        <w:tc>
          <w:tcPr>
            <w:tcW w:w="2694" w:type="dxa"/>
            <w:gridSpan w:val="2"/>
            <w:tcBorders>
              <w:left w:val="single" w:sz="4" w:space="0" w:color="auto"/>
            </w:tcBorders>
          </w:tcPr>
          <w:p w14:paraId="4D7EB538"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B031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1F906" w14:textId="77777777" w:rsidR="000B4F1A" w:rsidRDefault="000B4F1A" w:rsidP="004F4664">
            <w:pPr>
              <w:pStyle w:val="CRCoverPage"/>
              <w:spacing w:after="0"/>
              <w:jc w:val="center"/>
              <w:rPr>
                <w:b/>
                <w:caps/>
                <w:noProof/>
              </w:rPr>
            </w:pPr>
            <w:r>
              <w:rPr>
                <w:b/>
                <w:caps/>
                <w:noProof/>
              </w:rPr>
              <w:t>X</w:t>
            </w:r>
          </w:p>
        </w:tc>
        <w:tc>
          <w:tcPr>
            <w:tcW w:w="2977" w:type="dxa"/>
            <w:gridSpan w:val="4"/>
          </w:tcPr>
          <w:p w14:paraId="2EAB1E18"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E3A0F" w14:textId="77777777" w:rsidR="000B4F1A" w:rsidRDefault="000B4F1A" w:rsidP="004F4664">
            <w:pPr>
              <w:pStyle w:val="CRCoverPage"/>
              <w:spacing w:after="0"/>
              <w:ind w:left="99"/>
              <w:rPr>
                <w:noProof/>
              </w:rPr>
            </w:pPr>
            <w:r>
              <w:rPr>
                <w:noProof/>
              </w:rPr>
              <w:t xml:space="preserve">TS/TR ... CR ... </w:t>
            </w:r>
          </w:p>
        </w:tc>
      </w:tr>
      <w:tr w:rsidR="000B4F1A" w14:paraId="7F3C274D" w14:textId="77777777" w:rsidTr="004F4664">
        <w:tc>
          <w:tcPr>
            <w:tcW w:w="2694" w:type="dxa"/>
            <w:gridSpan w:val="2"/>
            <w:tcBorders>
              <w:left w:val="single" w:sz="4" w:space="0" w:color="auto"/>
            </w:tcBorders>
          </w:tcPr>
          <w:p w14:paraId="7ED84EB9"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4B510BBD" w14:textId="77777777" w:rsidR="000B4F1A" w:rsidRDefault="000B4F1A" w:rsidP="004F4664">
            <w:pPr>
              <w:pStyle w:val="CRCoverPage"/>
              <w:spacing w:after="0"/>
              <w:rPr>
                <w:noProof/>
              </w:rPr>
            </w:pPr>
          </w:p>
        </w:tc>
      </w:tr>
      <w:tr w:rsidR="000B4F1A" w14:paraId="127E707D" w14:textId="77777777" w:rsidTr="004F4664">
        <w:tc>
          <w:tcPr>
            <w:tcW w:w="2694" w:type="dxa"/>
            <w:gridSpan w:val="2"/>
            <w:tcBorders>
              <w:left w:val="single" w:sz="4" w:space="0" w:color="auto"/>
              <w:bottom w:val="single" w:sz="4" w:space="0" w:color="auto"/>
            </w:tcBorders>
          </w:tcPr>
          <w:p w14:paraId="41BCA66A"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8BA44" w14:textId="442EDEB3" w:rsidR="005B069E" w:rsidRDefault="005B069E" w:rsidP="00F43DD7">
            <w:pPr>
              <w:pStyle w:val="CRCoverPage"/>
              <w:spacing w:after="0"/>
              <w:ind w:left="100"/>
              <w:rPr>
                <w:noProof/>
              </w:rPr>
            </w:pPr>
          </w:p>
        </w:tc>
      </w:tr>
      <w:tr w:rsidR="000B4F1A" w:rsidRPr="008863B9" w14:paraId="15F4E73D" w14:textId="77777777" w:rsidTr="004F4664">
        <w:tc>
          <w:tcPr>
            <w:tcW w:w="2694" w:type="dxa"/>
            <w:gridSpan w:val="2"/>
            <w:tcBorders>
              <w:top w:val="single" w:sz="4" w:space="0" w:color="auto"/>
              <w:bottom w:val="single" w:sz="4" w:space="0" w:color="auto"/>
            </w:tcBorders>
          </w:tcPr>
          <w:p w14:paraId="17AE1E37"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C9E8CE" w14:textId="77777777" w:rsidR="000B4F1A" w:rsidRPr="008863B9" w:rsidRDefault="000B4F1A" w:rsidP="004F4664">
            <w:pPr>
              <w:pStyle w:val="CRCoverPage"/>
              <w:spacing w:after="0"/>
              <w:ind w:left="100"/>
              <w:rPr>
                <w:noProof/>
                <w:sz w:val="8"/>
                <w:szCs w:val="8"/>
              </w:rPr>
            </w:pPr>
          </w:p>
        </w:tc>
      </w:tr>
      <w:tr w:rsidR="000B4F1A" w14:paraId="37600A2E" w14:textId="77777777" w:rsidTr="004F4664">
        <w:tc>
          <w:tcPr>
            <w:tcW w:w="2694" w:type="dxa"/>
            <w:gridSpan w:val="2"/>
            <w:tcBorders>
              <w:top w:val="single" w:sz="4" w:space="0" w:color="auto"/>
              <w:left w:val="single" w:sz="4" w:space="0" w:color="auto"/>
              <w:bottom w:val="single" w:sz="4" w:space="0" w:color="auto"/>
            </w:tcBorders>
          </w:tcPr>
          <w:p w14:paraId="6F57DA6C"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35FD4" w14:textId="77777777" w:rsidR="000B4F1A" w:rsidRDefault="000B4F1A" w:rsidP="004F4664">
            <w:pPr>
              <w:pStyle w:val="CRCoverPage"/>
              <w:spacing w:after="0"/>
              <w:ind w:left="100"/>
              <w:rPr>
                <w:noProof/>
              </w:rPr>
            </w:pPr>
          </w:p>
        </w:tc>
      </w:tr>
    </w:tbl>
    <w:p w14:paraId="7A734918" w14:textId="77777777" w:rsidR="000B4F1A" w:rsidRDefault="000B4F1A" w:rsidP="000B4F1A">
      <w:pPr>
        <w:pStyle w:val="CRCoverPage"/>
        <w:spacing w:after="0"/>
        <w:rPr>
          <w:noProof/>
          <w:sz w:val="8"/>
          <w:szCs w:val="8"/>
        </w:rPr>
      </w:pPr>
    </w:p>
    <w:p w14:paraId="33C81B60"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1ECEFCE1"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05C816C3"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81DF434" w14:textId="77777777" w:rsidR="000B4F1A" w:rsidRDefault="000B4F1A">
      <w:pPr>
        <w:pStyle w:val="Heading5"/>
      </w:pPr>
    </w:p>
    <w:p w14:paraId="602E6606"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BB3C847" w14:textId="77777777" w:rsidR="00E55B50" w:rsidRDefault="00E55B50" w:rsidP="00E55B50">
      <w:pPr>
        <w:pStyle w:val="Heading2"/>
        <w:rPr>
          <w:noProof/>
        </w:rPr>
      </w:pPr>
      <w:bookmarkStart w:id="24" w:name="_Toc28005540"/>
      <w:bookmarkStart w:id="25" w:name="_Toc36041415"/>
      <w:bookmarkStart w:id="26" w:name="_Toc45134714"/>
      <w:bookmarkStart w:id="27" w:name="_Toc51764007"/>
      <w:bookmarkStart w:id="28" w:name="_Toc59019924"/>
      <w:bookmarkStart w:id="29" w:name="_Toc68170750"/>
      <w:bookmarkStart w:id="30" w:name="_Toc74932407"/>
      <w:bookmarkStart w:id="31" w:name="_Toc200618408"/>
      <w:bookmarkStart w:id="32" w:name="_Toc28005580"/>
      <w:bookmarkStart w:id="33" w:name="_Toc36041455"/>
      <w:bookmarkStart w:id="34" w:name="_Toc45134755"/>
      <w:bookmarkStart w:id="35" w:name="_Toc51764048"/>
      <w:bookmarkStart w:id="36" w:name="_Toc59019965"/>
      <w:bookmarkStart w:id="37" w:name="_Toc68170791"/>
      <w:bookmarkStart w:id="38" w:name="_Toc74932448"/>
      <w:bookmarkStart w:id="39" w:name="_Toc200618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3.2</w:t>
      </w:r>
      <w:r>
        <w:rPr>
          <w:noProof/>
        </w:rPr>
        <w:tab/>
        <w:t>Abbreviations</w:t>
      </w:r>
      <w:bookmarkEnd w:id="24"/>
      <w:bookmarkEnd w:id="25"/>
      <w:bookmarkEnd w:id="26"/>
      <w:bookmarkEnd w:id="27"/>
      <w:bookmarkEnd w:id="28"/>
      <w:bookmarkEnd w:id="29"/>
      <w:bookmarkEnd w:id="30"/>
      <w:bookmarkEnd w:id="31"/>
    </w:p>
    <w:p w14:paraId="5B170C3B" w14:textId="77777777" w:rsidR="00E55B50" w:rsidRDefault="00E55B50" w:rsidP="00E55B50">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E3D155E" w14:textId="77777777" w:rsidR="00E55B50" w:rsidRPr="001B7C50" w:rsidRDefault="00E55B50" w:rsidP="00E55B50">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28697A23" w14:textId="77777777" w:rsidR="00E55B50" w:rsidRDefault="00E55B50" w:rsidP="00E55B50">
      <w:pPr>
        <w:pStyle w:val="EW"/>
        <w:rPr>
          <w:lang w:eastAsia="zh-CN"/>
        </w:rPr>
      </w:pPr>
      <w:r>
        <w:rPr>
          <w:lang w:eastAsia="zh-CN"/>
        </w:rPr>
        <w:t>5G-BRG</w:t>
      </w:r>
      <w:r>
        <w:rPr>
          <w:lang w:eastAsia="zh-CN"/>
        </w:rPr>
        <w:tab/>
        <w:t>5G Broadband Residential Gateway</w:t>
      </w:r>
    </w:p>
    <w:p w14:paraId="717F5306" w14:textId="77777777" w:rsidR="00E55B50" w:rsidRDefault="00E55B50" w:rsidP="00E55B50">
      <w:pPr>
        <w:pStyle w:val="EW"/>
        <w:rPr>
          <w:lang w:eastAsia="zh-CN"/>
        </w:rPr>
      </w:pPr>
      <w:r>
        <w:rPr>
          <w:lang w:eastAsia="zh-CN"/>
        </w:rPr>
        <w:t>5G-CRG</w:t>
      </w:r>
      <w:r>
        <w:rPr>
          <w:lang w:eastAsia="zh-CN"/>
        </w:rPr>
        <w:tab/>
        <w:t>5G Cable Residential Gateway</w:t>
      </w:r>
    </w:p>
    <w:p w14:paraId="3CA103DE" w14:textId="77777777" w:rsidR="00E55B50" w:rsidRDefault="00E55B50" w:rsidP="00E55B50">
      <w:pPr>
        <w:pStyle w:val="EW"/>
        <w:keepNext/>
      </w:pPr>
      <w:r>
        <w:t>AMF</w:t>
      </w:r>
      <w:r>
        <w:tab/>
        <w:t>Access and Mobility Management Function</w:t>
      </w:r>
    </w:p>
    <w:p w14:paraId="081E2AB4" w14:textId="77777777" w:rsidR="00E55B50" w:rsidRDefault="00E55B50" w:rsidP="00E55B50">
      <w:pPr>
        <w:pStyle w:val="EW"/>
      </w:pPr>
      <w:r>
        <w:t>BBF</w:t>
      </w:r>
      <w:r>
        <w:tab/>
        <w:t xml:space="preserve">Broadband Forum </w:t>
      </w:r>
    </w:p>
    <w:p w14:paraId="0858E0B5" w14:textId="77777777" w:rsidR="00E55B50" w:rsidRDefault="00E55B50" w:rsidP="00E55B50">
      <w:pPr>
        <w:pStyle w:val="EW"/>
      </w:pPr>
      <w:r w:rsidRPr="00B97763">
        <w:t>CH</w:t>
      </w:r>
      <w:r w:rsidRPr="00B97763">
        <w:tab/>
        <w:t>Credentials Holder</w:t>
      </w:r>
    </w:p>
    <w:p w14:paraId="54B144C3" w14:textId="77777777" w:rsidR="00E55B50" w:rsidRDefault="00E55B50" w:rsidP="00E55B50">
      <w:pPr>
        <w:pStyle w:val="EW"/>
      </w:pPr>
      <w:r>
        <w:t>CHAP</w:t>
      </w:r>
      <w:r>
        <w:tab/>
        <w:t>Challenge Handshake Authentication Protocol</w:t>
      </w:r>
    </w:p>
    <w:p w14:paraId="2FA7D1D8" w14:textId="77777777" w:rsidR="00E55B50" w:rsidRDefault="00E55B50" w:rsidP="00E55B50">
      <w:pPr>
        <w:pStyle w:val="EW"/>
      </w:pPr>
      <w:r>
        <w:t>CHF</w:t>
      </w:r>
      <w:r>
        <w:tab/>
        <w:t>Charging Function</w:t>
      </w:r>
    </w:p>
    <w:p w14:paraId="542A1F9D" w14:textId="77777777" w:rsidR="00E55B50" w:rsidRDefault="00E55B50" w:rsidP="00E55B50">
      <w:pPr>
        <w:pStyle w:val="EW"/>
        <w:rPr>
          <w:noProof/>
        </w:rPr>
      </w:pPr>
      <w:r>
        <w:rPr>
          <w:noProof/>
        </w:rPr>
        <w:t>CSMA/CD</w:t>
      </w:r>
      <w:r>
        <w:rPr>
          <w:noProof/>
        </w:rPr>
        <w:tab/>
        <w:t xml:space="preserve">Carrier Sense Multiple Access/Collision Detection </w:t>
      </w:r>
    </w:p>
    <w:p w14:paraId="6F0BA333" w14:textId="77777777" w:rsidR="00E55B50" w:rsidRDefault="00E55B50" w:rsidP="00E55B50">
      <w:pPr>
        <w:pStyle w:val="EW"/>
        <w:rPr>
          <w:noProof/>
        </w:rPr>
      </w:pPr>
      <w:r>
        <w:rPr>
          <w:noProof/>
        </w:rPr>
        <w:t>DCS</w:t>
      </w:r>
      <w:r>
        <w:rPr>
          <w:noProof/>
        </w:rPr>
        <w:tab/>
      </w:r>
      <w:r w:rsidRPr="0017451E">
        <w:rPr>
          <w:noProof/>
        </w:rPr>
        <w:t>Default Credentials Server</w:t>
      </w:r>
    </w:p>
    <w:p w14:paraId="2C80BB36" w14:textId="77777777" w:rsidR="00E55B50" w:rsidRDefault="00E55B50" w:rsidP="00E55B50">
      <w:pPr>
        <w:pStyle w:val="EW"/>
        <w:rPr>
          <w:noProof/>
        </w:rPr>
      </w:pPr>
      <w:r>
        <w:rPr>
          <w:noProof/>
        </w:rPr>
        <w:t>DHCPv4</w:t>
      </w:r>
      <w:r>
        <w:rPr>
          <w:noProof/>
        </w:rPr>
        <w:tab/>
        <w:t>Dynamic Host Configuration Protocol version 4</w:t>
      </w:r>
    </w:p>
    <w:p w14:paraId="619ADECE" w14:textId="77777777" w:rsidR="00E55B50" w:rsidRDefault="00E55B50" w:rsidP="00E55B50">
      <w:pPr>
        <w:pStyle w:val="EW"/>
        <w:rPr>
          <w:noProof/>
        </w:rPr>
      </w:pPr>
      <w:r>
        <w:rPr>
          <w:noProof/>
        </w:rPr>
        <w:t>DHCPv6</w:t>
      </w:r>
      <w:r>
        <w:rPr>
          <w:noProof/>
        </w:rPr>
        <w:tab/>
        <w:t>Dynamic Host Configuration Protocol version 6</w:t>
      </w:r>
    </w:p>
    <w:p w14:paraId="0D627D06" w14:textId="77777777" w:rsidR="00E55B50" w:rsidRDefault="00E55B50" w:rsidP="00E55B50">
      <w:pPr>
        <w:pStyle w:val="EW"/>
        <w:rPr>
          <w:noProof/>
        </w:rPr>
      </w:pPr>
      <w:r>
        <w:rPr>
          <w:noProof/>
        </w:rPr>
        <w:t>DN</w:t>
      </w:r>
      <w:r>
        <w:rPr>
          <w:noProof/>
        </w:rPr>
        <w:tab/>
        <w:t>Data Network</w:t>
      </w:r>
    </w:p>
    <w:p w14:paraId="16631025" w14:textId="77777777" w:rsidR="00E55B50" w:rsidRDefault="00E55B50" w:rsidP="00E55B50">
      <w:pPr>
        <w:pStyle w:val="EW"/>
      </w:pPr>
      <w:r>
        <w:rPr>
          <w:rFonts w:hint="eastAsia"/>
          <w:lang w:eastAsia="zh-CN"/>
        </w:rPr>
        <w:t>DNAI</w:t>
      </w:r>
      <w:r>
        <w:tab/>
      </w:r>
      <w:r>
        <w:rPr>
          <w:rFonts w:hint="eastAsia"/>
          <w:lang w:eastAsia="zh-CN"/>
        </w:rPr>
        <w:t>DN Access Identifier</w:t>
      </w:r>
    </w:p>
    <w:p w14:paraId="716F216C" w14:textId="77777777" w:rsidR="00E55B50" w:rsidRDefault="00E55B50" w:rsidP="00E55B50">
      <w:pPr>
        <w:pStyle w:val="EW"/>
        <w:rPr>
          <w:noProof/>
          <w:lang w:eastAsia="zh-CN"/>
        </w:rPr>
      </w:pPr>
      <w:r>
        <w:rPr>
          <w:noProof/>
          <w:lang w:eastAsia="zh-CN"/>
        </w:rPr>
        <w:t>DR</w:t>
      </w:r>
      <w:r>
        <w:rPr>
          <w:noProof/>
        </w:rPr>
        <w:tab/>
      </w:r>
      <w:r>
        <w:rPr>
          <w:noProof/>
          <w:lang w:eastAsia="zh-CN"/>
        </w:rPr>
        <w:t>Designated Router</w:t>
      </w:r>
    </w:p>
    <w:p w14:paraId="4F621F19" w14:textId="77777777" w:rsidR="00E55B50" w:rsidRDefault="00E55B50" w:rsidP="00E55B50">
      <w:pPr>
        <w:pStyle w:val="EW"/>
      </w:pPr>
      <w:r>
        <w:t>DSL</w:t>
      </w:r>
      <w:r>
        <w:tab/>
        <w:t xml:space="preserve">Digital Subscriber Line </w:t>
      </w:r>
    </w:p>
    <w:p w14:paraId="024FED75" w14:textId="77777777" w:rsidR="00E55B50" w:rsidRDefault="00E55B50" w:rsidP="00E55B50">
      <w:pPr>
        <w:pStyle w:val="EW"/>
      </w:pPr>
      <w:r>
        <w:t>FN-BRG</w:t>
      </w:r>
      <w:r>
        <w:tab/>
        <w:t>Fixed Network Broadband RG</w:t>
      </w:r>
    </w:p>
    <w:p w14:paraId="4F556025" w14:textId="77777777" w:rsidR="00E55B50" w:rsidRDefault="00E55B50" w:rsidP="00E55B50">
      <w:pPr>
        <w:pStyle w:val="EW"/>
      </w:pPr>
      <w:r>
        <w:t>FN-CRG</w:t>
      </w:r>
      <w:r>
        <w:tab/>
        <w:t>Fixed Network Cable RG</w:t>
      </w:r>
    </w:p>
    <w:p w14:paraId="19563F97" w14:textId="77777777" w:rsidR="00E55B50" w:rsidRDefault="00E55B50" w:rsidP="00E55B50">
      <w:pPr>
        <w:pStyle w:val="EW"/>
      </w:pPr>
      <w:r>
        <w:t>FQDN</w:t>
      </w:r>
      <w:r>
        <w:tab/>
        <w:t>Fully Qualified Domain Name</w:t>
      </w:r>
    </w:p>
    <w:p w14:paraId="1CD24DAA" w14:textId="77777777" w:rsidR="00E55B50" w:rsidRDefault="00E55B50" w:rsidP="00E55B50">
      <w:pPr>
        <w:pStyle w:val="EW"/>
        <w:rPr>
          <w:lang w:eastAsia="zh-CN"/>
        </w:rPr>
      </w:pPr>
      <w:r>
        <w:rPr>
          <w:lang w:eastAsia="zh-CN"/>
        </w:rPr>
        <w:t>GCI</w:t>
      </w:r>
      <w:r>
        <w:rPr>
          <w:lang w:eastAsia="zh-CN"/>
        </w:rPr>
        <w:tab/>
        <w:t>Global Cable Identifier</w:t>
      </w:r>
    </w:p>
    <w:p w14:paraId="4AFA2303" w14:textId="77777777" w:rsidR="00E55B50" w:rsidRDefault="00E55B50" w:rsidP="00E55B50">
      <w:pPr>
        <w:pStyle w:val="EW"/>
        <w:rPr>
          <w:lang w:eastAsia="zh-CN"/>
        </w:rPr>
      </w:pPr>
      <w:r>
        <w:rPr>
          <w:lang w:eastAsia="zh-CN"/>
        </w:rPr>
        <w:t>GLI</w:t>
      </w:r>
      <w:r>
        <w:rPr>
          <w:lang w:eastAsia="zh-CN"/>
        </w:rPr>
        <w:tab/>
        <w:t>Global Line Identifier</w:t>
      </w:r>
    </w:p>
    <w:p w14:paraId="791E0307" w14:textId="77777777" w:rsidR="00E55B50" w:rsidRDefault="00E55B50" w:rsidP="00E55B50">
      <w:pPr>
        <w:pStyle w:val="EW"/>
        <w:rPr>
          <w:lang w:eastAsia="zh-CN"/>
        </w:rPr>
      </w:pPr>
      <w:r>
        <w:rPr>
          <w:lang w:eastAsia="zh-CN"/>
        </w:rPr>
        <w:t>GPSI</w:t>
      </w:r>
      <w:r>
        <w:rPr>
          <w:lang w:eastAsia="zh-CN"/>
        </w:rPr>
        <w:tab/>
        <w:t>Generic Public Subscription Identifier</w:t>
      </w:r>
    </w:p>
    <w:p w14:paraId="0F6714B0" w14:textId="77777777" w:rsidR="00E55B50" w:rsidRDefault="00E55B50" w:rsidP="00E55B50">
      <w:pPr>
        <w:pStyle w:val="EW"/>
      </w:pPr>
      <w:r>
        <w:rPr>
          <w:lang w:eastAsia="zh-CN"/>
        </w:rPr>
        <w:t>HFC</w:t>
      </w:r>
      <w:r>
        <w:rPr>
          <w:lang w:eastAsia="zh-CN"/>
        </w:rPr>
        <w:tab/>
        <w:t>Hybrid Fiber Coax</w:t>
      </w:r>
    </w:p>
    <w:p w14:paraId="00916235" w14:textId="77777777" w:rsidR="00E55B50" w:rsidRDefault="00E55B50" w:rsidP="00E55B50">
      <w:pPr>
        <w:pStyle w:val="EW"/>
        <w:rPr>
          <w:noProof/>
        </w:rPr>
      </w:pPr>
      <w:r>
        <w:rPr>
          <w:noProof/>
        </w:rPr>
        <w:t>I-SMF</w:t>
      </w:r>
      <w:r>
        <w:rPr>
          <w:noProof/>
        </w:rPr>
        <w:tab/>
        <w:t>Intermediate SMF</w:t>
      </w:r>
    </w:p>
    <w:p w14:paraId="64713C8E" w14:textId="77777777" w:rsidR="00E55B50" w:rsidRDefault="00E55B50" w:rsidP="00E55B50">
      <w:pPr>
        <w:pStyle w:val="EW"/>
      </w:pPr>
      <w:r>
        <w:t>L2TP</w:t>
      </w:r>
      <w:r>
        <w:tab/>
        <w:t xml:space="preserve">Layer Two </w:t>
      </w:r>
      <w:proofErr w:type="spellStart"/>
      <w:r>
        <w:t>Tunneling</w:t>
      </w:r>
      <w:proofErr w:type="spellEnd"/>
      <w:r>
        <w:t xml:space="preserve"> Protocol</w:t>
      </w:r>
    </w:p>
    <w:p w14:paraId="672D015B" w14:textId="77777777" w:rsidR="00E55B50" w:rsidRDefault="00E55B50" w:rsidP="00E55B50">
      <w:pPr>
        <w:pStyle w:val="EW"/>
      </w:pPr>
      <w:r>
        <w:t>LAC</w:t>
      </w:r>
      <w:r>
        <w:tab/>
        <w:t>L2TP Access Concentrator</w:t>
      </w:r>
    </w:p>
    <w:p w14:paraId="4499E955" w14:textId="77777777" w:rsidR="00E55B50" w:rsidRDefault="00E55B50" w:rsidP="00E55B50">
      <w:pPr>
        <w:pStyle w:val="EW"/>
      </w:pPr>
      <w:r>
        <w:t>LNS</w:t>
      </w:r>
      <w:r>
        <w:tab/>
        <w:t>L2TP Network Server</w:t>
      </w:r>
    </w:p>
    <w:p w14:paraId="5F994395" w14:textId="77777777" w:rsidR="00E55B50" w:rsidRDefault="00E55B50" w:rsidP="00E55B50">
      <w:pPr>
        <w:pStyle w:val="EW"/>
      </w:pPr>
      <w:r>
        <w:rPr>
          <w:bCs/>
        </w:rPr>
        <w:t>MBS</w:t>
      </w:r>
      <w:r>
        <w:rPr>
          <w:bCs/>
        </w:rPr>
        <w:tab/>
      </w:r>
      <w:r>
        <w:t>Multicast/Broadcast Service.</w:t>
      </w:r>
    </w:p>
    <w:p w14:paraId="15C2A5F0" w14:textId="77777777" w:rsidR="00E55B50" w:rsidRDefault="00E55B50" w:rsidP="00E55B50">
      <w:pPr>
        <w:pStyle w:val="EW"/>
      </w:pPr>
      <w:r>
        <w:rPr>
          <w:rFonts w:hint="eastAsia"/>
        </w:rPr>
        <w:t>M</w:t>
      </w:r>
      <w:r>
        <w:t>BSTF</w:t>
      </w:r>
      <w:r>
        <w:tab/>
        <w:t>Multicast/Broadcast Service Transport Function.</w:t>
      </w:r>
    </w:p>
    <w:p w14:paraId="6764B6DC" w14:textId="77777777" w:rsidR="00E55B50" w:rsidRPr="00E70C59" w:rsidRDefault="00E55B50" w:rsidP="00E55B50">
      <w:pPr>
        <w:pStyle w:val="EW"/>
      </w:pPr>
      <w:r w:rsidRPr="00E70C59">
        <w:t>MB-UPF</w:t>
      </w:r>
      <w:r w:rsidRPr="00E70C59">
        <w:tab/>
        <w:t>Multicast/Broadcast User Plane Function</w:t>
      </w:r>
    </w:p>
    <w:p w14:paraId="4F20ACD9" w14:textId="77777777" w:rsidR="00777073" w:rsidRPr="007B0C8B" w:rsidRDefault="00777073" w:rsidP="00777073">
      <w:pPr>
        <w:pStyle w:val="EW"/>
        <w:rPr>
          <w:ins w:id="40" w:author="Ericsson_Maria Liang" w:date="2025-07-21T15:57:00Z"/>
        </w:rPr>
      </w:pPr>
      <w:ins w:id="41" w:author="Ericsson_Maria Liang" w:date="2025-07-21T15:57:00Z">
        <w:r w:rsidRPr="007B0C8B">
          <w:t>MSK</w:t>
        </w:r>
        <w:r w:rsidRPr="007B0C8B">
          <w:tab/>
          <w:t>Master Session Key</w:t>
        </w:r>
      </w:ins>
    </w:p>
    <w:p w14:paraId="1DC80B7D" w14:textId="143822CD" w:rsidR="00E55B50" w:rsidRDefault="00E55B50" w:rsidP="00E55B50">
      <w:pPr>
        <w:pStyle w:val="EW"/>
        <w:rPr>
          <w:noProof/>
        </w:rPr>
      </w:pPr>
      <w:r>
        <w:rPr>
          <w:noProof/>
        </w:rPr>
        <w:t>N3IWF</w:t>
      </w:r>
      <w:r>
        <w:rPr>
          <w:noProof/>
        </w:rPr>
        <w:tab/>
        <w:t xml:space="preserve">Non-3GPP InterWorking Function </w:t>
      </w:r>
    </w:p>
    <w:p w14:paraId="1E6D6DAA" w14:textId="77777777" w:rsidR="00E55B50" w:rsidRDefault="00E55B50" w:rsidP="00E55B50">
      <w:pPr>
        <w:pStyle w:val="EW"/>
      </w:pPr>
      <w:r>
        <w:rPr>
          <w:lang w:eastAsia="zh-CN"/>
        </w:rPr>
        <w:t>NGAP</w:t>
      </w:r>
      <w:r>
        <w:rPr>
          <w:lang w:eastAsia="zh-CN"/>
        </w:rPr>
        <w:tab/>
        <w:t>NG Application Protocol</w:t>
      </w:r>
    </w:p>
    <w:p w14:paraId="6714CF86" w14:textId="77777777" w:rsidR="00E55B50" w:rsidRPr="00F2731B" w:rsidRDefault="00E55B50" w:rsidP="00E55B50">
      <w:pPr>
        <w:pStyle w:val="EW"/>
      </w:pPr>
      <w:r>
        <w:t>NRM</w:t>
      </w:r>
      <w:r w:rsidRPr="00F2731B">
        <w:tab/>
      </w:r>
      <w:r>
        <w:t>Network Resource Management</w:t>
      </w:r>
    </w:p>
    <w:p w14:paraId="246A2D6F" w14:textId="77777777" w:rsidR="00E55B50" w:rsidRDefault="00E55B50" w:rsidP="00E55B50">
      <w:pPr>
        <w:pStyle w:val="EW"/>
        <w:rPr>
          <w:noProof/>
        </w:rPr>
      </w:pPr>
      <w:r>
        <w:rPr>
          <w:noProof/>
        </w:rPr>
        <w:t>NSS</w:t>
      </w:r>
      <w:r>
        <w:rPr>
          <w:noProof/>
        </w:rPr>
        <w:tab/>
        <w:t>Network Slice Specific</w:t>
      </w:r>
    </w:p>
    <w:p w14:paraId="185DC86E" w14:textId="77777777" w:rsidR="00E55B50" w:rsidRDefault="00E55B50" w:rsidP="00E55B50">
      <w:pPr>
        <w:pStyle w:val="EW"/>
        <w:rPr>
          <w:noProof/>
        </w:rPr>
      </w:pPr>
      <w:r>
        <w:t xml:space="preserve">NSSAAF </w:t>
      </w:r>
      <w:r>
        <w:tab/>
        <w:t>Network Slice-Specific Authentication and Authorization Function</w:t>
      </w:r>
    </w:p>
    <w:p w14:paraId="60DED3EA" w14:textId="77777777" w:rsidR="00E55B50" w:rsidRPr="003662EC" w:rsidRDefault="00E55B50" w:rsidP="00E55B50">
      <w:pPr>
        <w:pStyle w:val="EW"/>
        <w:rPr>
          <w:lang w:val="en-US"/>
        </w:rPr>
      </w:pPr>
      <w:r w:rsidRPr="003662EC">
        <w:rPr>
          <w:lang w:val="en-US"/>
        </w:rPr>
        <w:t>ON-SNPN</w:t>
      </w:r>
      <w:r w:rsidRPr="003662EC">
        <w:rPr>
          <w:lang w:val="en-US"/>
        </w:rPr>
        <w:tab/>
        <w:t>Onboarding Standalone Non-Public Network</w:t>
      </w:r>
    </w:p>
    <w:p w14:paraId="5F749B70" w14:textId="77777777" w:rsidR="00E55B50" w:rsidRPr="003662EC" w:rsidRDefault="00E55B50" w:rsidP="00E55B50">
      <w:pPr>
        <w:pStyle w:val="EW"/>
        <w:rPr>
          <w:noProof/>
          <w:lang w:val="en-US"/>
        </w:rPr>
      </w:pPr>
      <w:r w:rsidRPr="003662EC">
        <w:rPr>
          <w:lang w:val="en-US"/>
        </w:rPr>
        <w:t>PAP</w:t>
      </w:r>
      <w:r w:rsidRPr="003662EC">
        <w:rPr>
          <w:lang w:val="en-US"/>
        </w:rPr>
        <w:tab/>
        <w:t>Password Authentication Protocol</w:t>
      </w:r>
    </w:p>
    <w:p w14:paraId="177BF2F4" w14:textId="77777777" w:rsidR="00E55B50" w:rsidRDefault="00E55B50" w:rsidP="00E55B50">
      <w:pPr>
        <w:pStyle w:val="EW"/>
        <w:rPr>
          <w:noProof/>
          <w:lang w:eastAsia="zh-CN"/>
        </w:rPr>
      </w:pPr>
      <w:r>
        <w:rPr>
          <w:noProof/>
          <w:lang w:eastAsia="zh-CN"/>
        </w:rPr>
        <w:t>P-GW</w:t>
      </w:r>
      <w:r>
        <w:rPr>
          <w:noProof/>
          <w:lang w:eastAsia="zh-CN"/>
        </w:rPr>
        <w:tab/>
        <w:t>PDN Gateway</w:t>
      </w:r>
    </w:p>
    <w:p w14:paraId="09243743" w14:textId="77777777" w:rsidR="00E55B50" w:rsidRDefault="00E55B50" w:rsidP="00E55B50">
      <w:pPr>
        <w:pStyle w:val="EW"/>
        <w:rPr>
          <w:noProof/>
          <w:lang w:eastAsia="zh-CN"/>
        </w:rPr>
      </w:pPr>
      <w:r>
        <w:rPr>
          <w:noProof/>
          <w:lang w:eastAsia="zh-CN"/>
        </w:rPr>
        <w:t>PGW-C</w:t>
      </w:r>
      <w:r>
        <w:rPr>
          <w:noProof/>
          <w:lang w:eastAsia="zh-CN"/>
        </w:rPr>
        <w:tab/>
        <w:t>PDN Gateway Control plane function</w:t>
      </w:r>
    </w:p>
    <w:p w14:paraId="4D68B6CB" w14:textId="77777777" w:rsidR="00E55B50" w:rsidRDefault="00E55B50" w:rsidP="00E55B50">
      <w:pPr>
        <w:pStyle w:val="EW"/>
        <w:rPr>
          <w:noProof/>
          <w:lang w:eastAsia="zh-CN"/>
        </w:rPr>
      </w:pPr>
      <w:r>
        <w:rPr>
          <w:noProof/>
          <w:lang w:eastAsia="zh-CN"/>
        </w:rPr>
        <w:t>PGW-U</w:t>
      </w:r>
      <w:r>
        <w:rPr>
          <w:noProof/>
          <w:lang w:eastAsia="zh-CN"/>
        </w:rPr>
        <w:tab/>
        <w:t>PDN Gateway User plane function</w:t>
      </w:r>
    </w:p>
    <w:p w14:paraId="45395F17" w14:textId="77777777" w:rsidR="00E55B50" w:rsidRDefault="00E55B50" w:rsidP="00E55B50">
      <w:pPr>
        <w:pStyle w:val="EW"/>
        <w:rPr>
          <w:noProof/>
        </w:rPr>
      </w:pPr>
      <w:r>
        <w:rPr>
          <w:rFonts w:hint="eastAsia"/>
          <w:noProof/>
          <w:lang w:eastAsia="zh-CN"/>
        </w:rPr>
        <w:t>PIM</w:t>
      </w:r>
      <w:r>
        <w:rPr>
          <w:noProof/>
        </w:rPr>
        <w:tab/>
        <w:t>Protocol-Independent Multicast</w:t>
      </w:r>
    </w:p>
    <w:p w14:paraId="4501CAEC" w14:textId="77777777" w:rsidR="00E55B50" w:rsidRDefault="00E55B50" w:rsidP="00E55B50">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70D2AA34" w14:textId="77777777" w:rsidR="00E55B50" w:rsidRDefault="00E55B50" w:rsidP="00E55B50">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5CD8915D" w14:textId="77777777" w:rsidR="00E55B50" w:rsidRDefault="00E55B50" w:rsidP="00E55B50">
      <w:pPr>
        <w:pStyle w:val="EW"/>
      </w:pPr>
      <w:r>
        <w:lastRenderedPageBreak/>
        <w:t>PON</w:t>
      </w:r>
      <w:r>
        <w:tab/>
        <w:t>Passive Optical Network</w:t>
      </w:r>
    </w:p>
    <w:p w14:paraId="7B4D7C04" w14:textId="77777777" w:rsidR="00E55B50" w:rsidRDefault="00E55B50" w:rsidP="00E55B50">
      <w:pPr>
        <w:pStyle w:val="EW"/>
        <w:rPr>
          <w:noProof/>
        </w:rPr>
      </w:pPr>
      <w:r>
        <w:rPr>
          <w:noProof/>
        </w:rPr>
        <w:t>PtP</w:t>
      </w:r>
      <w:r>
        <w:rPr>
          <w:noProof/>
        </w:rPr>
        <w:tab/>
        <w:t>Point-to-Point</w:t>
      </w:r>
    </w:p>
    <w:p w14:paraId="669BA07C" w14:textId="77777777" w:rsidR="00E55B50" w:rsidRDefault="00E55B50" w:rsidP="00E55B50">
      <w:pPr>
        <w:pStyle w:val="EW"/>
        <w:rPr>
          <w:noProof/>
          <w:lang w:eastAsia="zh-CN"/>
        </w:rPr>
      </w:pPr>
      <w:r>
        <w:rPr>
          <w:noProof/>
          <w:lang w:eastAsia="zh-CN"/>
        </w:rPr>
        <w:t>RG</w:t>
      </w:r>
      <w:r>
        <w:rPr>
          <w:noProof/>
          <w:lang w:eastAsia="zh-CN"/>
        </w:rPr>
        <w:tab/>
        <w:t>Residential Gateway</w:t>
      </w:r>
    </w:p>
    <w:p w14:paraId="7B6898C6" w14:textId="77777777" w:rsidR="00E55B50" w:rsidRDefault="00E55B50" w:rsidP="00E55B50">
      <w:pPr>
        <w:pStyle w:val="EW"/>
        <w:rPr>
          <w:noProof/>
          <w:lang w:eastAsia="zh-CN"/>
        </w:rPr>
      </w:pPr>
      <w:r>
        <w:rPr>
          <w:noProof/>
          <w:lang w:eastAsia="zh-CN"/>
        </w:rPr>
        <w:t>RP</w:t>
      </w:r>
      <w:r>
        <w:rPr>
          <w:noProof/>
        </w:rPr>
        <w:tab/>
      </w:r>
      <w:r>
        <w:rPr>
          <w:noProof/>
          <w:lang w:eastAsia="zh-CN"/>
        </w:rPr>
        <w:t xml:space="preserve">Rendezvous Point </w:t>
      </w:r>
    </w:p>
    <w:p w14:paraId="76B9DB10" w14:textId="77777777" w:rsidR="00E55B50" w:rsidRDefault="00E55B50" w:rsidP="00E55B50">
      <w:pPr>
        <w:pStyle w:val="EW"/>
        <w:rPr>
          <w:noProof/>
          <w:lang w:eastAsia="zh-CN"/>
        </w:rPr>
      </w:pPr>
      <w:r>
        <w:t>RSN</w:t>
      </w:r>
      <w:r>
        <w:tab/>
        <w:t>Redundancy Sequence Number</w:t>
      </w:r>
    </w:p>
    <w:p w14:paraId="5315EDD2" w14:textId="77777777" w:rsidR="00E55B50" w:rsidRDefault="00E55B50" w:rsidP="00E55B50">
      <w:pPr>
        <w:pStyle w:val="EW"/>
      </w:pPr>
      <w:r>
        <w:t>RTP</w:t>
      </w:r>
      <w:r>
        <w:tab/>
        <w:t>Real-time Transport Protocol</w:t>
      </w:r>
    </w:p>
    <w:p w14:paraId="0B51789E" w14:textId="77777777" w:rsidR="00E55B50" w:rsidRDefault="00E55B50" w:rsidP="00E55B50">
      <w:pPr>
        <w:pStyle w:val="EW"/>
        <w:rPr>
          <w:noProof/>
        </w:rPr>
      </w:pPr>
      <w:r>
        <w:rPr>
          <w:noProof/>
          <w:lang w:eastAsia="zh-CN"/>
        </w:rPr>
        <w:t>SD</w:t>
      </w:r>
      <w:r>
        <w:rPr>
          <w:noProof/>
          <w:lang w:eastAsia="zh-CN"/>
        </w:rPr>
        <w:tab/>
        <w:t>Slice Differentiator</w:t>
      </w:r>
    </w:p>
    <w:p w14:paraId="4F8D0B61" w14:textId="77777777" w:rsidR="00E55B50" w:rsidRPr="00F2731B" w:rsidRDefault="00E55B50" w:rsidP="00E55B50">
      <w:pPr>
        <w:pStyle w:val="EW"/>
      </w:pPr>
      <w:r w:rsidRPr="00F2731B">
        <w:t>SEAL</w:t>
      </w:r>
      <w:r w:rsidRPr="00F2731B">
        <w:tab/>
        <w:t>Service Enabler Architecture Layer for Verticals</w:t>
      </w:r>
    </w:p>
    <w:p w14:paraId="70FA7B1A" w14:textId="77777777" w:rsidR="00E55B50" w:rsidRDefault="00E55B50" w:rsidP="00E55B50">
      <w:pPr>
        <w:pStyle w:val="EW"/>
        <w:rPr>
          <w:noProof/>
        </w:rPr>
      </w:pPr>
      <w:r>
        <w:rPr>
          <w:noProof/>
        </w:rPr>
        <w:t>SFD</w:t>
      </w:r>
      <w:r>
        <w:rPr>
          <w:noProof/>
        </w:rPr>
        <w:tab/>
        <w:t>Start Frame Delimiter</w:t>
      </w:r>
    </w:p>
    <w:p w14:paraId="54517FBE" w14:textId="77777777" w:rsidR="00E55B50" w:rsidRDefault="00E55B50" w:rsidP="00E55B50">
      <w:pPr>
        <w:pStyle w:val="EW"/>
        <w:rPr>
          <w:noProof/>
        </w:rPr>
      </w:pPr>
      <w:r>
        <w:rPr>
          <w:noProof/>
        </w:rPr>
        <w:t>SMF</w:t>
      </w:r>
      <w:r>
        <w:rPr>
          <w:noProof/>
        </w:rPr>
        <w:tab/>
        <w:t xml:space="preserve">Session Management Function </w:t>
      </w:r>
    </w:p>
    <w:p w14:paraId="559E7A0F" w14:textId="77777777" w:rsidR="00E55B50" w:rsidRDefault="00E55B50" w:rsidP="00E55B50">
      <w:pPr>
        <w:pStyle w:val="EW"/>
      </w:pPr>
      <w:r>
        <w:t>S-NSSAI</w:t>
      </w:r>
      <w:r>
        <w:tab/>
        <w:t xml:space="preserve">Single Network Slice Selection Assistance Information </w:t>
      </w:r>
    </w:p>
    <w:p w14:paraId="3BBD69B7" w14:textId="77777777" w:rsidR="00E55B50" w:rsidRDefault="00E55B50" w:rsidP="00E55B50">
      <w:pPr>
        <w:pStyle w:val="EW"/>
        <w:rPr>
          <w:noProof/>
        </w:rPr>
      </w:pPr>
      <w:r>
        <w:t>SNPN</w:t>
      </w:r>
      <w:r>
        <w:tab/>
        <w:t>Stand-alone Non-Public Network</w:t>
      </w:r>
    </w:p>
    <w:p w14:paraId="6C8D6A45" w14:textId="77777777" w:rsidR="00E55B50" w:rsidRDefault="00E55B50" w:rsidP="00E55B50">
      <w:pPr>
        <w:pStyle w:val="EW"/>
        <w:rPr>
          <w:lang w:val="en-US" w:eastAsia="zh-CN"/>
        </w:rPr>
      </w:pPr>
      <w:r w:rsidRPr="001C3BFD">
        <w:rPr>
          <w:lang w:val="en-US" w:eastAsia="zh-CN"/>
        </w:rPr>
        <w:t>SO-SNPN</w:t>
      </w:r>
      <w:r w:rsidRPr="001C3BFD">
        <w:rPr>
          <w:lang w:val="en-US" w:eastAsia="zh-CN"/>
        </w:rPr>
        <w:tab/>
        <w:t>Subscription Owner Standalone Non-Public Network</w:t>
      </w:r>
    </w:p>
    <w:p w14:paraId="0832BC46" w14:textId="77777777" w:rsidR="00E55B50" w:rsidRDefault="00E55B50" w:rsidP="00E55B50">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D6D8FCA" w14:textId="77777777" w:rsidR="00E55B50" w:rsidRDefault="00E55B50" w:rsidP="00E55B50">
      <w:pPr>
        <w:pStyle w:val="EW"/>
        <w:rPr>
          <w:lang w:eastAsia="zh-CN"/>
        </w:rPr>
      </w:pPr>
      <w:r>
        <w:rPr>
          <w:lang w:eastAsia="zh-CN"/>
        </w:rPr>
        <w:t>SST</w:t>
      </w:r>
      <w:r>
        <w:rPr>
          <w:lang w:eastAsia="zh-CN"/>
        </w:rPr>
        <w:tab/>
      </w:r>
      <w:r>
        <w:rPr>
          <w:noProof/>
        </w:rPr>
        <w:t>Slice/Service Type</w:t>
      </w:r>
    </w:p>
    <w:p w14:paraId="0F32015E" w14:textId="77777777" w:rsidR="00E55B50" w:rsidRDefault="00E55B50" w:rsidP="00E55B50">
      <w:pPr>
        <w:pStyle w:val="EW"/>
      </w:pPr>
      <w:r>
        <w:t>TCP</w:t>
      </w:r>
      <w:r>
        <w:tab/>
        <w:t>Transmission Control Protocol</w:t>
      </w:r>
    </w:p>
    <w:p w14:paraId="0C6B237B" w14:textId="77777777" w:rsidR="00E55B50" w:rsidRDefault="00E55B50" w:rsidP="00E55B50">
      <w:pPr>
        <w:pStyle w:val="EW"/>
      </w:pPr>
      <w:r>
        <w:t>TNAP</w:t>
      </w:r>
      <w:r>
        <w:tab/>
        <w:t>Trusted Non-3GPP Access Point</w:t>
      </w:r>
    </w:p>
    <w:p w14:paraId="053CDF3C" w14:textId="77777777" w:rsidR="00E55B50" w:rsidRDefault="00E55B50" w:rsidP="00E55B50">
      <w:pPr>
        <w:pStyle w:val="EW"/>
      </w:pPr>
      <w:r>
        <w:t>TWAP</w:t>
      </w:r>
      <w:r>
        <w:tab/>
        <w:t>Trusted WLAN Access Point</w:t>
      </w:r>
    </w:p>
    <w:p w14:paraId="0B4CA118" w14:textId="77777777" w:rsidR="00E55B50" w:rsidRDefault="00E55B50" w:rsidP="00E55B50">
      <w:pPr>
        <w:pStyle w:val="EW"/>
      </w:pPr>
      <w:r>
        <w:t>UDP</w:t>
      </w:r>
      <w:r>
        <w:tab/>
        <w:t>User Datagram Protocol</w:t>
      </w:r>
    </w:p>
    <w:p w14:paraId="15CCD436" w14:textId="77777777" w:rsidR="00E55B50" w:rsidRDefault="00E55B50" w:rsidP="00E55B50">
      <w:pPr>
        <w:pStyle w:val="EW"/>
        <w:rPr>
          <w:noProof/>
        </w:rPr>
      </w:pPr>
      <w:r>
        <w:rPr>
          <w:noProof/>
        </w:rPr>
        <w:t>UPF</w:t>
      </w:r>
      <w:r>
        <w:rPr>
          <w:noProof/>
        </w:rPr>
        <w:tab/>
        <w:t>User Plane Function</w:t>
      </w:r>
    </w:p>
    <w:p w14:paraId="6DF5E1D3" w14:textId="77777777" w:rsidR="00E55B50" w:rsidRDefault="00E55B50" w:rsidP="00E55B50">
      <w:pPr>
        <w:pStyle w:val="EW"/>
        <w:rPr>
          <w:noProof/>
        </w:rPr>
      </w:pPr>
      <w:r>
        <w:rPr>
          <w:noProof/>
        </w:rPr>
        <w:t>V-SMF</w:t>
      </w:r>
      <w:r>
        <w:rPr>
          <w:noProof/>
        </w:rPr>
        <w:tab/>
        <w:t>Visited SMF</w:t>
      </w:r>
    </w:p>
    <w:p w14:paraId="0CE53D10" w14:textId="77777777" w:rsidR="00E55B50" w:rsidRPr="00F2731B" w:rsidRDefault="00E55B50" w:rsidP="00E55B50">
      <w:pPr>
        <w:pStyle w:val="EW"/>
      </w:pPr>
      <w:r w:rsidRPr="00F2731B">
        <w:t>VAL</w:t>
      </w:r>
      <w:r w:rsidRPr="00F2731B">
        <w:tab/>
        <w:t>Vertical Application Layer</w:t>
      </w:r>
    </w:p>
    <w:p w14:paraId="51644762" w14:textId="77777777" w:rsidR="00E55B50" w:rsidRDefault="00E55B50" w:rsidP="00E55B50">
      <w:pPr>
        <w:pStyle w:val="EW"/>
        <w:rPr>
          <w:noProof/>
        </w:rPr>
      </w:pPr>
      <w:r>
        <w:rPr>
          <w:noProof/>
        </w:rPr>
        <w:t>WAN</w:t>
      </w:r>
      <w:r>
        <w:rPr>
          <w:noProof/>
        </w:rPr>
        <w:tab/>
        <w:t>Wide Area Network</w:t>
      </w:r>
    </w:p>
    <w:p w14:paraId="0F1359C4" w14:textId="77777777" w:rsidR="00E55B50" w:rsidRDefault="00E55B50" w:rsidP="00E55B50">
      <w:pPr>
        <w:pStyle w:val="EW"/>
        <w:rPr>
          <w:noProof/>
        </w:rPr>
      </w:pPr>
    </w:p>
    <w:p w14:paraId="27C568A2" w14:textId="77777777" w:rsidR="00E55B50" w:rsidRPr="002C393C" w:rsidRDefault="00E55B50" w:rsidP="00E55B5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7E7C6137" w14:textId="0E2C19E9" w:rsidR="00B56C01" w:rsidRDefault="00B56C01" w:rsidP="00B56C01">
      <w:pPr>
        <w:pStyle w:val="Heading3"/>
        <w:rPr>
          <w:noProof/>
          <w:snapToGrid w:val="0"/>
        </w:rPr>
      </w:pPr>
      <w:r>
        <w:rPr>
          <w:noProof/>
          <w:snapToGrid w:val="0"/>
        </w:rPr>
        <w:t>11.3.1</w:t>
      </w:r>
      <w:r>
        <w:rPr>
          <w:noProof/>
          <w:snapToGrid w:val="0"/>
        </w:rPr>
        <w:tab/>
        <w:t>General</w:t>
      </w:r>
      <w:bookmarkEnd w:id="32"/>
      <w:bookmarkEnd w:id="33"/>
      <w:bookmarkEnd w:id="34"/>
      <w:bookmarkEnd w:id="35"/>
      <w:bookmarkEnd w:id="36"/>
      <w:bookmarkEnd w:id="37"/>
      <w:bookmarkEnd w:id="38"/>
      <w:bookmarkEnd w:id="39"/>
    </w:p>
    <w:p w14:paraId="04AA7006" w14:textId="77777777" w:rsidR="00B56C01" w:rsidRDefault="00B56C01" w:rsidP="00B56C01">
      <w:pPr>
        <w:rPr>
          <w:noProof/>
          <w:snapToGrid w:val="0"/>
        </w:rPr>
      </w:pPr>
      <w:r>
        <w:rPr>
          <w:noProof/>
          <w:snapToGrid w:val="0"/>
        </w:rPr>
        <w:t>RADIUS attributes as defined in clause 16.4 of 3GPP TS 29.061 [5] are re-used in 5G with the following differences:</w:t>
      </w:r>
    </w:p>
    <w:p w14:paraId="19983F2B" w14:textId="77777777" w:rsidR="00B56C01" w:rsidRDefault="00B56C01" w:rsidP="00B56C01">
      <w:pPr>
        <w:pStyle w:val="B10"/>
        <w:rPr>
          <w:noProof/>
        </w:rPr>
      </w:pPr>
      <w:r>
        <w:rPr>
          <w:noProof/>
        </w:rPr>
        <w:t>-</w:t>
      </w:r>
      <w:r>
        <w:rPr>
          <w:noProof/>
        </w:rPr>
        <w:tab/>
        <w:t>SMF or SMF+PGW-C replaces P-GW. GGSN and PPP PDP type related description are not applicable for 5G.</w:t>
      </w:r>
    </w:p>
    <w:p w14:paraId="00BC15D0" w14:textId="77777777" w:rsidR="00B56C01" w:rsidRDefault="00B56C01" w:rsidP="00B56C01">
      <w:pPr>
        <w:pStyle w:val="B10"/>
        <w:rPr>
          <w:noProof/>
        </w:rPr>
      </w:pPr>
      <w:r>
        <w:rPr>
          <w:noProof/>
        </w:rPr>
        <w:t>-</w:t>
      </w:r>
      <w:r>
        <w:rPr>
          <w:noProof/>
        </w:rPr>
        <w:tab/>
        <w:t>5G QoS flow replaces IP-CAN bearer and PDU session replaces IP-CAN session.</w:t>
      </w:r>
    </w:p>
    <w:p w14:paraId="4A9D8116" w14:textId="77777777" w:rsidR="00B56C01" w:rsidRDefault="00B56C01" w:rsidP="00B56C01">
      <w:pPr>
        <w:pStyle w:val="B10"/>
        <w:rPr>
          <w:noProof/>
        </w:rPr>
      </w:pPr>
      <w:r>
        <w:rPr>
          <w:noProof/>
        </w:rPr>
        <w:t>-</w:t>
      </w:r>
      <w:r>
        <w:rPr>
          <w:noProof/>
        </w:rPr>
        <w:tab/>
        <w:t>N6 replaces Gi/Sgi and UE replaces MS.</w:t>
      </w:r>
    </w:p>
    <w:p w14:paraId="176E0F80" w14:textId="77777777" w:rsidR="00B56C01" w:rsidRDefault="00B56C01" w:rsidP="00B56C01">
      <w:pPr>
        <w:pStyle w:val="B10"/>
        <w:rPr>
          <w:noProof/>
        </w:rPr>
      </w:pPr>
      <w:r>
        <w:rPr>
          <w:noProof/>
        </w:rPr>
        <w:t>-</w:t>
      </w:r>
      <w:r>
        <w:rPr>
          <w:noProof/>
        </w:rPr>
        <w:tab/>
        <w:t>DNN replaces APN.</w:t>
      </w:r>
    </w:p>
    <w:p w14:paraId="74554CA8" w14:textId="77777777" w:rsidR="00B56C01" w:rsidRDefault="00B56C01" w:rsidP="00B56C01">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076ABADA" w14:textId="77777777" w:rsidR="00B56C01" w:rsidRDefault="00B56C01" w:rsidP="00B56C01">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B56C01" w14:paraId="531F423F" w14:textId="77777777" w:rsidTr="00E9158E">
        <w:trPr>
          <w:cantSplit/>
          <w:tblHeader/>
        </w:trPr>
        <w:tc>
          <w:tcPr>
            <w:tcW w:w="738" w:type="dxa"/>
            <w:shd w:val="clear" w:color="auto" w:fill="C0C0C0"/>
          </w:tcPr>
          <w:p w14:paraId="248EED60" w14:textId="77777777" w:rsidR="00B56C01" w:rsidRDefault="00B56C01" w:rsidP="00E9158E">
            <w:pPr>
              <w:pStyle w:val="TAH"/>
              <w:keepNext w:val="0"/>
              <w:keepLines w:val="0"/>
              <w:rPr>
                <w:noProof/>
              </w:rPr>
            </w:pPr>
            <w:r>
              <w:rPr>
                <w:noProof/>
              </w:rPr>
              <w:t>Attr #</w:t>
            </w:r>
          </w:p>
        </w:tc>
        <w:tc>
          <w:tcPr>
            <w:tcW w:w="1350" w:type="dxa"/>
            <w:shd w:val="clear" w:color="auto" w:fill="C0C0C0"/>
          </w:tcPr>
          <w:p w14:paraId="1A354DD9" w14:textId="77777777" w:rsidR="00B56C01" w:rsidRDefault="00B56C01" w:rsidP="00E9158E">
            <w:pPr>
              <w:pStyle w:val="TAH"/>
              <w:keepNext w:val="0"/>
              <w:keepLines w:val="0"/>
              <w:rPr>
                <w:noProof/>
              </w:rPr>
            </w:pPr>
            <w:r>
              <w:rPr>
                <w:noProof/>
              </w:rPr>
              <w:t>Attribute Name</w:t>
            </w:r>
          </w:p>
        </w:tc>
        <w:tc>
          <w:tcPr>
            <w:tcW w:w="3427" w:type="dxa"/>
            <w:shd w:val="clear" w:color="auto" w:fill="C0C0C0"/>
          </w:tcPr>
          <w:p w14:paraId="09F84CBC" w14:textId="77777777" w:rsidR="00B56C01" w:rsidRDefault="00B56C01" w:rsidP="00E9158E">
            <w:pPr>
              <w:pStyle w:val="TAH"/>
              <w:keepNext w:val="0"/>
              <w:keepLines w:val="0"/>
              <w:rPr>
                <w:noProof/>
              </w:rPr>
            </w:pPr>
            <w:r>
              <w:rPr>
                <w:noProof/>
              </w:rPr>
              <w:t>Description</w:t>
            </w:r>
          </w:p>
        </w:tc>
        <w:tc>
          <w:tcPr>
            <w:tcW w:w="1080" w:type="dxa"/>
            <w:shd w:val="clear" w:color="auto" w:fill="C0C0C0"/>
          </w:tcPr>
          <w:p w14:paraId="15A4860A" w14:textId="77777777" w:rsidR="00B56C01" w:rsidRDefault="00B56C01" w:rsidP="00E9158E">
            <w:pPr>
              <w:pStyle w:val="TAH"/>
              <w:keepNext w:val="0"/>
              <w:keepLines w:val="0"/>
              <w:rPr>
                <w:noProof/>
              </w:rPr>
            </w:pPr>
            <w:r>
              <w:rPr>
                <w:noProof/>
              </w:rPr>
              <w:t>Content</w:t>
            </w:r>
          </w:p>
        </w:tc>
        <w:tc>
          <w:tcPr>
            <w:tcW w:w="1433" w:type="dxa"/>
            <w:shd w:val="clear" w:color="auto" w:fill="C0C0C0"/>
          </w:tcPr>
          <w:p w14:paraId="63B6FAE2" w14:textId="77777777" w:rsidR="00B56C01" w:rsidRDefault="00B56C01" w:rsidP="00E9158E">
            <w:pPr>
              <w:pStyle w:val="TAH"/>
              <w:keepNext w:val="0"/>
              <w:keepLines w:val="0"/>
              <w:rPr>
                <w:noProof/>
              </w:rPr>
            </w:pPr>
            <w:r>
              <w:rPr>
                <w:noProof/>
              </w:rPr>
              <w:t>Presence Requirement</w:t>
            </w:r>
          </w:p>
        </w:tc>
        <w:tc>
          <w:tcPr>
            <w:tcW w:w="1987" w:type="dxa"/>
            <w:shd w:val="clear" w:color="auto" w:fill="C0C0C0"/>
          </w:tcPr>
          <w:p w14:paraId="7DC3945A" w14:textId="77777777" w:rsidR="00B56C01" w:rsidRDefault="00B56C01" w:rsidP="00E9158E">
            <w:pPr>
              <w:pStyle w:val="TAH"/>
              <w:keepNext w:val="0"/>
              <w:keepLines w:val="0"/>
              <w:rPr>
                <w:noProof/>
              </w:rPr>
            </w:pPr>
            <w:r>
              <w:rPr>
                <w:noProof/>
              </w:rPr>
              <w:t>Applicable message</w:t>
            </w:r>
          </w:p>
        </w:tc>
      </w:tr>
      <w:tr w:rsidR="00B56C01" w14:paraId="783CA1C5" w14:textId="77777777" w:rsidTr="00E9158E">
        <w:trPr>
          <w:cantSplit/>
          <w:trHeight w:val="816"/>
        </w:trPr>
        <w:tc>
          <w:tcPr>
            <w:tcW w:w="738" w:type="dxa"/>
            <w:vMerge w:val="restart"/>
          </w:tcPr>
          <w:p w14:paraId="713D46F9" w14:textId="77777777" w:rsidR="00B56C01" w:rsidRDefault="00B56C01" w:rsidP="00E9158E">
            <w:pPr>
              <w:pStyle w:val="TAC"/>
              <w:rPr>
                <w:noProof/>
              </w:rPr>
            </w:pPr>
            <w:r>
              <w:rPr>
                <w:noProof/>
              </w:rPr>
              <w:lastRenderedPageBreak/>
              <w:t>79</w:t>
            </w:r>
          </w:p>
        </w:tc>
        <w:tc>
          <w:tcPr>
            <w:tcW w:w="1350" w:type="dxa"/>
            <w:vMerge w:val="restart"/>
          </w:tcPr>
          <w:p w14:paraId="56D8A15C" w14:textId="77777777" w:rsidR="00B56C01" w:rsidRDefault="00B56C01" w:rsidP="00E9158E">
            <w:pPr>
              <w:pStyle w:val="TAL"/>
              <w:keepNext w:val="0"/>
              <w:keepLines w:val="0"/>
              <w:rPr>
                <w:noProof/>
              </w:rPr>
            </w:pPr>
            <w:r>
              <w:rPr>
                <w:noProof/>
              </w:rPr>
              <w:t>EAP-Message</w:t>
            </w:r>
          </w:p>
        </w:tc>
        <w:tc>
          <w:tcPr>
            <w:tcW w:w="3427" w:type="dxa"/>
            <w:vMerge w:val="restart"/>
          </w:tcPr>
          <w:p w14:paraId="4FB33DA2" w14:textId="77777777" w:rsidR="00B56C01" w:rsidRDefault="00B56C01" w:rsidP="00E9158E">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A504951" w14:textId="77777777" w:rsidR="00B56C01" w:rsidRDefault="00B56C01" w:rsidP="00E9158E">
            <w:pPr>
              <w:pStyle w:val="TAC"/>
              <w:rPr>
                <w:noProof/>
              </w:rPr>
            </w:pPr>
            <w:r>
              <w:rPr>
                <w:noProof/>
              </w:rPr>
              <w:t>String</w:t>
            </w:r>
          </w:p>
        </w:tc>
        <w:tc>
          <w:tcPr>
            <w:tcW w:w="1433" w:type="dxa"/>
          </w:tcPr>
          <w:p w14:paraId="65197D9E" w14:textId="77777777" w:rsidR="00B56C01" w:rsidRDefault="00B56C01" w:rsidP="00E9158E">
            <w:pPr>
              <w:pStyle w:val="TAC"/>
              <w:rPr>
                <w:noProof/>
              </w:rPr>
            </w:pPr>
            <w:r>
              <w:rPr>
                <w:noProof/>
              </w:rPr>
              <w:t>Conditional</w:t>
            </w:r>
          </w:p>
          <w:p w14:paraId="1DF50465" w14:textId="77777777" w:rsidR="00B56C01" w:rsidRDefault="00B56C01" w:rsidP="00E9158E">
            <w:pPr>
              <w:pStyle w:val="TAC"/>
              <w:rPr>
                <w:noProof/>
              </w:rPr>
            </w:pPr>
            <w:r>
              <w:rPr>
                <w:noProof/>
              </w:rPr>
              <w:t>NOTE</w:t>
            </w:r>
          </w:p>
        </w:tc>
        <w:tc>
          <w:tcPr>
            <w:tcW w:w="1987" w:type="dxa"/>
          </w:tcPr>
          <w:p w14:paraId="5BB6630B" w14:textId="77777777" w:rsidR="00B56C01" w:rsidRDefault="00B56C01" w:rsidP="00E9158E">
            <w:pPr>
              <w:pStyle w:val="TAL"/>
              <w:keepNext w:val="0"/>
              <w:keepLines w:val="0"/>
              <w:rPr>
                <w:noProof/>
              </w:rPr>
            </w:pPr>
            <w:r>
              <w:rPr>
                <w:noProof/>
              </w:rPr>
              <w:t>Access-Request,</w:t>
            </w:r>
          </w:p>
          <w:p w14:paraId="7F027A5A" w14:textId="77777777" w:rsidR="00B56C01" w:rsidRDefault="00B56C01" w:rsidP="00E9158E">
            <w:pPr>
              <w:pStyle w:val="TAL"/>
              <w:keepNext w:val="0"/>
              <w:keepLines w:val="0"/>
              <w:rPr>
                <w:noProof/>
              </w:rPr>
            </w:pPr>
            <w:r>
              <w:rPr>
                <w:noProof/>
              </w:rPr>
              <w:t>Access-Accept,</w:t>
            </w:r>
          </w:p>
          <w:p w14:paraId="1D1CDB57" w14:textId="77777777" w:rsidR="00B56C01" w:rsidRDefault="00B56C01" w:rsidP="00E9158E">
            <w:pPr>
              <w:pStyle w:val="TAL"/>
              <w:keepNext w:val="0"/>
              <w:keepLines w:val="0"/>
              <w:rPr>
                <w:noProof/>
              </w:rPr>
            </w:pPr>
            <w:r>
              <w:rPr>
                <w:noProof/>
              </w:rPr>
              <w:t>Access-Reject,</w:t>
            </w:r>
          </w:p>
          <w:p w14:paraId="771749D5" w14:textId="77777777" w:rsidR="00B56C01" w:rsidRDefault="00B56C01" w:rsidP="00E9158E">
            <w:pPr>
              <w:pStyle w:val="TAL"/>
              <w:keepNext w:val="0"/>
              <w:keepLines w:val="0"/>
              <w:rPr>
                <w:noProof/>
              </w:rPr>
            </w:pPr>
            <w:r>
              <w:rPr>
                <w:noProof/>
              </w:rPr>
              <w:t>CoA-Request,</w:t>
            </w:r>
          </w:p>
          <w:p w14:paraId="5378572E" w14:textId="77777777" w:rsidR="00B56C01" w:rsidRDefault="00B56C01" w:rsidP="00E9158E">
            <w:pPr>
              <w:pStyle w:val="TAL"/>
              <w:keepNext w:val="0"/>
              <w:keepLines w:val="0"/>
              <w:rPr>
                <w:noProof/>
              </w:rPr>
            </w:pPr>
            <w:r>
              <w:rPr>
                <w:noProof/>
              </w:rPr>
              <w:t>CoA-ACK,</w:t>
            </w:r>
          </w:p>
          <w:p w14:paraId="4AB561A4" w14:textId="77777777" w:rsidR="00B56C01" w:rsidRDefault="00B56C01" w:rsidP="00E9158E">
            <w:pPr>
              <w:pStyle w:val="TAL"/>
              <w:keepNext w:val="0"/>
              <w:keepLines w:val="0"/>
              <w:rPr>
                <w:noProof/>
              </w:rPr>
            </w:pPr>
            <w:r>
              <w:rPr>
                <w:noProof/>
              </w:rPr>
              <w:t>Disconnect-Request,</w:t>
            </w:r>
          </w:p>
          <w:p w14:paraId="2B6FB9EE" w14:textId="77777777" w:rsidR="00B56C01" w:rsidRDefault="00B56C01" w:rsidP="00E9158E">
            <w:pPr>
              <w:pStyle w:val="TAL"/>
              <w:keepNext w:val="0"/>
              <w:keepLines w:val="0"/>
              <w:rPr>
                <w:noProof/>
              </w:rPr>
            </w:pPr>
            <w:r>
              <w:rPr>
                <w:noProof/>
              </w:rPr>
              <w:t>Disconnect-ACK</w:t>
            </w:r>
          </w:p>
        </w:tc>
      </w:tr>
      <w:tr w:rsidR="00B56C01" w14:paraId="4CA673C2" w14:textId="77777777" w:rsidTr="00E9158E">
        <w:trPr>
          <w:cantSplit/>
          <w:trHeight w:val="816"/>
        </w:trPr>
        <w:tc>
          <w:tcPr>
            <w:tcW w:w="738" w:type="dxa"/>
            <w:vMerge/>
          </w:tcPr>
          <w:p w14:paraId="4916F941" w14:textId="77777777" w:rsidR="00B56C01" w:rsidRDefault="00B56C01" w:rsidP="00E9158E">
            <w:pPr>
              <w:pStyle w:val="TAC"/>
              <w:rPr>
                <w:noProof/>
              </w:rPr>
            </w:pPr>
          </w:p>
        </w:tc>
        <w:tc>
          <w:tcPr>
            <w:tcW w:w="1350" w:type="dxa"/>
            <w:vMerge/>
          </w:tcPr>
          <w:p w14:paraId="116501AA" w14:textId="77777777" w:rsidR="00B56C01" w:rsidRDefault="00B56C01" w:rsidP="00E9158E">
            <w:pPr>
              <w:pStyle w:val="TAL"/>
              <w:keepNext w:val="0"/>
              <w:keepLines w:val="0"/>
              <w:rPr>
                <w:noProof/>
              </w:rPr>
            </w:pPr>
          </w:p>
        </w:tc>
        <w:tc>
          <w:tcPr>
            <w:tcW w:w="3427" w:type="dxa"/>
            <w:vMerge/>
          </w:tcPr>
          <w:p w14:paraId="6AFDA26F" w14:textId="77777777" w:rsidR="00B56C01" w:rsidRDefault="00B56C01" w:rsidP="00E9158E">
            <w:pPr>
              <w:pStyle w:val="TAL"/>
              <w:rPr>
                <w:noProof/>
              </w:rPr>
            </w:pPr>
          </w:p>
        </w:tc>
        <w:tc>
          <w:tcPr>
            <w:tcW w:w="1080" w:type="dxa"/>
            <w:vMerge/>
          </w:tcPr>
          <w:p w14:paraId="1F4D67B3" w14:textId="77777777" w:rsidR="00B56C01" w:rsidRDefault="00B56C01" w:rsidP="00E9158E">
            <w:pPr>
              <w:pStyle w:val="TAC"/>
              <w:rPr>
                <w:noProof/>
              </w:rPr>
            </w:pPr>
          </w:p>
        </w:tc>
        <w:tc>
          <w:tcPr>
            <w:tcW w:w="1433" w:type="dxa"/>
          </w:tcPr>
          <w:p w14:paraId="778FFCBD" w14:textId="77777777" w:rsidR="00B56C01" w:rsidRDefault="00B56C01" w:rsidP="00E9158E">
            <w:pPr>
              <w:pStyle w:val="TAC"/>
              <w:rPr>
                <w:noProof/>
              </w:rPr>
            </w:pPr>
            <w:r>
              <w:rPr>
                <w:noProof/>
              </w:rPr>
              <w:t>Mandatory</w:t>
            </w:r>
          </w:p>
        </w:tc>
        <w:tc>
          <w:tcPr>
            <w:tcW w:w="1987" w:type="dxa"/>
          </w:tcPr>
          <w:p w14:paraId="69DFE022" w14:textId="77777777" w:rsidR="00B56C01" w:rsidRDefault="00B56C01" w:rsidP="00E9158E">
            <w:pPr>
              <w:pStyle w:val="TAL"/>
              <w:keepNext w:val="0"/>
              <w:keepLines w:val="0"/>
              <w:rPr>
                <w:noProof/>
              </w:rPr>
            </w:pPr>
            <w:r>
              <w:rPr>
                <w:noProof/>
              </w:rPr>
              <w:t>Access-Challenge</w:t>
            </w:r>
          </w:p>
        </w:tc>
      </w:tr>
      <w:tr w:rsidR="00B56C01" w14:paraId="44087C1D" w14:textId="77777777" w:rsidTr="00E9158E">
        <w:trPr>
          <w:cantSplit/>
          <w:trHeight w:val="1020"/>
        </w:trPr>
        <w:tc>
          <w:tcPr>
            <w:tcW w:w="738" w:type="dxa"/>
            <w:vMerge w:val="restart"/>
          </w:tcPr>
          <w:p w14:paraId="28B3B989" w14:textId="77777777" w:rsidR="00B56C01" w:rsidRDefault="00B56C01" w:rsidP="00E9158E">
            <w:pPr>
              <w:pStyle w:val="TAC"/>
              <w:rPr>
                <w:noProof/>
              </w:rPr>
            </w:pPr>
            <w:r>
              <w:rPr>
                <w:noProof/>
              </w:rPr>
              <w:t>80</w:t>
            </w:r>
          </w:p>
        </w:tc>
        <w:tc>
          <w:tcPr>
            <w:tcW w:w="1350" w:type="dxa"/>
            <w:vMerge w:val="restart"/>
          </w:tcPr>
          <w:p w14:paraId="11E1915E" w14:textId="77777777" w:rsidR="00B56C01" w:rsidRDefault="00B56C01" w:rsidP="00E9158E">
            <w:pPr>
              <w:pStyle w:val="TAL"/>
              <w:keepNext w:val="0"/>
              <w:keepLines w:val="0"/>
              <w:rPr>
                <w:noProof/>
              </w:rPr>
            </w:pPr>
            <w:r>
              <w:rPr>
                <w:noProof/>
              </w:rPr>
              <w:t>Message-Authenticator</w:t>
            </w:r>
          </w:p>
        </w:tc>
        <w:tc>
          <w:tcPr>
            <w:tcW w:w="3427" w:type="dxa"/>
            <w:vMerge w:val="restart"/>
          </w:tcPr>
          <w:p w14:paraId="15927966" w14:textId="77777777" w:rsidR="00B56C01" w:rsidRDefault="00B56C01" w:rsidP="00E9158E">
            <w:pPr>
              <w:pStyle w:val="TAL"/>
              <w:rPr>
                <w:noProof/>
              </w:rPr>
            </w:pPr>
            <w:r>
              <w:rPr>
                <w:noProof/>
              </w:rPr>
              <w:t>This attribute includes the message authenticator, see IETF RFC 3579 [7] for details.</w:t>
            </w:r>
          </w:p>
        </w:tc>
        <w:tc>
          <w:tcPr>
            <w:tcW w:w="1080" w:type="dxa"/>
            <w:vMerge w:val="restart"/>
          </w:tcPr>
          <w:p w14:paraId="2F480503" w14:textId="77777777" w:rsidR="00B56C01" w:rsidRDefault="00B56C01" w:rsidP="00E9158E">
            <w:pPr>
              <w:pStyle w:val="TAC"/>
              <w:rPr>
                <w:noProof/>
              </w:rPr>
            </w:pPr>
            <w:r>
              <w:rPr>
                <w:noProof/>
              </w:rPr>
              <w:t>String</w:t>
            </w:r>
          </w:p>
        </w:tc>
        <w:tc>
          <w:tcPr>
            <w:tcW w:w="1433" w:type="dxa"/>
          </w:tcPr>
          <w:p w14:paraId="78F51E73" w14:textId="77777777" w:rsidR="00B56C01" w:rsidRDefault="00B56C01" w:rsidP="00E9158E">
            <w:pPr>
              <w:pStyle w:val="TAC"/>
              <w:rPr>
                <w:noProof/>
              </w:rPr>
            </w:pPr>
            <w:r>
              <w:rPr>
                <w:noProof/>
              </w:rPr>
              <w:t>Conditional</w:t>
            </w:r>
          </w:p>
          <w:p w14:paraId="6E9E243A" w14:textId="77777777" w:rsidR="00B56C01" w:rsidRDefault="00B56C01" w:rsidP="00E9158E">
            <w:pPr>
              <w:pStyle w:val="TAC"/>
              <w:rPr>
                <w:noProof/>
              </w:rPr>
            </w:pPr>
            <w:r>
              <w:rPr>
                <w:noProof/>
              </w:rPr>
              <w:t>NOTE</w:t>
            </w:r>
          </w:p>
        </w:tc>
        <w:tc>
          <w:tcPr>
            <w:tcW w:w="1987" w:type="dxa"/>
          </w:tcPr>
          <w:p w14:paraId="43E0A80D" w14:textId="77777777" w:rsidR="00B56C01" w:rsidRDefault="00B56C01" w:rsidP="00E9158E">
            <w:pPr>
              <w:pStyle w:val="TAL"/>
              <w:keepNext w:val="0"/>
              <w:keepLines w:val="0"/>
              <w:rPr>
                <w:noProof/>
              </w:rPr>
            </w:pPr>
            <w:r>
              <w:rPr>
                <w:noProof/>
              </w:rPr>
              <w:t>Access-Request,</w:t>
            </w:r>
          </w:p>
          <w:p w14:paraId="1C9BD29E" w14:textId="77777777" w:rsidR="00B56C01" w:rsidRDefault="00B56C01" w:rsidP="00E9158E">
            <w:pPr>
              <w:pStyle w:val="TAL"/>
              <w:keepNext w:val="0"/>
              <w:keepLines w:val="0"/>
              <w:rPr>
                <w:noProof/>
              </w:rPr>
            </w:pPr>
            <w:r>
              <w:rPr>
                <w:noProof/>
              </w:rPr>
              <w:t>Access-Accept,</w:t>
            </w:r>
          </w:p>
          <w:p w14:paraId="20EBAD59" w14:textId="77777777" w:rsidR="00B56C01" w:rsidRDefault="00B56C01" w:rsidP="00E9158E">
            <w:pPr>
              <w:pStyle w:val="TAL"/>
              <w:keepNext w:val="0"/>
              <w:keepLines w:val="0"/>
              <w:rPr>
                <w:noProof/>
              </w:rPr>
            </w:pPr>
            <w:r>
              <w:rPr>
                <w:noProof/>
              </w:rPr>
              <w:t>Access-Reject,</w:t>
            </w:r>
          </w:p>
          <w:p w14:paraId="0C6600C8" w14:textId="77777777" w:rsidR="00B56C01" w:rsidRDefault="00B56C01" w:rsidP="00E9158E">
            <w:pPr>
              <w:pStyle w:val="TAL"/>
              <w:keepNext w:val="0"/>
              <w:keepLines w:val="0"/>
              <w:rPr>
                <w:noProof/>
              </w:rPr>
            </w:pPr>
            <w:r>
              <w:rPr>
                <w:noProof/>
              </w:rPr>
              <w:t>CoA-Request,</w:t>
            </w:r>
          </w:p>
          <w:p w14:paraId="4038BD24" w14:textId="77777777" w:rsidR="00B56C01" w:rsidRDefault="00B56C01" w:rsidP="00E9158E">
            <w:pPr>
              <w:pStyle w:val="TAL"/>
              <w:keepNext w:val="0"/>
              <w:keepLines w:val="0"/>
              <w:rPr>
                <w:noProof/>
              </w:rPr>
            </w:pPr>
            <w:r>
              <w:rPr>
                <w:noProof/>
              </w:rPr>
              <w:t>CoA-ACK,</w:t>
            </w:r>
          </w:p>
          <w:p w14:paraId="5BBCE8AA" w14:textId="77777777" w:rsidR="00B56C01" w:rsidRDefault="00B56C01" w:rsidP="00E9158E">
            <w:pPr>
              <w:pStyle w:val="TAL"/>
              <w:keepNext w:val="0"/>
              <w:keepLines w:val="0"/>
              <w:rPr>
                <w:noProof/>
              </w:rPr>
            </w:pPr>
            <w:r>
              <w:rPr>
                <w:noProof/>
              </w:rPr>
              <w:t>CoA-NAK</w:t>
            </w:r>
          </w:p>
          <w:p w14:paraId="7936B2BF" w14:textId="77777777" w:rsidR="00B56C01" w:rsidRDefault="00B56C01" w:rsidP="00E9158E">
            <w:pPr>
              <w:pStyle w:val="TAL"/>
              <w:keepNext w:val="0"/>
              <w:keepLines w:val="0"/>
              <w:rPr>
                <w:noProof/>
              </w:rPr>
            </w:pPr>
            <w:r>
              <w:rPr>
                <w:noProof/>
              </w:rPr>
              <w:t>Disconnect-Request,</w:t>
            </w:r>
          </w:p>
          <w:p w14:paraId="4274464B" w14:textId="77777777" w:rsidR="00B56C01" w:rsidRDefault="00B56C01" w:rsidP="00E9158E">
            <w:pPr>
              <w:pStyle w:val="TAL"/>
              <w:keepNext w:val="0"/>
              <w:keepLines w:val="0"/>
              <w:rPr>
                <w:noProof/>
              </w:rPr>
            </w:pPr>
            <w:r>
              <w:rPr>
                <w:noProof/>
              </w:rPr>
              <w:t>Disconnect-ACK,</w:t>
            </w:r>
          </w:p>
          <w:p w14:paraId="01B97D4C" w14:textId="77777777" w:rsidR="00B56C01" w:rsidRDefault="00B56C01" w:rsidP="00E9158E">
            <w:pPr>
              <w:pStyle w:val="TAL"/>
              <w:keepNext w:val="0"/>
              <w:keepLines w:val="0"/>
              <w:rPr>
                <w:noProof/>
              </w:rPr>
            </w:pPr>
            <w:r>
              <w:rPr>
                <w:noProof/>
              </w:rPr>
              <w:t>Disconnect-NAK</w:t>
            </w:r>
          </w:p>
        </w:tc>
      </w:tr>
      <w:tr w:rsidR="00B56C01" w14:paraId="678CE890" w14:textId="77777777" w:rsidTr="00E9158E">
        <w:trPr>
          <w:cantSplit/>
          <w:trHeight w:val="1020"/>
        </w:trPr>
        <w:tc>
          <w:tcPr>
            <w:tcW w:w="738" w:type="dxa"/>
            <w:vMerge/>
          </w:tcPr>
          <w:p w14:paraId="148E4486" w14:textId="77777777" w:rsidR="00B56C01" w:rsidRDefault="00B56C01" w:rsidP="00E9158E">
            <w:pPr>
              <w:pStyle w:val="TAC"/>
              <w:rPr>
                <w:noProof/>
              </w:rPr>
            </w:pPr>
          </w:p>
        </w:tc>
        <w:tc>
          <w:tcPr>
            <w:tcW w:w="1350" w:type="dxa"/>
            <w:vMerge/>
          </w:tcPr>
          <w:p w14:paraId="30E786F2" w14:textId="77777777" w:rsidR="00B56C01" w:rsidRDefault="00B56C01" w:rsidP="00E9158E">
            <w:pPr>
              <w:pStyle w:val="TAL"/>
              <w:keepNext w:val="0"/>
              <w:keepLines w:val="0"/>
              <w:rPr>
                <w:noProof/>
              </w:rPr>
            </w:pPr>
          </w:p>
        </w:tc>
        <w:tc>
          <w:tcPr>
            <w:tcW w:w="3427" w:type="dxa"/>
            <w:vMerge/>
          </w:tcPr>
          <w:p w14:paraId="3D30C995" w14:textId="77777777" w:rsidR="00B56C01" w:rsidRDefault="00B56C01" w:rsidP="00E9158E">
            <w:pPr>
              <w:pStyle w:val="TAL"/>
              <w:rPr>
                <w:noProof/>
              </w:rPr>
            </w:pPr>
          </w:p>
        </w:tc>
        <w:tc>
          <w:tcPr>
            <w:tcW w:w="1080" w:type="dxa"/>
            <w:vMerge/>
          </w:tcPr>
          <w:p w14:paraId="13B2208A" w14:textId="77777777" w:rsidR="00B56C01" w:rsidRDefault="00B56C01" w:rsidP="00E9158E">
            <w:pPr>
              <w:pStyle w:val="TAC"/>
              <w:rPr>
                <w:noProof/>
              </w:rPr>
            </w:pPr>
          </w:p>
        </w:tc>
        <w:tc>
          <w:tcPr>
            <w:tcW w:w="1433" w:type="dxa"/>
          </w:tcPr>
          <w:p w14:paraId="33970595" w14:textId="77777777" w:rsidR="00B56C01" w:rsidRDefault="00B56C01" w:rsidP="00E9158E">
            <w:pPr>
              <w:pStyle w:val="TAC"/>
              <w:rPr>
                <w:noProof/>
              </w:rPr>
            </w:pPr>
            <w:r>
              <w:rPr>
                <w:noProof/>
              </w:rPr>
              <w:t>Mandatory</w:t>
            </w:r>
          </w:p>
        </w:tc>
        <w:tc>
          <w:tcPr>
            <w:tcW w:w="1987" w:type="dxa"/>
          </w:tcPr>
          <w:p w14:paraId="43BDE87D" w14:textId="77777777" w:rsidR="00B56C01" w:rsidRDefault="00B56C01" w:rsidP="00E9158E">
            <w:pPr>
              <w:pStyle w:val="TAL"/>
              <w:keepNext w:val="0"/>
              <w:keepLines w:val="0"/>
              <w:rPr>
                <w:noProof/>
              </w:rPr>
            </w:pPr>
            <w:r>
              <w:rPr>
                <w:noProof/>
              </w:rPr>
              <w:t>Access-Challenge</w:t>
            </w:r>
          </w:p>
        </w:tc>
      </w:tr>
      <w:tr w:rsidR="00B56C01" w14:paraId="010EF99E" w14:textId="77777777" w:rsidTr="00E9158E">
        <w:tc>
          <w:tcPr>
            <w:tcW w:w="10015" w:type="dxa"/>
            <w:gridSpan w:val="6"/>
          </w:tcPr>
          <w:p w14:paraId="23C2BE65" w14:textId="77777777" w:rsidR="00B56C01" w:rsidRDefault="00B56C01" w:rsidP="00E9158E">
            <w:pPr>
              <w:pStyle w:val="TAN"/>
              <w:keepNext w:val="0"/>
              <w:keepLines w:val="0"/>
              <w:rPr>
                <w:noProof/>
              </w:rPr>
            </w:pPr>
            <w:r>
              <w:rPr>
                <w:noProof/>
              </w:rPr>
              <w:t>NOTE:</w:t>
            </w:r>
            <w:r>
              <w:rPr>
                <w:noProof/>
              </w:rPr>
              <w:tab/>
              <w:t>Shall be present if EAP is used.</w:t>
            </w:r>
          </w:p>
        </w:tc>
      </w:tr>
    </w:tbl>
    <w:p w14:paraId="368ADC78" w14:textId="77777777" w:rsidR="00B56C01" w:rsidRDefault="00B56C01" w:rsidP="00B56C01">
      <w:pPr>
        <w:rPr>
          <w:noProof/>
        </w:rPr>
      </w:pPr>
    </w:p>
    <w:p w14:paraId="0838B8AC" w14:textId="77777777" w:rsidR="00B56C01" w:rsidRDefault="00B56C01" w:rsidP="00B56C01">
      <w:pPr>
        <w:pStyle w:val="TH"/>
        <w:rPr>
          <w:noProof/>
        </w:rPr>
      </w:pPr>
      <w:r>
        <w:rPr>
          <w:noProof/>
        </w:rPr>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B56C01" w14:paraId="6AF77B2C" w14:textId="77777777" w:rsidTr="00E9158E">
        <w:trPr>
          <w:cantSplit/>
          <w:tblHeader/>
        </w:trPr>
        <w:tc>
          <w:tcPr>
            <w:tcW w:w="1105" w:type="dxa"/>
            <w:shd w:val="clear" w:color="auto" w:fill="C0C0C0"/>
          </w:tcPr>
          <w:p w14:paraId="03114B98" w14:textId="77777777" w:rsidR="00B56C01" w:rsidRDefault="00B56C01" w:rsidP="00E9158E">
            <w:pPr>
              <w:pStyle w:val="TAH"/>
              <w:keepNext w:val="0"/>
              <w:keepLines w:val="0"/>
              <w:rPr>
                <w:noProof/>
              </w:rPr>
            </w:pPr>
            <w:r>
              <w:rPr>
                <w:noProof/>
              </w:rPr>
              <w:t>Sub-attr #</w:t>
            </w:r>
          </w:p>
        </w:tc>
        <w:tc>
          <w:tcPr>
            <w:tcW w:w="2701" w:type="dxa"/>
            <w:shd w:val="clear" w:color="auto" w:fill="C0C0C0"/>
          </w:tcPr>
          <w:p w14:paraId="498DC708" w14:textId="77777777" w:rsidR="00B56C01" w:rsidRDefault="00B56C01" w:rsidP="00E9158E">
            <w:pPr>
              <w:pStyle w:val="TAH"/>
              <w:keepNext w:val="0"/>
              <w:keepLines w:val="0"/>
              <w:rPr>
                <w:noProof/>
              </w:rPr>
            </w:pPr>
            <w:r>
              <w:rPr>
                <w:noProof/>
              </w:rPr>
              <w:t>Sub-attribute Name</w:t>
            </w:r>
          </w:p>
        </w:tc>
        <w:tc>
          <w:tcPr>
            <w:tcW w:w="6032" w:type="dxa"/>
            <w:shd w:val="clear" w:color="auto" w:fill="C0C0C0"/>
          </w:tcPr>
          <w:p w14:paraId="5F195C51" w14:textId="77777777" w:rsidR="00B56C01" w:rsidRDefault="00B56C01" w:rsidP="00E9158E">
            <w:pPr>
              <w:pStyle w:val="TAH"/>
              <w:keepNext w:val="0"/>
              <w:keepLines w:val="0"/>
              <w:rPr>
                <w:noProof/>
              </w:rPr>
            </w:pPr>
            <w:r>
              <w:rPr>
                <w:noProof/>
              </w:rPr>
              <w:t>Differences</w:t>
            </w:r>
          </w:p>
        </w:tc>
      </w:tr>
      <w:tr w:rsidR="00B56C01" w14:paraId="489B164B" w14:textId="77777777" w:rsidTr="00E9158E">
        <w:trPr>
          <w:cantSplit/>
        </w:trPr>
        <w:tc>
          <w:tcPr>
            <w:tcW w:w="1105" w:type="dxa"/>
          </w:tcPr>
          <w:p w14:paraId="333D2878" w14:textId="77777777" w:rsidR="00B56C01" w:rsidRDefault="00B56C01" w:rsidP="00E9158E">
            <w:pPr>
              <w:pStyle w:val="TAC"/>
              <w:rPr>
                <w:noProof/>
              </w:rPr>
            </w:pPr>
            <w:r>
              <w:rPr>
                <w:noProof/>
              </w:rPr>
              <w:lastRenderedPageBreak/>
              <w:t>1</w:t>
            </w:r>
          </w:p>
        </w:tc>
        <w:tc>
          <w:tcPr>
            <w:tcW w:w="2701" w:type="dxa"/>
          </w:tcPr>
          <w:p w14:paraId="4C464335" w14:textId="77777777" w:rsidR="00B56C01" w:rsidRDefault="00B56C01" w:rsidP="00E9158E">
            <w:pPr>
              <w:pStyle w:val="TAL"/>
              <w:keepNext w:val="0"/>
              <w:keepLines w:val="0"/>
              <w:rPr>
                <w:noProof/>
              </w:rPr>
            </w:pPr>
            <w:r>
              <w:rPr>
                <w:noProof/>
              </w:rPr>
              <w:t>3GPP-IMSI</w:t>
            </w:r>
          </w:p>
        </w:tc>
        <w:tc>
          <w:tcPr>
            <w:tcW w:w="6032" w:type="dxa"/>
          </w:tcPr>
          <w:p w14:paraId="3E8D2A43" w14:textId="77777777" w:rsidR="00B56C01" w:rsidRDefault="00B56C01" w:rsidP="00E9158E">
            <w:pPr>
              <w:pStyle w:val="TAL"/>
              <w:rPr>
                <w:noProof/>
              </w:rPr>
            </w:pPr>
            <w:r>
              <w:rPr>
                <w:noProof/>
              </w:rPr>
              <w:t>Re-used.</w:t>
            </w:r>
          </w:p>
        </w:tc>
      </w:tr>
      <w:tr w:rsidR="00B56C01" w14:paraId="02E8AD92" w14:textId="77777777" w:rsidTr="00E9158E">
        <w:trPr>
          <w:cantSplit/>
        </w:trPr>
        <w:tc>
          <w:tcPr>
            <w:tcW w:w="1105" w:type="dxa"/>
          </w:tcPr>
          <w:p w14:paraId="00B31FCE" w14:textId="77777777" w:rsidR="00B56C01" w:rsidRDefault="00B56C01" w:rsidP="00E9158E">
            <w:pPr>
              <w:pStyle w:val="TAC"/>
              <w:rPr>
                <w:noProof/>
              </w:rPr>
            </w:pPr>
            <w:r>
              <w:rPr>
                <w:noProof/>
              </w:rPr>
              <w:t>2</w:t>
            </w:r>
          </w:p>
        </w:tc>
        <w:tc>
          <w:tcPr>
            <w:tcW w:w="2701" w:type="dxa"/>
          </w:tcPr>
          <w:p w14:paraId="72D7CC2B" w14:textId="77777777" w:rsidR="00B56C01" w:rsidRDefault="00B56C01" w:rsidP="00E9158E">
            <w:pPr>
              <w:pStyle w:val="TAL"/>
              <w:keepNext w:val="0"/>
              <w:keepLines w:val="0"/>
              <w:rPr>
                <w:noProof/>
              </w:rPr>
            </w:pPr>
            <w:r>
              <w:rPr>
                <w:noProof/>
              </w:rPr>
              <w:t>3GPP-Charging-Id</w:t>
            </w:r>
          </w:p>
        </w:tc>
        <w:tc>
          <w:tcPr>
            <w:tcW w:w="6032" w:type="dxa"/>
          </w:tcPr>
          <w:p w14:paraId="5BC07F83" w14:textId="77777777" w:rsidR="00B56C01" w:rsidRDefault="00B56C01" w:rsidP="00E9158E">
            <w:pPr>
              <w:pStyle w:val="TAL"/>
              <w:rPr>
                <w:noProof/>
              </w:rPr>
            </w:pPr>
            <w:r>
              <w:t>Charging ID for this PDU Session</w:t>
            </w:r>
            <w:r>
              <w:rPr>
                <w:noProof/>
              </w:rPr>
              <w:t>.</w:t>
            </w:r>
          </w:p>
        </w:tc>
      </w:tr>
      <w:tr w:rsidR="00B56C01" w14:paraId="2B185157" w14:textId="77777777" w:rsidTr="00E9158E">
        <w:trPr>
          <w:cantSplit/>
        </w:trPr>
        <w:tc>
          <w:tcPr>
            <w:tcW w:w="1105" w:type="dxa"/>
          </w:tcPr>
          <w:p w14:paraId="33575983" w14:textId="77777777" w:rsidR="00B56C01" w:rsidRDefault="00B56C01" w:rsidP="00E9158E">
            <w:pPr>
              <w:pStyle w:val="TAC"/>
              <w:rPr>
                <w:noProof/>
              </w:rPr>
            </w:pPr>
            <w:r>
              <w:rPr>
                <w:noProof/>
              </w:rPr>
              <w:t>3</w:t>
            </w:r>
          </w:p>
        </w:tc>
        <w:tc>
          <w:tcPr>
            <w:tcW w:w="2701" w:type="dxa"/>
          </w:tcPr>
          <w:p w14:paraId="3911B528" w14:textId="77777777" w:rsidR="00B56C01" w:rsidRDefault="00B56C01" w:rsidP="00E9158E">
            <w:pPr>
              <w:pStyle w:val="TAL"/>
              <w:keepNext w:val="0"/>
              <w:keepLines w:val="0"/>
              <w:rPr>
                <w:noProof/>
              </w:rPr>
            </w:pPr>
            <w:r>
              <w:rPr>
                <w:noProof/>
              </w:rPr>
              <w:t>3GPP-PDP-Type</w:t>
            </w:r>
          </w:p>
        </w:tc>
        <w:tc>
          <w:tcPr>
            <w:tcW w:w="6032" w:type="dxa"/>
          </w:tcPr>
          <w:p w14:paraId="775FA3B5" w14:textId="77777777" w:rsidR="00B56C01" w:rsidRDefault="00B56C01" w:rsidP="00E9158E">
            <w:pPr>
              <w:pStyle w:val="TAL"/>
              <w:rPr>
                <w:noProof/>
              </w:rPr>
            </w:pPr>
            <w:r>
              <w:rPr>
                <w:noProof/>
              </w:rPr>
              <w:t>Re-used. For SMF, this sub-attribute represents PDU session type and only the values "0", "2", "3", "5" and "6" are applicable.</w:t>
            </w:r>
          </w:p>
        </w:tc>
      </w:tr>
      <w:tr w:rsidR="00B56C01" w14:paraId="7A30C71D" w14:textId="77777777" w:rsidTr="00E9158E">
        <w:trPr>
          <w:cantSplit/>
        </w:trPr>
        <w:tc>
          <w:tcPr>
            <w:tcW w:w="1105" w:type="dxa"/>
          </w:tcPr>
          <w:p w14:paraId="5EF53060" w14:textId="77777777" w:rsidR="00B56C01" w:rsidRDefault="00B56C01" w:rsidP="00E9158E">
            <w:pPr>
              <w:pStyle w:val="TAC"/>
              <w:rPr>
                <w:noProof/>
              </w:rPr>
            </w:pPr>
            <w:r>
              <w:rPr>
                <w:noProof/>
              </w:rPr>
              <w:t>4</w:t>
            </w:r>
          </w:p>
        </w:tc>
        <w:tc>
          <w:tcPr>
            <w:tcW w:w="2701" w:type="dxa"/>
          </w:tcPr>
          <w:p w14:paraId="7F4DAE6F" w14:textId="77777777" w:rsidR="00B56C01" w:rsidRDefault="00B56C01" w:rsidP="00E9158E">
            <w:pPr>
              <w:pStyle w:val="TAL"/>
              <w:keepNext w:val="0"/>
              <w:keepLines w:val="0"/>
              <w:rPr>
                <w:noProof/>
              </w:rPr>
            </w:pPr>
            <w:r>
              <w:rPr>
                <w:noProof/>
              </w:rPr>
              <w:t>3GPP-CG-Address</w:t>
            </w:r>
          </w:p>
        </w:tc>
        <w:tc>
          <w:tcPr>
            <w:tcW w:w="6032" w:type="dxa"/>
          </w:tcPr>
          <w:p w14:paraId="6229D72D" w14:textId="77777777" w:rsidR="00B56C01" w:rsidRDefault="00B56C01" w:rsidP="00E9158E">
            <w:pPr>
              <w:pStyle w:val="TAL"/>
              <w:rPr>
                <w:noProof/>
              </w:rPr>
            </w:pPr>
            <w:r>
              <w:rPr>
                <w:noProof/>
              </w:rPr>
              <w:t>Re-used. IPv4 address</w:t>
            </w:r>
            <w:r>
              <w:t xml:space="preserve"> of </w:t>
            </w:r>
            <w:r>
              <w:rPr>
                <w:noProof/>
              </w:rPr>
              <w:t>CHF.</w:t>
            </w:r>
          </w:p>
        </w:tc>
      </w:tr>
      <w:tr w:rsidR="00B56C01" w14:paraId="5B4EB130" w14:textId="77777777" w:rsidTr="00E9158E">
        <w:trPr>
          <w:cantSplit/>
        </w:trPr>
        <w:tc>
          <w:tcPr>
            <w:tcW w:w="1105" w:type="dxa"/>
          </w:tcPr>
          <w:p w14:paraId="3C53A7B6" w14:textId="77777777" w:rsidR="00B56C01" w:rsidRDefault="00B56C01" w:rsidP="00E9158E">
            <w:pPr>
              <w:pStyle w:val="TAC"/>
              <w:rPr>
                <w:noProof/>
              </w:rPr>
            </w:pPr>
            <w:r>
              <w:rPr>
                <w:noProof/>
              </w:rPr>
              <w:t>5</w:t>
            </w:r>
          </w:p>
        </w:tc>
        <w:tc>
          <w:tcPr>
            <w:tcW w:w="2701" w:type="dxa"/>
          </w:tcPr>
          <w:p w14:paraId="7055B47A" w14:textId="77777777" w:rsidR="00B56C01" w:rsidRDefault="00B56C01" w:rsidP="00E9158E">
            <w:pPr>
              <w:pStyle w:val="TAL"/>
              <w:keepNext w:val="0"/>
              <w:keepLines w:val="0"/>
              <w:rPr>
                <w:noProof/>
              </w:rPr>
            </w:pPr>
            <w:r>
              <w:rPr>
                <w:noProof/>
              </w:rPr>
              <w:t>3GPP-GPRS-Negotiated-QoS-Profile</w:t>
            </w:r>
          </w:p>
        </w:tc>
        <w:tc>
          <w:tcPr>
            <w:tcW w:w="6032" w:type="dxa"/>
          </w:tcPr>
          <w:p w14:paraId="22F9917A" w14:textId="77777777" w:rsidR="00B56C01" w:rsidRDefault="00B56C01" w:rsidP="00E9158E">
            <w:pPr>
              <w:pStyle w:val="TAL"/>
              <w:rPr>
                <w:noProof/>
              </w:rPr>
            </w:pPr>
            <w:r>
              <w:t>Re-used. For SMF, it uses the format for Release indicator value "15" as defined in 3GPP TS 29.061 [5].</w:t>
            </w:r>
          </w:p>
        </w:tc>
      </w:tr>
      <w:tr w:rsidR="00B56C01" w14:paraId="57574A71" w14:textId="77777777" w:rsidTr="00E9158E">
        <w:trPr>
          <w:cantSplit/>
        </w:trPr>
        <w:tc>
          <w:tcPr>
            <w:tcW w:w="1105" w:type="dxa"/>
          </w:tcPr>
          <w:p w14:paraId="74F05D4B" w14:textId="77777777" w:rsidR="00B56C01" w:rsidRDefault="00B56C01" w:rsidP="00E9158E">
            <w:pPr>
              <w:pStyle w:val="TAC"/>
              <w:rPr>
                <w:noProof/>
              </w:rPr>
            </w:pPr>
            <w:r>
              <w:rPr>
                <w:noProof/>
              </w:rPr>
              <w:t>6</w:t>
            </w:r>
          </w:p>
        </w:tc>
        <w:tc>
          <w:tcPr>
            <w:tcW w:w="2701" w:type="dxa"/>
          </w:tcPr>
          <w:p w14:paraId="443804CD" w14:textId="77777777" w:rsidR="00B56C01" w:rsidRDefault="00B56C01" w:rsidP="00E9158E">
            <w:pPr>
              <w:pStyle w:val="TAL"/>
              <w:keepNext w:val="0"/>
              <w:keepLines w:val="0"/>
              <w:rPr>
                <w:noProof/>
              </w:rPr>
            </w:pPr>
            <w:r>
              <w:rPr>
                <w:noProof/>
              </w:rPr>
              <w:t>3GPP-SGSN-Address</w:t>
            </w:r>
          </w:p>
        </w:tc>
        <w:tc>
          <w:tcPr>
            <w:tcW w:w="6032" w:type="dxa"/>
          </w:tcPr>
          <w:p w14:paraId="341CFE5F" w14:textId="77777777" w:rsidR="00B56C01" w:rsidRDefault="00B56C01" w:rsidP="00E9158E">
            <w:pPr>
              <w:pStyle w:val="TAL"/>
              <w:rPr>
                <w:noProof/>
              </w:rPr>
            </w:pPr>
            <w:r>
              <w:rPr>
                <w:noProof/>
              </w:rPr>
              <w:t>Re-used. It includes AMF, I-SMF or V-SMF control plane IPv4 address.</w:t>
            </w:r>
          </w:p>
        </w:tc>
      </w:tr>
      <w:tr w:rsidR="00B56C01" w14:paraId="0CE5D8FD" w14:textId="77777777" w:rsidTr="00E9158E">
        <w:trPr>
          <w:cantSplit/>
        </w:trPr>
        <w:tc>
          <w:tcPr>
            <w:tcW w:w="1105" w:type="dxa"/>
          </w:tcPr>
          <w:p w14:paraId="4ACFB947" w14:textId="77777777" w:rsidR="00B56C01" w:rsidRDefault="00B56C01" w:rsidP="00E9158E">
            <w:pPr>
              <w:pStyle w:val="TAC"/>
              <w:rPr>
                <w:noProof/>
              </w:rPr>
            </w:pPr>
            <w:r>
              <w:rPr>
                <w:noProof/>
              </w:rPr>
              <w:t>7</w:t>
            </w:r>
          </w:p>
        </w:tc>
        <w:tc>
          <w:tcPr>
            <w:tcW w:w="2701" w:type="dxa"/>
          </w:tcPr>
          <w:p w14:paraId="1E03A5AC" w14:textId="77777777" w:rsidR="00B56C01" w:rsidRDefault="00B56C01" w:rsidP="00E9158E">
            <w:pPr>
              <w:pStyle w:val="TAL"/>
              <w:keepNext w:val="0"/>
              <w:keepLines w:val="0"/>
              <w:rPr>
                <w:noProof/>
              </w:rPr>
            </w:pPr>
            <w:r>
              <w:rPr>
                <w:noProof/>
              </w:rPr>
              <w:t>3GPP-GGSN-Address</w:t>
            </w:r>
          </w:p>
        </w:tc>
        <w:tc>
          <w:tcPr>
            <w:tcW w:w="6032" w:type="dxa"/>
          </w:tcPr>
          <w:p w14:paraId="0CF778E6" w14:textId="77777777" w:rsidR="00B56C01" w:rsidRDefault="00B56C01" w:rsidP="00E9158E">
            <w:pPr>
              <w:pStyle w:val="TAL"/>
              <w:rPr>
                <w:noProof/>
              </w:rPr>
            </w:pPr>
            <w:r>
              <w:rPr>
                <w:noProof/>
              </w:rPr>
              <w:t>Re-used. It includes (home) SMF control plane IPv4 address providing the Nsmf_PDUSession service.</w:t>
            </w:r>
          </w:p>
        </w:tc>
      </w:tr>
      <w:tr w:rsidR="00B56C01" w14:paraId="54773F6B" w14:textId="77777777" w:rsidTr="00E9158E">
        <w:trPr>
          <w:cantSplit/>
        </w:trPr>
        <w:tc>
          <w:tcPr>
            <w:tcW w:w="1105" w:type="dxa"/>
          </w:tcPr>
          <w:p w14:paraId="68C215AF" w14:textId="77777777" w:rsidR="00B56C01" w:rsidRDefault="00B56C01" w:rsidP="00E9158E">
            <w:pPr>
              <w:pStyle w:val="TAC"/>
              <w:rPr>
                <w:noProof/>
              </w:rPr>
            </w:pPr>
            <w:r>
              <w:rPr>
                <w:noProof/>
              </w:rPr>
              <w:t>8</w:t>
            </w:r>
          </w:p>
        </w:tc>
        <w:tc>
          <w:tcPr>
            <w:tcW w:w="2701" w:type="dxa"/>
          </w:tcPr>
          <w:p w14:paraId="78C6C81E" w14:textId="77777777" w:rsidR="00B56C01" w:rsidRDefault="00B56C01" w:rsidP="00E9158E">
            <w:pPr>
              <w:pStyle w:val="TAL"/>
              <w:keepNext w:val="0"/>
              <w:keepLines w:val="0"/>
              <w:rPr>
                <w:noProof/>
              </w:rPr>
            </w:pPr>
            <w:r>
              <w:rPr>
                <w:noProof/>
              </w:rPr>
              <w:t>3GPP-IMSI-MCC-MNC</w:t>
            </w:r>
          </w:p>
        </w:tc>
        <w:tc>
          <w:tcPr>
            <w:tcW w:w="6032" w:type="dxa"/>
          </w:tcPr>
          <w:p w14:paraId="7CF8162A" w14:textId="77777777" w:rsidR="00B56C01" w:rsidRDefault="00B56C01" w:rsidP="00E9158E">
            <w:pPr>
              <w:pStyle w:val="TAL"/>
              <w:rPr>
                <w:noProof/>
              </w:rPr>
            </w:pPr>
            <w:r>
              <w:rPr>
                <w:noProof/>
              </w:rPr>
              <w:t>Re-used.</w:t>
            </w:r>
          </w:p>
        </w:tc>
      </w:tr>
      <w:tr w:rsidR="00B56C01" w14:paraId="192156CB" w14:textId="77777777" w:rsidTr="00E9158E">
        <w:trPr>
          <w:cantSplit/>
        </w:trPr>
        <w:tc>
          <w:tcPr>
            <w:tcW w:w="1105" w:type="dxa"/>
          </w:tcPr>
          <w:p w14:paraId="7DC8D6F1" w14:textId="77777777" w:rsidR="00B56C01" w:rsidRDefault="00B56C01" w:rsidP="00E9158E">
            <w:pPr>
              <w:pStyle w:val="TAC"/>
              <w:rPr>
                <w:noProof/>
              </w:rPr>
            </w:pPr>
            <w:r>
              <w:rPr>
                <w:noProof/>
              </w:rPr>
              <w:t>9</w:t>
            </w:r>
          </w:p>
        </w:tc>
        <w:tc>
          <w:tcPr>
            <w:tcW w:w="2701" w:type="dxa"/>
          </w:tcPr>
          <w:p w14:paraId="1CEACB0C" w14:textId="77777777" w:rsidR="00B56C01" w:rsidRDefault="00B56C01" w:rsidP="00E9158E">
            <w:pPr>
              <w:pStyle w:val="TAL"/>
              <w:keepNext w:val="0"/>
              <w:keepLines w:val="0"/>
              <w:rPr>
                <w:noProof/>
              </w:rPr>
            </w:pPr>
            <w:r>
              <w:rPr>
                <w:noProof/>
              </w:rPr>
              <w:t>3GPP-GGSN-MCC-MNC</w:t>
            </w:r>
          </w:p>
        </w:tc>
        <w:tc>
          <w:tcPr>
            <w:tcW w:w="6032" w:type="dxa"/>
          </w:tcPr>
          <w:p w14:paraId="767C499F" w14:textId="77777777" w:rsidR="00B56C01" w:rsidRDefault="00B56C01" w:rsidP="00E9158E">
            <w:pPr>
              <w:pStyle w:val="TAL"/>
              <w:rPr>
                <w:noProof/>
              </w:rPr>
            </w:pPr>
            <w:r>
              <w:rPr>
                <w:noProof/>
              </w:rPr>
              <w:t>Re-used. MCC and MNC of the network the (home) SMF belongs to.</w:t>
            </w:r>
          </w:p>
        </w:tc>
      </w:tr>
      <w:tr w:rsidR="00B56C01" w14:paraId="18198C0F" w14:textId="77777777" w:rsidTr="00E9158E">
        <w:trPr>
          <w:cantSplit/>
        </w:trPr>
        <w:tc>
          <w:tcPr>
            <w:tcW w:w="1105" w:type="dxa"/>
          </w:tcPr>
          <w:p w14:paraId="2F0B714E" w14:textId="77777777" w:rsidR="00B56C01" w:rsidRDefault="00B56C01" w:rsidP="00E9158E">
            <w:pPr>
              <w:pStyle w:val="TAC"/>
              <w:rPr>
                <w:noProof/>
              </w:rPr>
            </w:pPr>
            <w:r>
              <w:rPr>
                <w:noProof/>
              </w:rPr>
              <w:t>10</w:t>
            </w:r>
          </w:p>
        </w:tc>
        <w:tc>
          <w:tcPr>
            <w:tcW w:w="2701" w:type="dxa"/>
          </w:tcPr>
          <w:p w14:paraId="650682B8" w14:textId="77777777" w:rsidR="00B56C01" w:rsidRDefault="00B56C01" w:rsidP="00E9158E">
            <w:pPr>
              <w:pStyle w:val="TAL"/>
              <w:keepNext w:val="0"/>
              <w:keepLines w:val="0"/>
              <w:rPr>
                <w:noProof/>
              </w:rPr>
            </w:pPr>
            <w:r>
              <w:rPr>
                <w:noProof/>
              </w:rPr>
              <w:t>3GPP-NSAPI</w:t>
            </w:r>
          </w:p>
        </w:tc>
        <w:tc>
          <w:tcPr>
            <w:tcW w:w="6032" w:type="dxa"/>
          </w:tcPr>
          <w:p w14:paraId="45D1AE53" w14:textId="77777777" w:rsidR="00B56C01" w:rsidRDefault="00B56C01" w:rsidP="00E9158E">
            <w:pPr>
              <w:pStyle w:val="TAL"/>
              <w:rPr>
                <w:noProof/>
              </w:rPr>
            </w:pPr>
            <w:r>
              <w:rPr>
                <w:noProof/>
              </w:rPr>
              <w:t>Re-used. It identifies QFI with value range 0-255.</w:t>
            </w:r>
          </w:p>
        </w:tc>
      </w:tr>
      <w:tr w:rsidR="00B56C01" w14:paraId="098C717A" w14:textId="77777777" w:rsidTr="00E9158E">
        <w:trPr>
          <w:cantSplit/>
        </w:trPr>
        <w:tc>
          <w:tcPr>
            <w:tcW w:w="1105" w:type="dxa"/>
          </w:tcPr>
          <w:p w14:paraId="271ED020" w14:textId="77777777" w:rsidR="00B56C01" w:rsidRDefault="00B56C01" w:rsidP="00E9158E">
            <w:pPr>
              <w:pStyle w:val="TAC"/>
              <w:rPr>
                <w:noProof/>
              </w:rPr>
            </w:pPr>
            <w:r>
              <w:rPr>
                <w:noProof/>
              </w:rPr>
              <w:t>11</w:t>
            </w:r>
          </w:p>
        </w:tc>
        <w:tc>
          <w:tcPr>
            <w:tcW w:w="2701" w:type="dxa"/>
          </w:tcPr>
          <w:p w14:paraId="642329B3" w14:textId="77777777" w:rsidR="00B56C01" w:rsidRDefault="00B56C01" w:rsidP="00E9158E">
            <w:pPr>
              <w:pStyle w:val="TAL"/>
              <w:keepNext w:val="0"/>
              <w:keepLines w:val="0"/>
              <w:rPr>
                <w:noProof/>
              </w:rPr>
            </w:pPr>
            <w:r>
              <w:rPr>
                <w:noProof/>
              </w:rPr>
              <w:t>3GPP-Session-Stop-Indicator</w:t>
            </w:r>
          </w:p>
        </w:tc>
        <w:tc>
          <w:tcPr>
            <w:tcW w:w="6032" w:type="dxa"/>
          </w:tcPr>
          <w:p w14:paraId="34039C35" w14:textId="77777777" w:rsidR="00B56C01" w:rsidRDefault="00B56C01" w:rsidP="00E9158E">
            <w:pPr>
              <w:pStyle w:val="TAL"/>
              <w:rPr>
                <w:noProof/>
              </w:rPr>
            </w:pPr>
            <w:r>
              <w:rPr>
                <w:noProof/>
              </w:rPr>
              <w:t>Re-used.</w:t>
            </w:r>
          </w:p>
        </w:tc>
      </w:tr>
      <w:tr w:rsidR="00B56C01" w14:paraId="2DD2D85C" w14:textId="77777777" w:rsidTr="00E9158E">
        <w:trPr>
          <w:cantSplit/>
        </w:trPr>
        <w:tc>
          <w:tcPr>
            <w:tcW w:w="1105" w:type="dxa"/>
          </w:tcPr>
          <w:p w14:paraId="6BEA0F16" w14:textId="77777777" w:rsidR="00B56C01" w:rsidRDefault="00B56C01" w:rsidP="00E9158E">
            <w:pPr>
              <w:pStyle w:val="TAC"/>
              <w:rPr>
                <w:noProof/>
              </w:rPr>
            </w:pPr>
            <w:r>
              <w:rPr>
                <w:noProof/>
              </w:rPr>
              <w:t>12</w:t>
            </w:r>
          </w:p>
        </w:tc>
        <w:tc>
          <w:tcPr>
            <w:tcW w:w="2701" w:type="dxa"/>
          </w:tcPr>
          <w:p w14:paraId="0D51C0EC" w14:textId="77777777" w:rsidR="00B56C01" w:rsidRDefault="00B56C01" w:rsidP="00E9158E">
            <w:pPr>
              <w:pStyle w:val="TAL"/>
              <w:keepNext w:val="0"/>
              <w:keepLines w:val="0"/>
              <w:rPr>
                <w:noProof/>
              </w:rPr>
            </w:pPr>
            <w:r>
              <w:rPr>
                <w:noProof/>
              </w:rPr>
              <w:t>3GPP-Selection-Mode</w:t>
            </w:r>
          </w:p>
        </w:tc>
        <w:tc>
          <w:tcPr>
            <w:tcW w:w="6032" w:type="dxa"/>
          </w:tcPr>
          <w:p w14:paraId="1462D004" w14:textId="77777777" w:rsidR="00B56C01" w:rsidRDefault="00B56C01" w:rsidP="00E9158E">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B56C01" w14:paraId="30CB1D7F" w14:textId="77777777" w:rsidTr="00E9158E">
        <w:trPr>
          <w:cantSplit/>
        </w:trPr>
        <w:tc>
          <w:tcPr>
            <w:tcW w:w="1105" w:type="dxa"/>
          </w:tcPr>
          <w:p w14:paraId="0CC31006" w14:textId="77777777" w:rsidR="00B56C01" w:rsidRDefault="00B56C01" w:rsidP="00E9158E">
            <w:pPr>
              <w:pStyle w:val="TAC"/>
              <w:rPr>
                <w:noProof/>
              </w:rPr>
            </w:pPr>
            <w:r>
              <w:rPr>
                <w:noProof/>
              </w:rPr>
              <w:t>13</w:t>
            </w:r>
          </w:p>
        </w:tc>
        <w:tc>
          <w:tcPr>
            <w:tcW w:w="2701" w:type="dxa"/>
          </w:tcPr>
          <w:p w14:paraId="324A7E69" w14:textId="77777777" w:rsidR="00B56C01" w:rsidRDefault="00B56C01" w:rsidP="00E9158E">
            <w:pPr>
              <w:pStyle w:val="TAL"/>
              <w:keepNext w:val="0"/>
              <w:keepLines w:val="0"/>
              <w:rPr>
                <w:noProof/>
              </w:rPr>
            </w:pPr>
            <w:r>
              <w:rPr>
                <w:noProof/>
              </w:rPr>
              <w:t>3GPP-Charging-Characteristics</w:t>
            </w:r>
          </w:p>
        </w:tc>
        <w:tc>
          <w:tcPr>
            <w:tcW w:w="6032" w:type="dxa"/>
          </w:tcPr>
          <w:p w14:paraId="6EE05FE1" w14:textId="77777777" w:rsidR="00B56C01" w:rsidRDefault="00B56C01" w:rsidP="00E9158E">
            <w:pPr>
              <w:pStyle w:val="TAL"/>
              <w:rPr>
                <w:noProof/>
              </w:rPr>
            </w:pPr>
            <w:r>
              <w:rPr>
                <w:noProof/>
              </w:rPr>
              <w:t>Re-used.</w:t>
            </w:r>
          </w:p>
        </w:tc>
      </w:tr>
      <w:tr w:rsidR="00B56C01" w14:paraId="034A2496" w14:textId="77777777" w:rsidTr="00E9158E">
        <w:trPr>
          <w:cantSplit/>
        </w:trPr>
        <w:tc>
          <w:tcPr>
            <w:tcW w:w="1105" w:type="dxa"/>
          </w:tcPr>
          <w:p w14:paraId="7B375432" w14:textId="77777777" w:rsidR="00B56C01" w:rsidRDefault="00B56C01" w:rsidP="00E9158E">
            <w:pPr>
              <w:pStyle w:val="TAC"/>
              <w:rPr>
                <w:noProof/>
              </w:rPr>
            </w:pPr>
            <w:r>
              <w:rPr>
                <w:noProof/>
              </w:rPr>
              <w:t>14</w:t>
            </w:r>
          </w:p>
        </w:tc>
        <w:tc>
          <w:tcPr>
            <w:tcW w:w="2701" w:type="dxa"/>
          </w:tcPr>
          <w:p w14:paraId="14A5F1CF" w14:textId="77777777" w:rsidR="00B56C01" w:rsidRDefault="00B56C01" w:rsidP="00E9158E">
            <w:pPr>
              <w:pStyle w:val="TAL"/>
              <w:keepNext w:val="0"/>
              <w:keepLines w:val="0"/>
              <w:rPr>
                <w:noProof/>
              </w:rPr>
            </w:pPr>
            <w:r>
              <w:rPr>
                <w:noProof/>
              </w:rPr>
              <w:t>3GPP-CG-IPv6-Address</w:t>
            </w:r>
          </w:p>
        </w:tc>
        <w:tc>
          <w:tcPr>
            <w:tcW w:w="6032" w:type="dxa"/>
          </w:tcPr>
          <w:p w14:paraId="3D3A5E8D" w14:textId="77777777" w:rsidR="00B56C01" w:rsidRDefault="00B56C01" w:rsidP="00E9158E">
            <w:pPr>
              <w:pStyle w:val="TAL"/>
              <w:rPr>
                <w:noProof/>
              </w:rPr>
            </w:pPr>
            <w:r>
              <w:rPr>
                <w:noProof/>
              </w:rPr>
              <w:t>Re-used. IPv6 address of CHF.</w:t>
            </w:r>
          </w:p>
        </w:tc>
      </w:tr>
      <w:tr w:rsidR="00B56C01" w14:paraId="0820BF67" w14:textId="77777777" w:rsidTr="00E9158E">
        <w:trPr>
          <w:cantSplit/>
        </w:trPr>
        <w:tc>
          <w:tcPr>
            <w:tcW w:w="1105" w:type="dxa"/>
          </w:tcPr>
          <w:p w14:paraId="4E6A4E68" w14:textId="77777777" w:rsidR="00B56C01" w:rsidRDefault="00B56C01" w:rsidP="00E9158E">
            <w:pPr>
              <w:pStyle w:val="TAC"/>
              <w:rPr>
                <w:noProof/>
              </w:rPr>
            </w:pPr>
            <w:r>
              <w:rPr>
                <w:noProof/>
              </w:rPr>
              <w:t>15</w:t>
            </w:r>
          </w:p>
        </w:tc>
        <w:tc>
          <w:tcPr>
            <w:tcW w:w="2701" w:type="dxa"/>
          </w:tcPr>
          <w:p w14:paraId="5F4EC34C" w14:textId="77777777" w:rsidR="00B56C01" w:rsidRDefault="00B56C01" w:rsidP="00E9158E">
            <w:pPr>
              <w:pStyle w:val="TAL"/>
              <w:keepNext w:val="0"/>
              <w:keepLines w:val="0"/>
              <w:rPr>
                <w:noProof/>
              </w:rPr>
            </w:pPr>
            <w:r>
              <w:rPr>
                <w:noProof/>
              </w:rPr>
              <w:t>3GPP-SGSN-IPv6-Address</w:t>
            </w:r>
          </w:p>
        </w:tc>
        <w:tc>
          <w:tcPr>
            <w:tcW w:w="6032" w:type="dxa"/>
          </w:tcPr>
          <w:p w14:paraId="6BA73171" w14:textId="77777777" w:rsidR="00B56C01" w:rsidRDefault="00B56C01" w:rsidP="00E9158E">
            <w:pPr>
              <w:pStyle w:val="TAL"/>
              <w:rPr>
                <w:noProof/>
              </w:rPr>
            </w:pPr>
            <w:r>
              <w:rPr>
                <w:noProof/>
              </w:rPr>
              <w:t>Re-used. It includes AMF, I-SMF or V-SMF control plane IPv6 address.</w:t>
            </w:r>
          </w:p>
        </w:tc>
      </w:tr>
      <w:tr w:rsidR="00B56C01" w14:paraId="491BCC77" w14:textId="77777777" w:rsidTr="00E9158E">
        <w:trPr>
          <w:cantSplit/>
        </w:trPr>
        <w:tc>
          <w:tcPr>
            <w:tcW w:w="1105" w:type="dxa"/>
          </w:tcPr>
          <w:p w14:paraId="6B5B95ED" w14:textId="77777777" w:rsidR="00B56C01" w:rsidRDefault="00B56C01" w:rsidP="00E9158E">
            <w:pPr>
              <w:pStyle w:val="TAC"/>
              <w:rPr>
                <w:noProof/>
              </w:rPr>
            </w:pPr>
            <w:r>
              <w:rPr>
                <w:noProof/>
              </w:rPr>
              <w:t>16</w:t>
            </w:r>
          </w:p>
        </w:tc>
        <w:tc>
          <w:tcPr>
            <w:tcW w:w="2701" w:type="dxa"/>
          </w:tcPr>
          <w:p w14:paraId="33939830" w14:textId="77777777" w:rsidR="00B56C01" w:rsidRDefault="00B56C01" w:rsidP="00E9158E">
            <w:pPr>
              <w:pStyle w:val="TAL"/>
              <w:keepNext w:val="0"/>
              <w:keepLines w:val="0"/>
              <w:rPr>
                <w:noProof/>
              </w:rPr>
            </w:pPr>
            <w:r>
              <w:rPr>
                <w:noProof/>
              </w:rPr>
              <w:t>3GPP-GGSN-IPv6-Address</w:t>
            </w:r>
          </w:p>
        </w:tc>
        <w:tc>
          <w:tcPr>
            <w:tcW w:w="6032" w:type="dxa"/>
          </w:tcPr>
          <w:p w14:paraId="40424347" w14:textId="77777777" w:rsidR="00B56C01" w:rsidRDefault="00B56C01" w:rsidP="00E9158E">
            <w:pPr>
              <w:pStyle w:val="TAL"/>
              <w:rPr>
                <w:noProof/>
              </w:rPr>
            </w:pPr>
            <w:r>
              <w:rPr>
                <w:noProof/>
              </w:rPr>
              <w:t>Re-used. It includes (home) SMF control plane IPv6 address providing the Nsmf_PDUSession service.</w:t>
            </w:r>
          </w:p>
        </w:tc>
      </w:tr>
      <w:tr w:rsidR="00B56C01" w14:paraId="455E61BC" w14:textId="77777777" w:rsidTr="00E9158E">
        <w:trPr>
          <w:cantSplit/>
        </w:trPr>
        <w:tc>
          <w:tcPr>
            <w:tcW w:w="1105" w:type="dxa"/>
          </w:tcPr>
          <w:p w14:paraId="4A7FCA9F" w14:textId="77777777" w:rsidR="00B56C01" w:rsidRDefault="00B56C01" w:rsidP="00E9158E">
            <w:pPr>
              <w:pStyle w:val="TAC"/>
              <w:rPr>
                <w:noProof/>
              </w:rPr>
            </w:pPr>
            <w:r>
              <w:rPr>
                <w:noProof/>
              </w:rPr>
              <w:t>17</w:t>
            </w:r>
          </w:p>
        </w:tc>
        <w:tc>
          <w:tcPr>
            <w:tcW w:w="2701" w:type="dxa"/>
          </w:tcPr>
          <w:p w14:paraId="238D03FD" w14:textId="77777777" w:rsidR="00B56C01" w:rsidRDefault="00B56C01" w:rsidP="00E9158E">
            <w:pPr>
              <w:pStyle w:val="TAL"/>
              <w:keepNext w:val="0"/>
              <w:keepLines w:val="0"/>
              <w:rPr>
                <w:noProof/>
              </w:rPr>
            </w:pPr>
            <w:r>
              <w:rPr>
                <w:noProof/>
              </w:rPr>
              <w:t>3GPP-IPv6-DNS-Servers</w:t>
            </w:r>
          </w:p>
        </w:tc>
        <w:tc>
          <w:tcPr>
            <w:tcW w:w="6032" w:type="dxa"/>
          </w:tcPr>
          <w:p w14:paraId="73DECCA9" w14:textId="77777777" w:rsidR="00B56C01" w:rsidRDefault="00B56C01" w:rsidP="00E9158E">
            <w:pPr>
              <w:pStyle w:val="TAL"/>
              <w:rPr>
                <w:noProof/>
              </w:rPr>
            </w:pPr>
            <w:r>
              <w:rPr>
                <w:noProof/>
              </w:rPr>
              <w:t>Re-used.</w:t>
            </w:r>
          </w:p>
        </w:tc>
      </w:tr>
      <w:tr w:rsidR="00B56C01" w14:paraId="1550F6C1" w14:textId="77777777" w:rsidTr="00E9158E">
        <w:trPr>
          <w:cantSplit/>
        </w:trPr>
        <w:tc>
          <w:tcPr>
            <w:tcW w:w="1105" w:type="dxa"/>
          </w:tcPr>
          <w:p w14:paraId="50D84A54" w14:textId="77777777" w:rsidR="00B56C01" w:rsidRDefault="00B56C01" w:rsidP="00E9158E">
            <w:pPr>
              <w:pStyle w:val="TAC"/>
              <w:rPr>
                <w:noProof/>
              </w:rPr>
            </w:pPr>
            <w:r>
              <w:rPr>
                <w:noProof/>
              </w:rPr>
              <w:t>18</w:t>
            </w:r>
          </w:p>
        </w:tc>
        <w:tc>
          <w:tcPr>
            <w:tcW w:w="2701" w:type="dxa"/>
          </w:tcPr>
          <w:p w14:paraId="14A85AF9" w14:textId="77777777" w:rsidR="00B56C01" w:rsidRDefault="00B56C01" w:rsidP="00E9158E">
            <w:pPr>
              <w:pStyle w:val="TAL"/>
              <w:keepNext w:val="0"/>
              <w:keepLines w:val="0"/>
              <w:rPr>
                <w:noProof/>
              </w:rPr>
            </w:pPr>
            <w:r>
              <w:rPr>
                <w:noProof/>
              </w:rPr>
              <w:t>3GPP-SGSN-MCC-MNC</w:t>
            </w:r>
          </w:p>
        </w:tc>
        <w:tc>
          <w:tcPr>
            <w:tcW w:w="6032" w:type="dxa"/>
          </w:tcPr>
          <w:p w14:paraId="19B6CFDC" w14:textId="77777777" w:rsidR="00B56C01" w:rsidRDefault="00B56C01" w:rsidP="00E9158E">
            <w:pPr>
              <w:pStyle w:val="TAL"/>
              <w:rPr>
                <w:noProof/>
              </w:rPr>
            </w:pPr>
            <w:r>
              <w:rPr>
                <w:noProof/>
              </w:rPr>
              <w:t>Re-used. MCC and MNC of the network the AMF belongs to</w:t>
            </w:r>
          </w:p>
        </w:tc>
      </w:tr>
      <w:tr w:rsidR="00B56C01" w14:paraId="0AC654E6" w14:textId="77777777" w:rsidTr="00E9158E">
        <w:trPr>
          <w:cantSplit/>
        </w:trPr>
        <w:tc>
          <w:tcPr>
            <w:tcW w:w="1105" w:type="dxa"/>
          </w:tcPr>
          <w:p w14:paraId="5E16F6B2" w14:textId="77777777" w:rsidR="00B56C01" w:rsidRDefault="00B56C01" w:rsidP="00E9158E">
            <w:pPr>
              <w:pStyle w:val="TAC"/>
              <w:rPr>
                <w:noProof/>
              </w:rPr>
            </w:pPr>
            <w:r>
              <w:rPr>
                <w:noProof/>
              </w:rPr>
              <w:t>19</w:t>
            </w:r>
          </w:p>
        </w:tc>
        <w:tc>
          <w:tcPr>
            <w:tcW w:w="2701" w:type="dxa"/>
          </w:tcPr>
          <w:p w14:paraId="3202E76D" w14:textId="77777777" w:rsidR="00B56C01" w:rsidRDefault="00B56C01" w:rsidP="00E9158E">
            <w:pPr>
              <w:pStyle w:val="TAL"/>
              <w:keepNext w:val="0"/>
              <w:keepLines w:val="0"/>
              <w:rPr>
                <w:noProof/>
              </w:rPr>
            </w:pPr>
            <w:r>
              <w:rPr>
                <w:noProof/>
              </w:rPr>
              <w:t>3GPP-Teardown-Indicator</w:t>
            </w:r>
          </w:p>
        </w:tc>
        <w:tc>
          <w:tcPr>
            <w:tcW w:w="6032" w:type="dxa"/>
          </w:tcPr>
          <w:p w14:paraId="3475157E" w14:textId="77777777" w:rsidR="00B56C01" w:rsidRDefault="00B56C01" w:rsidP="00E9158E">
            <w:pPr>
              <w:pStyle w:val="TAL"/>
              <w:rPr>
                <w:noProof/>
              </w:rPr>
            </w:pPr>
            <w:r>
              <w:rPr>
                <w:noProof/>
              </w:rPr>
              <w:t>Re-used.</w:t>
            </w:r>
          </w:p>
        </w:tc>
      </w:tr>
      <w:tr w:rsidR="00B56C01" w14:paraId="2AF82E9C" w14:textId="77777777" w:rsidTr="00E9158E">
        <w:trPr>
          <w:cantSplit/>
        </w:trPr>
        <w:tc>
          <w:tcPr>
            <w:tcW w:w="1105" w:type="dxa"/>
          </w:tcPr>
          <w:p w14:paraId="75B3B206" w14:textId="77777777" w:rsidR="00B56C01" w:rsidRDefault="00B56C01" w:rsidP="00E9158E">
            <w:pPr>
              <w:pStyle w:val="TAC"/>
              <w:rPr>
                <w:noProof/>
              </w:rPr>
            </w:pPr>
            <w:r>
              <w:rPr>
                <w:noProof/>
              </w:rPr>
              <w:t>20</w:t>
            </w:r>
          </w:p>
        </w:tc>
        <w:tc>
          <w:tcPr>
            <w:tcW w:w="2701" w:type="dxa"/>
          </w:tcPr>
          <w:p w14:paraId="09C19269" w14:textId="77777777" w:rsidR="00B56C01" w:rsidRDefault="00B56C01" w:rsidP="00E9158E">
            <w:pPr>
              <w:pStyle w:val="TAL"/>
              <w:keepNext w:val="0"/>
              <w:keepLines w:val="0"/>
              <w:rPr>
                <w:noProof/>
              </w:rPr>
            </w:pPr>
            <w:r>
              <w:rPr>
                <w:noProof/>
              </w:rPr>
              <w:t>3GPP-IMEISV</w:t>
            </w:r>
          </w:p>
        </w:tc>
        <w:tc>
          <w:tcPr>
            <w:tcW w:w="6032" w:type="dxa"/>
          </w:tcPr>
          <w:p w14:paraId="621A6DEE" w14:textId="77777777" w:rsidR="00B56C01" w:rsidRDefault="00B56C01" w:rsidP="00E9158E">
            <w:pPr>
              <w:pStyle w:val="TAL"/>
              <w:rPr>
                <w:noProof/>
              </w:rPr>
            </w:pPr>
            <w:r>
              <w:rPr>
                <w:noProof/>
              </w:rPr>
              <w:t>Re-used.</w:t>
            </w:r>
          </w:p>
        </w:tc>
      </w:tr>
      <w:tr w:rsidR="00B56C01" w14:paraId="0BF08BCD" w14:textId="77777777" w:rsidTr="00E9158E">
        <w:trPr>
          <w:cantSplit/>
        </w:trPr>
        <w:tc>
          <w:tcPr>
            <w:tcW w:w="1105" w:type="dxa"/>
          </w:tcPr>
          <w:p w14:paraId="0E20E6C6" w14:textId="77777777" w:rsidR="00B56C01" w:rsidRDefault="00B56C01" w:rsidP="00E9158E">
            <w:pPr>
              <w:pStyle w:val="TAC"/>
              <w:rPr>
                <w:noProof/>
              </w:rPr>
            </w:pPr>
            <w:r>
              <w:rPr>
                <w:noProof/>
              </w:rPr>
              <w:t>21</w:t>
            </w:r>
          </w:p>
        </w:tc>
        <w:tc>
          <w:tcPr>
            <w:tcW w:w="2701" w:type="dxa"/>
          </w:tcPr>
          <w:p w14:paraId="1F41F414" w14:textId="77777777" w:rsidR="00B56C01" w:rsidRDefault="00B56C01" w:rsidP="00E9158E">
            <w:pPr>
              <w:pStyle w:val="TAL"/>
              <w:keepNext w:val="0"/>
              <w:keepLines w:val="0"/>
              <w:rPr>
                <w:noProof/>
              </w:rPr>
            </w:pPr>
            <w:r>
              <w:rPr>
                <w:noProof/>
              </w:rPr>
              <w:t>3GPP-RAT-Type</w:t>
            </w:r>
          </w:p>
        </w:tc>
        <w:tc>
          <w:tcPr>
            <w:tcW w:w="6032" w:type="dxa"/>
          </w:tcPr>
          <w:p w14:paraId="403D54F2" w14:textId="77777777" w:rsidR="00B56C01" w:rsidRDefault="00B56C01" w:rsidP="00E9158E">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B56C01" w14:paraId="4B668526" w14:textId="77777777" w:rsidTr="00E9158E">
        <w:trPr>
          <w:cantSplit/>
        </w:trPr>
        <w:tc>
          <w:tcPr>
            <w:tcW w:w="1105" w:type="dxa"/>
          </w:tcPr>
          <w:p w14:paraId="263000AE" w14:textId="77777777" w:rsidR="00B56C01" w:rsidRDefault="00B56C01" w:rsidP="00E9158E">
            <w:pPr>
              <w:pStyle w:val="TAC"/>
              <w:rPr>
                <w:noProof/>
              </w:rPr>
            </w:pPr>
            <w:r>
              <w:rPr>
                <w:noProof/>
              </w:rPr>
              <w:t>22</w:t>
            </w:r>
          </w:p>
        </w:tc>
        <w:tc>
          <w:tcPr>
            <w:tcW w:w="2701" w:type="dxa"/>
          </w:tcPr>
          <w:p w14:paraId="1A96D873" w14:textId="77777777" w:rsidR="00B56C01" w:rsidRDefault="00B56C01" w:rsidP="00E9158E">
            <w:pPr>
              <w:pStyle w:val="TAL"/>
              <w:keepNext w:val="0"/>
              <w:keepLines w:val="0"/>
              <w:rPr>
                <w:noProof/>
              </w:rPr>
            </w:pPr>
            <w:r>
              <w:rPr>
                <w:noProof/>
              </w:rPr>
              <w:t>3GPP-User-Location-Info</w:t>
            </w:r>
          </w:p>
        </w:tc>
        <w:tc>
          <w:tcPr>
            <w:tcW w:w="6032" w:type="dxa"/>
          </w:tcPr>
          <w:p w14:paraId="27FA60F6" w14:textId="77777777" w:rsidR="00B56C01" w:rsidRDefault="00B56C01" w:rsidP="00E9158E">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B56C01" w14:paraId="31A1540A" w14:textId="77777777" w:rsidTr="00E9158E">
        <w:trPr>
          <w:cantSplit/>
        </w:trPr>
        <w:tc>
          <w:tcPr>
            <w:tcW w:w="1105" w:type="dxa"/>
          </w:tcPr>
          <w:p w14:paraId="370EDD18" w14:textId="77777777" w:rsidR="00B56C01" w:rsidRDefault="00B56C01" w:rsidP="00E9158E">
            <w:pPr>
              <w:pStyle w:val="TAC"/>
              <w:rPr>
                <w:noProof/>
              </w:rPr>
            </w:pPr>
            <w:r>
              <w:rPr>
                <w:noProof/>
              </w:rPr>
              <w:t>23</w:t>
            </w:r>
          </w:p>
        </w:tc>
        <w:tc>
          <w:tcPr>
            <w:tcW w:w="2701" w:type="dxa"/>
          </w:tcPr>
          <w:p w14:paraId="5044B6D6" w14:textId="77777777" w:rsidR="00B56C01" w:rsidRDefault="00B56C01" w:rsidP="00E9158E">
            <w:pPr>
              <w:pStyle w:val="TAL"/>
              <w:keepNext w:val="0"/>
              <w:keepLines w:val="0"/>
              <w:rPr>
                <w:noProof/>
              </w:rPr>
            </w:pPr>
            <w:r>
              <w:rPr>
                <w:noProof/>
              </w:rPr>
              <w:t>3GPP-MS-TimeZone</w:t>
            </w:r>
          </w:p>
        </w:tc>
        <w:tc>
          <w:tcPr>
            <w:tcW w:w="6032" w:type="dxa"/>
          </w:tcPr>
          <w:p w14:paraId="772716C4" w14:textId="77777777" w:rsidR="00B56C01" w:rsidRDefault="00B56C01" w:rsidP="00E9158E">
            <w:pPr>
              <w:pStyle w:val="TAL"/>
              <w:rPr>
                <w:noProof/>
              </w:rPr>
            </w:pPr>
            <w:r>
              <w:rPr>
                <w:noProof/>
              </w:rPr>
              <w:t>Re-used.</w:t>
            </w:r>
          </w:p>
        </w:tc>
      </w:tr>
      <w:tr w:rsidR="00B56C01" w14:paraId="7CB5DFE2" w14:textId="77777777" w:rsidTr="00E9158E">
        <w:trPr>
          <w:cantSplit/>
        </w:trPr>
        <w:tc>
          <w:tcPr>
            <w:tcW w:w="1105" w:type="dxa"/>
          </w:tcPr>
          <w:p w14:paraId="1521E0C6" w14:textId="77777777" w:rsidR="00B56C01" w:rsidRDefault="00B56C01" w:rsidP="00E9158E">
            <w:pPr>
              <w:pStyle w:val="TAC"/>
              <w:rPr>
                <w:noProof/>
              </w:rPr>
            </w:pPr>
            <w:r>
              <w:rPr>
                <w:noProof/>
              </w:rPr>
              <w:t>24</w:t>
            </w:r>
          </w:p>
        </w:tc>
        <w:tc>
          <w:tcPr>
            <w:tcW w:w="2701" w:type="dxa"/>
          </w:tcPr>
          <w:p w14:paraId="4FB8B6F0" w14:textId="77777777" w:rsidR="00B56C01" w:rsidRDefault="00B56C01" w:rsidP="00E9158E">
            <w:pPr>
              <w:pStyle w:val="TAL"/>
              <w:keepNext w:val="0"/>
              <w:keepLines w:val="0"/>
              <w:rPr>
                <w:noProof/>
              </w:rPr>
            </w:pPr>
            <w:r>
              <w:rPr>
                <w:noProof/>
              </w:rPr>
              <w:t>3GPP-CAMEL-Charging-Info</w:t>
            </w:r>
          </w:p>
        </w:tc>
        <w:tc>
          <w:tcPr>
            <w:tcW w:w="6032" w:type="dxa"/>
          </w:tcPr>
          <w:p w14:paraId="7C4EF910" w14:textId="77777777" w:rsidR="00B56C01" w:rsidRDefault="00B56C01" w:rsidP="00E9158E">
            <w:pPr>
              <w:pStyle w:val="TAL"/>
              <w:rPr>
                <w:noProof/>
              </w:rPr>
            </w:pPr>
            <w:r>
              <w:rPr>
                <w:noProof/>
              </w:rPr>
              <w:t>Not applicable.</w:t>
            </w:r>
          </w:p>
        </w:tc>
      </w:tr>
      <w:tr w:rsidR="00B56C01" w14:paraId="7B87D1FC" w14:textId="77777777" w:rsidTr="00E9158E">
        <w:trPr>
          <w:cantSplit/>
        </w:trPr>
        <w:tc>
          <w:tcPr>
            <w:tcW w:w="1105" w:type="dxa"/>
          </w:tcPr>
          <w:p w14:paraId="685AD1B7" w14:textId="77777777" w:rsidR="00B56C01" w:rsidRDefault="00B56C01" w:rsidP="00E9158E">
            <w:pPr>
              <w:pStyle w:val="TAC"/>
              <w:rPr>
                <w:noProof/>
              </w:rPr>
            </w:pPr>
            <w:r>
              <w:rPr>
                <w:noProof/>
              </w:rPr>
              <w:t>2</w:t>
            </w:r>
            <w:r>
              <w:rPr>
                <w:noProof/>
                <w:lang w:eastAsia="ko-KR"/>
              </w:rPr>
              <w:t>5</w:t>
            </w:r>
          </w:p>
        </w:tc>
        <w:tc>
          <w:tcPr>
            <w:tcW w:w="2701" w:type="dxa"/>
          </w:tcPr>
          <w:p w14:paraId="7F2C59FB" w14:textId="77777777" w:rsidR="00B56C01" w:rsidRDefault="00B56C01" w:rsidP="00E9158E">
            <w:pPr>
              <w:pStyle w:val="TAL"/>
              <w:keepNext w:val="0"/>
              <w:keepLines w:val="0"/>
              <w:rPr>
                <w:noProof/>
              </w:rPr>
            </w:pPr>
            <w:r>
              <w:rPr>
                <w:noProof/>
              </w:rPr>
              <w:t>3GPP-Packet-Filter</w:t>
            </w:r>
          </w:p>
        </w:tc>
        <w:tc>
          <w:tcPr>
            <w:tcW w:w="6032" w:type="dxa"/>
          </w:tcPr>
          <w:p w14:paraId="6384DFBA" w14:textId="77777777" w:rsidR="00B56C01" w:rsidRDefault="00B56C01" w:rsidP="00E9158E">
            <w:pPr>
              <w:pStyle w:val="TAL"/>
              <w:rPr>
                <w:noProof/>
              </w:rPr>
            </w:pPr>
            <w:r>
              <w:rPr>
                <w:noProof/>
              </w:rPr>
              <w:t>Re-used.</w:t>
            </w:r>
          </w:p>
        </w:tc>
      </w:tr>
      <w:tr w:rsidR="00B56C01" w14:paraId="02127D7A" w14:textId="77777777" w:rsidTr="00E9158E">
        <w:trPr>
          <w:cantSplit/>
        </w:trPr>
        <w:tc>
          <w:tcPr>
            <w:tcW w:w="1105" w:type="dxa"/>
          </w:tcPr>
          <w:p w14:paraId="248FB493" w14:textId="77777777" w:rsidR="00B56C01" w:rsidRDefault="00B56C01" w:rsidP="00E9158E">
            <w:pPr>
              <w:pStyle w:val="TAC"/>
              <w:rPr>
                <w:noProof/>
              </w:rPr>
            </w:pPr>
            <w:r>
              <w:rPr>
                <w:noProof/>
                <w:lang w:eastAsia="ko-KR"/>
              </w:rPr>
              <w:t>26</w:t>
            </w:r>
          </w:p>
        </w:tc>
        <w:tc>
          <w:tcPr>
            <w:tcW w:w="2701" w:type="dxa"/>
          </w:tcPr>
          <w:p w14:paraId="380F20FA" w14:textId="77777777" w:rsidR="00B56C01" w:rsidRDefault="00B56C01" w:rsidP="00E9158E">
            <w:pPr>
              <w:pStyle w:val="TAL"/>
              <w:keepNext w:val="0"/>
              <w:keepLines w:val="0"/>
              <w:rPr>
                <w:noProof/>
              </w:rPr>
            </w:pPr>
            <w:r>
              <w:rPr>
                <w:noProof/>
              </w:rPr>
              <w:t>3GPP-Negotiated-DSCP</w:t>
            </w:r>
          </w:p>
        </w:tc>
        <w:tc>
          <w:tcPr>
            <w:tcW w:w="6032" w:type="dxa"/>
          </w:tcPr>
          <w:p w14:paraId="3770EBCA" w14:textId="77777777" w:rsidR="00B56C01" w:rsidRDefault="00B56C01" w:rsidP="00E9158E">
            <w:pPr>
              <w:pStyle w:val="TAL"/>
              <w:rPr>
                <w:noProof/>
              </w:rPr>
            </w:pPr>
            <w:r>
              <w:rPr>
                <w:noProof/>
              </w:rPr>
              <w:t>Re-used.</w:t>
            </w:r>
          </w:p>
        </w:tc>
      </w:tr>
      <w:tr w:rsidR="00B56C01" w14:paraId="3F0058D7" w14:textId="77777777" w:rsidTr="00E9158E">
        <w:trPr>
          <w:cantSplit/>
        </w:trPr>
        <w:tc>
          <w:tcPr>
            <w:tcW w:w="1105" w:type="dxa"/>
          </w:tcPr>
          <w:p w14:paraId="1A6463AD" w14:textId="77777777" w:rsidR="00B56C01" w:rsidRDefault="00B56C01" w:rsidP="00E9158E">
            <w:pPr>
              <w:pStyle w:val="TAC"/>
              <w:rPr>
                <w:noProof/>
              </w:rPr>
            </w:pPr>
            <w:r>
              <w:rPr>
                <w:noProof/>
                <w:lang w:eastAsia="ko-KR"/>
              </w:rPr>
              <w:t>27</w:t>
            </w:r>
          </w:p>
        </w:tc>
        <w:tc>
          <w:tcPr>
            <w:tcW w:w="2701" w:type="dxa"/>
          </w:tcPr>
          <w:p w14:paraId="185099BA" w14:textId="77777777" w:rsidR="00B56C01" w:rsidRDefault="00B56C01" w:rsidP="00E9158E">
            <w:pPr>
              <w:pStyle w:val="TAL"/>
              <w:keepNext w:val="0"/>
              <w:keepLines w:val="0"/>
              <w:rPr>
                <w:noProof/>
              </w:rPr>
            </w:pPr>
            <w:r>
              <w:rPr>
                <w:noProof/>
              </w:rPr>
              <w:t>3GPP-Allocate-IP-Type</w:t>
            </w:r>
          </w:p>
        </w:tc>
        <w:tc>
          <w:tcPr>
            <w:tcW w:w="6032" w:type="dxa"/>
          </w:tcPr>
          <w:p w14:paraId="67262FB0" w14:textId="77777777" w:rsidR="00B56C01" w:rsidRDefault="00B56C01" w:rsidP="00E9158E">
            <w:pPr>
              <w:pStyle w:val="TAL"/>
              <w:rPr>
                <w:noProof/>
              </w:rPr>
            </w:pPr>
            <w:r>
              <w:rPr>
                <w:noProof/>
              </w:rPr>
              <w:t>Re-used.</w:t>
            </w:r>
          </w:p>
        </w:tc>
      </w:tr>
      <w:tr w:rsidR="00B56C01" w14:paraId="7DFE8091" w14:textId="77777777" w:rsidTr="00E9158E">
        <w:trPr>
          <w:cantSplit/>
        </w:trPr>
        <w:tc>
          <w:tcPr>
            <w:tcW w:w="1105" w:type="dxa"/>
          </w:tcPr>
          <w:p w14:paraId="0B5D0B26" w14:textId="77777777" w:rsidR="00B56C01" w:rsidRDefault="00B56C01" w:rsidP="00E9158E">
            <w:pPr>
              <w:pStyle w:val="TAC"/>
              <w:rPr>
                <w:noProof/>
              </w:rPr>
            </w:pPr>
            <w:r>
              <w:rPr>
                <w:noProof/>
                <w:lang w:eastAsia="ko-KR"/>
              </w:rPr>
              <w:t>28</w:t>
            </w:r>
          </w:p>
        </w:tc>
        <w:tc>
          <w:tcPr>
            <w:tcW w:w="2701" w:type="dxa"/>
          </w:tcPr>
          <w:p w14:paraId="0B815885" w14:textId="77777777" w:rsidR="00B56C01" w:rsidRDefault="00B56C01" w:rsidP="00E9158E">
            <w:pPr>
              <w:pStyle w:val="TAL"/>
              <w:keepNext w:val="0"/>
              <w:keepLines w:val="0"/>
              <w:rPr>
                <w:noProof/>
              </w:rPr>
            </w:pPr>
            <w:r>
              <w:rPr>
                <w:noProof/>
              </w:rPr>
              <w:t>External-Identifier</w:t>
            </w:r>
          </w:p>
        </w:tc>
        <w:tc>
          <w:tcPr>
            <w:tcW w:w="6032" w:type="dxa"/>
          </w:tcPr>
          <w:p w14:paraId="7C2DA421" w14:textId="77777777" w:rsidR="00B56C01" w:rsidRDefault="00B56C01" w:rsidP="00E9158E">
            <w:pPr>
              <w:pStyle w:val="TAL"/>
              <w:rPr>
                <w:noProof/>
              </w:rPr>
            </w:pPr>
            <w:r>
              <w:rPr>
                <w:noProof/>
              </w:rPr>
              <w:t>Re-used.</w:t>
            </w:r>
          </w:p>
        </w:tc>
      </w:tr>
      <w:tr w:rsidR="00B56C01" w14:paraId="58E4E511" w14:textId="77777777" w:rsidTr="00E9158E">
        <w:trPr>
          <w:cantSplit/>
        </w:trPr>
        <w:tc>
          <w:tcPr>
            <w:tcW w:w="1105" w:type="dxa"/>
          </w:tcPr>
          <w:p w14:paraId="2797412D" w14:textId="77777777" w:rsidR="00B56C01" w:rsidRDefault="00B56C01" w:rsidP="00E9158E">
            <w:pPr>
              <w:pStyle w:val="TAC"/>
              <w:rPr>
                <w:noProof/>
              </w:rPr>
            </w:pPr>
            <w:r>
              <w:rPr>
                <w:noProof/>
                <w:lang w:eastAsia="ko-KR"/>
              </w:rPr>
              <w:t>29</w:t>
            </w:r>
          </w:p>
        </w:tc>
        <w:tc>
          <w:tcPr>
            <w:tcW w:w="2701" w:type="dxa"/>
          </w:tcPr>
          <w:p w14:paraId="70AC109E" w14:textId="77777777" w:rsidR="00B56C01" w:rsidRDefault="00B56C01" w:rsidP="00E9158E">
            <w:pPr>
              <w:pStyle w:val="TAL"/>
              <w:keepNext w:val="0"/>
              <w:keepLines w:val="0"/>
              <w:rPr>
                <w:noProof/>
              </w:rPr>
            </w:pPr>
            <w:r>
              <w:rPr>
                <w:noProof/>
              </w:rPr>
              <w:t>TWAN-Identifier</w:t>
            </w:r>
          </w:p>
        </w:tc>
        <w:tc>
          <w:tcPr>
            <w:tcW w:w="6032" w:type="dxa"/>
          </w:tcPr>
          <w:p w14:paraId="14068339" w14:textId="77777777" w:rsidR="00B56C01" w:rsidRDefault="00B56C01" w:rsidP="00E9158E">
            <w:pPr>
              <w:pStyle w:val="TAL"/>
              <w:rPr>
                <w:noProof/>
              </w:rPr>
            </w:pPr>
            <w:r>
              <w:rPr>
                <w:noProof/>
              </w:rPr>
              <w:t>Re-used by TWAP Identifier field, supporting ssid, bssid and/or civicAddress.</w:t>
            </w:r>
          </w:p>
        </w:tc>
      </w:tr>
      <w:tr w:rsidR="00B56C01" w14:paraId="677E9D4B" w14:textId="77777777" w:rsidTr="00E9158E">
        <w:trPr>
          <w:cantSplit/>
        </w:trPr>
        <w:tc>
          <w:tcPr>
            <w:tcW w:w="1105" w:type="dxa"/>
          </w:tcPr>
          <w:p w14:paraId="6034A254" w14:textId="77777777" w:rsidR="00B56C01" w:rsidRDefault="00B56C01" w:rsidP="00E9158E">
            <w:pPr>
              <w:pStyle w:val="TAC"/>
              <w:rPr>
                <w:noProof/>
              </w:rPr>
            </w:pPr>
            <w:r>
              <w:rPr>
                <w:noProof/>
                <w:lang w:eastAsia="ko-KR"/>
              </w:rPr>
              <w:t>30</w:t>
            </w:r>
          </w:p>
        </w:tc>
        <w:tc>
          <w:tcPr>
            <w:tcW w:w="2701" w:type="dxa"/>
          </w:tcPr>
          <w:p w14:paraId="5E445298" w14:textId="77777777" w:rsidR="00B56C01" w:rsidRDefault="00B56C01" w:rsidP="00E9158E">
            <w:pPr>
              <w:pStyle w:val="TAL"/>
              <w:keepNext w:val="0"/>
              <w:keepLines w:val="0"/>
              <w:rPr>
                <w:noProof/>
              </w:rPr>
            </w:pPr>
            <w:r>
              <w:rPr>
                <w:noProof/>
                <w:lang w:eastAsia="zh-CN"/>
              </w:rPr>
              <w:t>3GPP-User-Location-Info-</w:t>
            </w:r>
            <w:r>
              <w:rPr>
                <w:noProof/>
                <w:lang w:eastAsia="ko-KR"/>
              </w:rPr>
              <w:t>Time</w:t>
            </w:r>
          </w:p>
        </w:tc>
        <w:tc>
          <w:tcPr>
            <w:tcW w:w="6032" w:type="dxa"/>
          </w:tcPr>
          <w:p w14:paraId="7E218880" w14:textId="77777777" w:rsidR="00B56C01" w:rsidRDefault="00B56C01" w:rsidP="00E9158E">
            <w:pPr>
              <w:pStyle w:val="TAL"/>
              <w:rPr>
                <w:noProof/>
              </w:rPr>
            </w:pPr>
            <w:r>
              <w:rPr>
                <w:noProof/>
              </w:rPr>
              <w:t>Re-used.</w:t>
            </w:r>
          </w:p>
        </w:tc>
      </w:tr>
      <w:tr w:rsidR="00B56C01" w14:paraId="686BDC11" w14:textId="77777777" w:rsidTr="00E9158E">
        <w:trPr>
          <w:cantSplit/>
        </w:trPr>
        <w:tc>
          <w:tcPr>
            <w:tcW w:w="1105" w:type="dxa"/>
          </w:tcPr>
          <w:p w14:paraId="7F653DC1" w14:textId="77777777" w:rsidR="00B56C01" w:rsidRDefault="00B56C01" w:rsidP="00E9158E">
            <w:pPr>
              <w:pStyle w:val="TAC"/>
              <w:rPr>
                <w:noProof/>
                <w:lang w:eastAsia="ko-KR"/>
              </w:rPr>
            </w:pPr>
            <w:r>
              <w:t>31</w:t>
            </w:r>
          </w:p>
        </w:tc>
        <w:tc>
          <w:tcPr>
            <w:tcW w:w="2701" w:type="dxa"/>
          </w:tcPr>
          <w:p w14:paraId="69FF0A73" w14:textId="77777777" w:rsidR="00B56C01" w:rsidRDefault="00B56C01" w:rsidP="00E9158E">
            <w:pPr>
              <w:pStyle w:val="TAL"/>
              <w:keepNext w:val="0"/>
              <w:keepLines w:val="0"/>
              <w:rPr>
                <w:noProof/>
                <w:lang w:eastAsia="zh-CN"/>
              </w:rPr>
            </w:pPr>
            <w:r>
              <w:t>3GPP-Secondary-RAT-Usage</w:t>
            </w:r>
          </w:p>
        </w:tc>
        <w:tc>
          <w:tcPr>
            <w:tcW w:w="6032" w:type="dxa"/>
          </w:tcPr>
          <w:p w14:paraId="7840C8FF" w14:textId="77777777" w:rsidR="00B56C01" w:rsidRDefault="00B56C01" w:rsidP="00E9158E">
            <w:pPr>
              <w:pStyle w:val="TAL"/>
              <w:rPr>
                <w:noProof/>
              </w:rPr>
            </w:pPr>
            <w:r>
              <w:rPr>
                <w:noProof/>
              </w:rPr>
              <w:t>Re-used. For SMF, the RAT values "0", "1", "2" and "3" are applicable, and the SESS field is used to indicate secondary RAT usage of the PDU session.</w:t>
            </w:r>
          </w:p>
        </w:tc>
      </w:tr>
      <w:tr w:rsidR="00B56C01" w14:paraId="46C73D0D" w14:textId="77777777" w:rsidTr="00E9158E">
        <w:trPr>
          <w:cantSplit/>
        </w:trPr>
        <w:tc>
          <w:tcPr>
            <w:tcW w:w="1105" w:type="dxa"/>
          </w:tcPr>
          <w:p w14:paraId="0CE654B7" w14:textId="77777777" w:rsidR="00B56C01" w:rsidRDefault="00B56C01" w:rsidP="00E9158E">
            <w:pPr>
              <w:pStyle w:val="TAC"/>
            </w:pPr>
            <w:r>
              <w:t>32</w:t>
            </w:r>
          </w:p>
        </w:tc>
        <w:tc>
          <w:tcPr>
            <w:tcW w:w="2701" w:type="dxa"/>
          </w:tcPr>
          <w:p w14:paraId="7B4CB077" w14:textId="77777777" w:rsidR="00B56C01" w:rsidRDefault="00B56C01" w:rsidP="00E9158E">
            <w:pPr>
              <w:pStyle w:val="TAL"/>
              <w:keepNext w:val="0"/>
              <w:keepLines w:val="0"/>
              <w:rPr>
                <w:noProof/>
              </w:rPr>
            </w:pPr>
            <w:r>
              <w:t>3GPP-UE-Local-IP-Address</w:t>
            </w:r>
          </w:p>
        </w:tc>
        <w:tc>
          <w:tcPr>
            <w:tcW w:w="6032" w:type="dxa"/>
          </w:tcPr>
          <w:p w14:paraId="481ACA14" w14:textId="77777777" w:rsidR="00B56C01" w:rsidRDefault="00B56C01" w:rsidP="00E9158E">
            <w:pPr>
              <w:pStyle w:val="TAL"/>
              <w:rPr>
                <w:noProof/>
              </w:rPr>
            </w:pPr>
            <w:r>
              <w:rPr>
                <w:noProof/>
              </w:rPr>
              <w:t>Re-used. Extended with TWAN applicability.</w:t>
            </w:r>
          </w:p>
        </w:tc>
      </w:tr>
      <w:tr w:rsidR="00B56C01" w14:paraId="36F94C56" w14:textId="77777777" w:rsidTr="00E9158E">
        <w:trPr>
          <w:cantSplit/>
        </w:trPr>
        <w:tc>
          <w:tcPr>
            <w:tcW w:w="1105" w:type="dxa"/>
          </w:tcPr>
          <w:p w14:paraId="647E091E" w14:textId="77777777" w:rsidR="00B56C01" w:rsidRDefault="00B56C01" w:rsidP="00E9158E">
            <w:pPr>
              <w:pStyle w:val="TAC"/>
            </w:pPr>
            <w:r>
              <w:t>33</w:t>
            </w:r>
          </w:p>
        </w:tc>
        <w:tc>
          <w:tcPr>
            <w:tcW w:w="2701" w:type="dxa"/>
          </w:tcPr>
          <w:p w14:paraId="5230A53B" w14:textId="77777777" w:rsidR="00B56C01" w:rsidRDefault="00B56C01" w:rsidP="00E9158E">
            <w:pPr>
              <w:pStyle w:val="TAL"/>
              <w:keepNext w:val="0"/>
              <w:keepLines w:val="0"/>
              <w:rPr>
                <w:noProof/>
              </w:rPr>
            </w:pPr>
            <w:r>
              <w:t>3GPP-UE-Source-Port</w:t>
            </w:r>
          </w:p>
        </w:tc>
        <w:tc>
          <w:tcPr>
            <w:tcW w:w="6032" w:type="dxa"/>
          </w:tcPr>
          <w:p w14:paraId="2F3FA067" w14:textId="77777777" w:rsidR="00B56C01" w:rsidRDefault="00B56C01" w:rsidP="00E9158E">
            <w:pPr>
              <w:pStyle w:val="TAL"/>
              <w:rPr>
                <w:noProof/>
              </w:rPr>
            </w:pPr>
            <w:r>
              <w:rPr>
                <w:noProof/>
              </w:rPr>
              <w:t>Re-used. Extended with TWAN applicability.</w:t>
            </w:r>
          </w:p>
        </w:tc>
      </w:tr>
      <w:tr w:rsidR="00B56C01" w14:paraId="56080F26" w14:textId="77777777" w:rsidTr="00E9158E">
        <w:trPr>
          <w:cantSplit/>
        </w:trPr>
        <w:tc>
          <w:tcPr>
            <w:tcW w:w="1105" w:type="dxa"/>
          </w:tcPr>
          <w:p w14:paraId="14F24C92" w14:textId="77777777" w:rsidR="00B56C01" w:rsidRDefault="00B56C01" w:rsidP="00E9158E">
            <w:pPr>
              <w:pStyle w:val="TAC"/>
              <w:rPr>
                <w:noProof/>
                <w:lang w:eastAsia="ko-KR"/>
              </w:rPr>
            </w:pPr>
            <w:r>
              <w:t>110</w:t>
            </w:r>
          </w:p>
        </w:tc>
        <w:tc>
          <w:tcPr>
            <w:tcW w:w="2701" w:type="dxa"/>
          </w:tcPr>
          <w:p w14:paraId="2E7041E6" w14:textId="77777777" w:rsidR="00B56C01" w:rsidRDefault="00B56C01" w:rsidP="00E9158E">
            <w:pPr>
              <w:pStyle w:val="TAL"/>
              <w:keepNext w:val="0"/>
              <w:keepLines w:val="0"/>
              <w:rPr>
                <w:noProof/>
                <w:lang w:eastAsia="zh-CN"/>
              </w:rPr>
            </w:pPr>
            <w:r>
              <w:rPr>
                <w:noProof/>
              </w:rPr>
              <w:t>3GPP-Notification</w:t>
            </w:r>
          </w:p>
        </w:tc>
        <w:tc>
          <w:tcPr>
            <w:tcW w:w="6032" w:type="dxa"/>
          </w:tcPr>
          <w:p w14:paraId="239CEBA0" w14:textId="77777777" w:rsidR="00B56C01" w:rsidRDefault="00B56C01" w:rsidP="00E9158E">
            <w:pPr>
              <w:pStyle w:val="TAL"/>
              <w:rPr>
                <w:noProof/>
              </w:rPr>
            </w:pPr>
            <w:r>
              <w:rPr>
                <w:noProof/>
              </w:rPr>
              <w:t>Added.</w:t>
            </w:r>
          </w:p>
        </w:tc>
      </w:tr>
      <w:tr w:rsidR="00B56C01" w14:paraId="4B9528F8" w14:textId="77777777" w:rsidTr="00E9158E">
        <w:trPr>
          <w:cantSplit/>
        </w:trPr>
        <w:tc>
          <w:tcPr>
            <w:tcW w:w="1105" w:type="dxa"/>
          </w:tcPr>
          <w:p w14:paraId="0E39FD39" w14:textId="77777777" w:rsidR="00B56C01" w:rsidRDefault="00B56C01" w:rsidP="00E9158E">
            <w:pPr>
              <w:pStyle w:val="TAC"/>
              <w:rPr>
                <w:noProof/>
                <w:lang w:eastAsia="ko-KR"/>
              </w:rPr>
            </w:pPr>
            <w:r>
              <w:t>111</w:t>
            </w:r>
          </w:p>
        </w:tc>
        <w:tc>
          <w:tcPr>
            <w:tcW w:w="2701" w:type="dxa"/>
          </w:tcPr>
          <w:p w14:paraId="61B43412" w14:textId="77777777" w:rsidR="00B56C01" w:rsidRDefault="00B56C01" w:rsidP="00E9158E">
            <w:pPr>
              <w:pStyle w:val="TAL"/>
              <w:keepNext w:val="0"/>
              <w:keepLines w:val="0"/>
              <w:rPr>
                <w:noProof/>
                <w:lang w:eastAsia="zh-CN"/>
              </w:rPr>
            </w:pPr>
            <w:r>
              <w:rPr>
                <w:noProof/>
              </w:rPr>
              <w:t>3GPP-UE-MAC-Address</w:t>
            </w:r>
          </w:p>
        </w:tc>
        <w:tc>
          <w:tcPr>
            <w:tcW w:w="6032" w:type="dxa"/>
          </w:tcPr>
          <w:p w14:paraId="593E7180" w14:textId="77777777" w:rsidR="00B56C01" w:rsidRDefault="00B56C01" w:rsidP="00E9158E">
            <w:pPr>
              <w:pStyle w:val="TAL"/>
              <w:rPr>
                <w:noProof/>
              </w:rPr>
            </w:pPr>
            <w:r>
              <w:rPr>
                <w:noProof/>
              </w:rPr>
              <w:t>Added.</w:t>
            </w:r>
          </w:p>
        </w:tc>
      </w:tr>
      <w:tr w:rsidR="00B56C01" w14:paraId="179D2668" w14:textId="77777777" w:rsidTr="00E9158E">
        <w:trPr>
          <w:cantSplit/>
        </w:trPr>
        <w:tc>
          <w:tcPr>
            <w:tcW w:w="1105" w:type="dxa"/>
          </w:tcPr>
          <w:p w14:paraId="34519A65" w14:textId="77777777" w:rsidR="00B56C01" w:rsidRDefault="00B56C01" w:rsidP="00E9158E">
            <w:pPr>
              <w:pStyle w:val="TAC"/>
              <w:rPr>
                <w:noProof/>
                <w:lang w:eastAsia="ko-KR"/>
              </w:rPr>
            </w:pPr>
            <w:r>
              <w:t>112</w:t>
            </w:r>
          </w:p>
        </w:tc>
        <w:tc>
          <w:tcPr>
            <w:tcW w:w="2701" w:type="dxa"/>
          </w:tcPr>
          <w:p w14:paraId="399CE889" w14:textId="77777777" w:rsidR="00B56C01" w:rsidRDefault="00B56C01" w:rsidP="00E9158E">
            <w:pPr>
              <w:pStyle w:val="TAL"/>
              <w:keepNext w:val="0"/>
              <w:keepLines w:val="0"/>
              <w:rPr>
                <w:noProof/>
                <w:lang w:eastAsia="zh-CN"/>
              </w:rPr>
            </w:pPr>
            <w:r>
              <w:rPr>
                <w:noProof/>
              </w:rPr>
              <w:t>3GPP-Authorization-Reference</w:t>
            </w:r>
          </w:p>
        </w:tc>
        <w:tc>
          <w:tcPr>
            <w:tcW w:w="6032" w:type="dxa"/>
          </w:tcPr>
          <w:p w14:paraId="5391B36C" w14:textId="77777777" w:rsidR="00B56C01" w:rsidRDefault="00B56C01" w:rsidP="00E9158E">
            <w:pPr>
              <w:pStyle w:val="TAL"/>
              <w:rPr>
                <w:noProof/>
              </w:rPr>
            </w:pPr>
            <w:r>
              <w:rPr>
                <w:noProof/>
              </w:rPr>
              <w:t>Added.</w:t>
            </w:r>
          </w:p>
        </w:tc>
      </w:tr>
      <w:tr w:rsidR="00B56C01" w14:paraId="2420DE2D" w14:textId="77777777" w:rsidTr="00E9158E">
        <w:trPr>
          <w:cantSplit/>
        </w:trPr>
        <w:tc>
          <w:tcPr>
            <w:tcW w:w="1105" w:type="dxa"/>
          </w:tcPr>
          <w:p w14:paraId="02D7140A" w14:textId="77777777" w:rsidR="00B56C01" w:rsidRDefault="00B56C01" w:rsidP="00E9158E">
            <w:pPr>
              <w:pStyle w:val="TAC"/>
              <w:rPr>
                <w:noProof/>
                <w:lang w:eastAsia="ko-KR"/>
              </w:rPr>
            </w:pPr>
            <w:r>
              <w:t>113</w:t>
            </w:r>
          </w:p>
        </w:tc>
        <w:tc>
          <w:tcPr>
            <w:tcW w:w="2701" w:type="dxa"/>
          </w:tcPr>
          <w:p w14:paraId="10287636" w14:textId="77777777" w:rsidR="00B56C01" w:rsidRDefault="00B56C01" w:rsidP="00E9158E">
            <w:pPr>
              <w:pStyle w:val="TAL"/>
              <w:keepNext w:val="0"/>
              <w:keepLines w:val="0"/>
              <w:rPr>
                <w:noProof/>
                <w:lang w:eastAsia="zh-CN"/>
              </w:rPr>
            </w:pPr>
            <w:r>
              <w:rPr>
                <w:noProof/>
              </w:rPr>
              <w:t>3GPP-Policy-Reference</w:t>
            </w:r>
          </w:p>
        </w:tc>
        <w:tc>
          <w:tcPr>
            <w:tcW w:w="6032" w:type="dxa"/>
          </w:tcPr>
          <w:p w14:paraId="7B4BC065" w14:textId="77777777" w:rsidR="00B56C01" w:rsidRDefault="00B56C01" w:rsidP="00E9158E">
            <w:pPr>
              <w:pStyle w:val="TAL"/>
              <w:rPr>
                <w:noProof/>
              </w:rPr>
            </w:pPr>
            <w:r>
              <w:rPr>
                <w:noProof/>
              </w:rPr>
              <w:t>Added.</w:t>
            </w:r>
            <w:r>
              <w:t xml:space="preserve"> It is not used in this release.</w:t>
            </w:r>
          </w:p>
        </w:tc>
      </w:tr>
      <w:tr w:rsidR="00B56C01" w14:paraId="0002AE6A" w14:textId="77777777" w:rsidTr="00E9158E">
        <w:trPr>
          <w:cantSplit/>
        </w:trPr>
        <w:tc>
          <w:tcPr>
            <w:tcW w:w="1105" w:type="dxa"/>
          </w:tcPr>
          <w:p w14:paraId="1BF82503" w14:textId="77777777" w:rsidR="00B56C01" w:rsidRDefault="00B56C01" w:rsidP="00E9158E">
            <w:pPr>
              <w:pStyle w:val="TAC"/>
              <w:rPr>
                <w:noProof/>
                <w:lang w:eastAsia="ko-KR"/>
              </w:rPr>
            </w:pPr>
            <w:r>
              <w:t>114</w:t>
            </w:r>
          </w:p>
        </w:tc>
        <w:tc>
          <w:tcPr>
            <w:tcW w:w="2701" w:type="dxa"/>
          </w:tcPr>
          <w:p w14:paraId="19B0B491" w14:textId="77777777" w:rsidR="00B56C01" w:rsidRDefault="00B56C01" w:rsidP="00E9158E">
            <w:pPr>
              <w:pStyle w:val="TAL"/>
              <w:keepNext w:val="0"/>
              <w:keepLines w:val="0"/>
              <w:rPr>
                <w:noProof/>
                <w:lang w:eastAsia="zh-CN"/>
              </w:rPr>
            </w:pPr>
            <w:r>
              <w:t>3GPP-Session-AMBR</w:t>
            </w:r>
          </w:p>
        </w:tc>
        <w:tc>
          <w:tcPr>
            <w:tcW w:w="6032" w:type="dxa"/>
          </w:tcPr>
          <w:p w14:paraId="2B0BD54D" w14:textId="77777777" w:rsidR="00B56C01" w:rsidRDefault="00B56C01" w:rsidP="00E9158E">
            <w:pPr>
              <w:pStyle w:val="TAL"/>
              <w:rPr>
                <w:noProof/>
              </w:rPr>
            </w:pPr>
            <w:r>
              <w:rPr>
                <w:noProof/>
              </w:rPr>
              <w:t>Added.</w:t>
            </w:r>
          </w:p>
        </w:tc>
      </w:tr>
      <w:tr w:rsidR="00B56C01" w14:paraId="05FDEC73" w14:textId="77777777" w:rsidTr="00E9158E">
        <w:trPr>
          <w:cantSplit/>
        </w:trPr>
        <w:tc>
          <w:tcPr>
            <w:tcW w:w="1105" w:type="dxa"/>
          </w:tcPr>
          <w:p w14:paraId="01E9B7E8" w14:textId="77777777" w:rsidR="00B56C01" w:rsidRDefault="00B56C01" w:rsidP="00E9158E">
            <w:pPr>
              <w:pStyle w:val="TAC"/>
              <w:rPr>
                <w:noProof/>
                <w:lang w:eastAsia="ko-KR"/>
              </w:rPr>
            </w:pPr>
            <w:r>
              <w:t>115</w:t>
            </w:r>
          </w:p>
        </w:tc>
        <w:tc>
          <w:tcPr>
            <w:tcW w:w="2701" w:type="dxa"/>
          </w:tcPr>
          <w:p w14:paraId="7E40F6E0" w14:textId="77777777" w:rsidR="00B56C01" w:rsidRDefault="00B56C01" w:rsidP="00E9158E">
            <w:pPr>
              <w:pStyle w:val="TAL"/>
              <w:keepNext w:val="0"/>
              <w:keepLines w:val="0"/>
              <w:rPr>
                <w:noProof/>
                <w:lang w:eastAsia="zh-CN"/>
              </w:rPr>
            </w:pPr>
            <w:r>
              <w:t>3GPP-NAI</w:t>
            </w:r>
          </w:p>
        </w:tc>
        <w:tc>
          <w:tcPr>
            <w:tcW w:w="6032" w:type="dxa"/>
          </w:tcPr>
          <w:p w14:paraId="1D4BF4E0" w14:textId="77777777" w:rsidR="00B56C01" w:rsidRDefault="00B56C01" w:rsidP="00E9158E">
            <w:pPr>
              <w:pStyle w:val="TAL"/>
              <w:rPr>
                <w:noProof/>
              </w:rPr>
            </w:pPr>
            <w:r>
              <w:rPr>
                <w:noProof/>
              </w:rPr>
              <w:t>Added.</w:t>
            </w:r>
          </w:p>
        </w:tc>
      </w:tr>
      <w:tr w:rsidR="00B56C01" w14:paraId="63BA6041" w14:textId="77777777" w:rsidTr="00E9158E">
        <w:trPr>
          <w:cantSplit/>
        </w:trPr>
        <w:tc>
          <w:tcPr>
            <w:tcW w:w="1105" w:type="dxa"/>
          </w:tcPr>
          <w:p w14:paraId="7964BEA8" w14:textId="77777777" w:rsidR="00B56C01" w:rsidRDefault="00B56C01" w:rsidP="00E9158E">
            <w:pPr>
              <w:pStyle w:val="TAC"/>
            </w:pPr>
            <w:r>
              <w:t>116</w:t>
            </w:r>
          </w:p>
        </w:tc>
        <w:tc>
          <w:tcPr>
            <w:tcW w:w="2701" w:type="dxa"/>
          </w:tcPr>
          <w:p w14:paraId="28F32CCB" w14:textId="77777777" w:rsidR="00B56C01" w:rsidRDefault="00B56C01" w:rsidP="00E9158E">
            <w:pPr>
              <w:pStyle w:val="TAL"/>
              <w:keepNext w:val="0"/>
              <w:keepLines w:val="0"/>
            </w:pPr>
            <w:r>
              <w:t>3GPP-Session-AMBR-v2</w:t>
            </w:r>
          </w:p>
        </w:tc>
        <w:tc>
          <w:tcPr>
            <w:tcW w:w="6032" w:type="dxa"/>
          </w:tcPr>
          <w:p w14:paraId="140A21AB" w14:textId="77777777" w:rsidR="00B56C01" w:rsidRDefault="00B56C01" w:rsidP="00E9158E">
            <w:pPr>
              <w:pStyle w:val="TAL"/>
              <w:rPr>
                <w:noProof/>
              </w:rPr>
            </w:pPr>
            <w:r>
              <w:rPr>
                <w:noProof/>
              </w:rPr>
              <w:t>Added.</w:t>
            </w:r>
          </w:p>
        </w:tc>
      </w:tr>
      <w:tr w:rsidR="00B56C01" w14:paraId="22CD8C5E" w14:textId="77777777" w:rsidTr="00E9158E">
        <w:trPr>
          <w:cantSplit/>
        </w:trPr>
        <w:tc>
          <w:tcPr>
            <w:tcW w:w="1105" w:type="dxa"/>
          </w:tcPr>
          <w:p w14:paraId="000B943B" w14:textId="77777777" w:rsidR="00B56C01" w:rsidRDefault="00B56C01" w:rsidP="00E9158E">
            <w:pPr>
              <w:pStyle w:val="TAC"/>
            </w:pPr>
            <w:r>
              <w:t>117</w:t>
            </w:r>
          </w:p>
        </w:tc>
        <w:tc>
          <w:tcPr>
            <w:tcW w:w="2701" w:type="dxa"/>
          </w:tcPr>
          <w:p w14:paraId="57423D26" w14:textId="77777777" w:rsidR="00B56C01" w:rsidRDefault="00B56C01" w:rsidP="00E9158E">
            <w:pPr>
              <w:pStyle w:val="TAL"/>
              <w:keepNext w:val="0"/>
              <w:keepLines w:val="0"/>
            </w:pPr>
            <w:r>
              <w:t>3GPP-Supported-Features</w:t>
            </w:r>
          </w:p>
        </w:tc>
        <w:tc>
          <w:tcPr>
            <w:tcW w:w="6032" w:type="dxa"/>
          </w:tcPr>
          <w:p w14:paraId="2330D0F8" w14:textId="77777777" w:rsidR="00B56C01" w:rsidRDefault="00B56C01" w:rsidP="00E9158E">
            <w:pPr>
              <w:pStyle w:val="TAL"/>
              <w:rPr>
                <w:noProof/>
              </w:rPr>
            </w:pPr>
            <w:r>
              <w:rPr>
                <w:noProof/>
              </w:rPr>
              <w:t>Added.</w:t>
            </w:r>
          </w:p>
        </w:tc>
      </w:tr>
      <w:tr w:rsidR="00B56C01" w14:paraId="009A45A1" w14:textId="77777777" w:rsidTr="00E9158E">
        <w:trPr>
          <w:cantSplit/>
        </w:trPr>
        <w:tc>
          <w:tcPr>
            <w:tcW w:w="1105" w:type="dxa"/>
          </w:tcPr>
          <w:p w14:paraId="428EB68F" w14:textId="77777777" w:rsidR="00B56C01" w:rsidRDefault="00B56C01" w:rsidP="00E9158E">
            <w:pPr>
              <w:pStyle w:val="TAC"/>
            </w:pPr>
            <w:r>
              <w:t>118</w:t>
            </w:r>
          </w:p>
        </w:tc>
        <w:tc>
          <w:tcPr>
            <w:tcW w:w="2701" w:type="dxa"/>
          </w:tcPr>
          <w:p w14:paraId="77FE5F91" w14:textId="77777777" w:rsidR="00B56C01" w:rsidRDefault="00B56C01" w:rsidP="00E9158E">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74A532C9" w14:textId="77777777" w:rsidR="00B56C01" w:rsidRDefault="00B56C01" w:rsidP="00E9158E">
            <w:pPr>
              <w:pStyle w:val="TAL"/>
              <w:rPr>
                <w:noProof/>
              </w:rPr>
            </w:pPr>
            <w:r>
              <w:rPr>
                <w:noProof/>
              </w:rPr>
              <w:t>Added.</w:t>
            </w:r>
          </w:p>
        </w:tc>
      </w:tr>
      <w:tr w:rsidR="00B56C01" w14:paraId="143BBFF1" w14:textId="77777777" w:rsidTr="00E9158E">
        <w:trPr>
          <w:cantSplit/>
        </w:trPr>
        <w:tc>
          <w:tcPr>
            <w:tcW w:w="1105" w:type="dxa"/>
          </w:tcPr>
          <w:p w14:paraId="396DE7AA" w14:textId="77777777" w:rsidR="00B56C01" w:rsidRDefault="00B56C01" w:rsidP="00E9158E">
            <w:pPr>
              <w:pStyle w:val="TAC"/>
            </w:pPr>
            <w:r>
              <w:rPr>
                <w:rFonts w:hint="eastAsia"/>
                <w:lang w:eastAsia="zh-CN"/>
              </w:rPr>
              <w:t>1</w:t>
            </w:r>
            <w:r>
              <w:rPr>
                <w:lang w:eastAsia="zh-CN"/>
              </w:rPr>
              <w:t>19</w:t>
            </w:r>
          </w:p>
        </w:tc>
        <w:tc>
          <w:tcPr>
            <w:tcW w:w="2701" w:type="dxa"/>
          </w:tcPr>
          <w:p w14:paraId="485D24BF" w14:textId="77777777" w:rsidR="00B56C01" w:rsidRDefault="00B56C01" w:rsidP="00E9158E">
            <w:pPr>
              <w:pStyle w:val="TAL"/>
              <w:keepNext w:val="0"/>
              <w:keepLines w:val="0"/>
              <w:rPr>
                <w:lang w:eastAsia="zh-CN"/>
              </w:rPr>
            </w:pPr>
            <w:r>
              <w:rPr>
                <w:rFonts w:hint="eastAsia"/>
                <w:lang w:eastAsia="zh-CN"/>
              </w:rPr>
              <w:t>3</w:t>
            </w:r>
            <w:r>
              <w:rPr>
                <w:lang w:eastAsia="zh-CN"/>
              </w:rPr>
              <w:t>GPP-VLAN-Id</w:t>
            </w:r>
          </w:p>
        </w:tc>
        <w:tc>
          <w:tcPr>
            <w:tcW w:w="6032" w:type="dxa"/>
          </w:tcPr>
          <w:p w14:paraId="38579D56" w14:textId="77777777" w:rsidR="00B56C01" w:rsidRDefault="00B56C01" w:rsidP="00E9158E">
            <w:pPr>
              <w:pStyle w:val="TAL"/>
              <w:rPr>
                <w:noProof/>
              </w:rPr>
            </w:pPr>
            <w:r>
              <w:rPr>
                <w:rFonts w:hint="eastAsia"/>
                <w:noProof/>
                <w:lang w:eastAsia="zh-CN"/>
              </w:rPr>
              <w:t>A</w:t>
            </w:r>
            <w:r>
              <w:rPr>
                <w:noProof/>
                <w:lang w:eastAsia="zh-CN"/>
              </w:rPr>
              <w:t>dded.</w:t>
            </w:r>
          </w:p>
        </w:tc>
      </w:tr>
      <w:tr w:rsidR="00B56C01" w14:paraId="576E7C95" w14:textId="77777777" w:rsidTr="00E9158E">
        <w:trPr>
          <w:cantSplit/>
        </w:trPr>
        <w:tc>
          <w:tcPr>
            <w:tcW w:w="1105" w:type="dxa"/>
          </w:tcPr>
          <w:p w14:paraId="533F2FE8" w14:textId="77777777" w:rsidR="00B56C01" w:rsidRDefault="00B56C01" w:rsidP="00E9158E">
            <w:pPr>
              <w:pStyle w:val="TAC"/>
            </w:pPr>
            <w:r>
              <w:t>120</w:t>
            </w:r>
          </w:p>
        </w:tc>
        <w:tc>
          <w:tcPr>
            <w:tcW w:w="2701" w:type="dxa"/>
          </w:tcPr>
          <w:p w14:paraId="3A1DA954" w14:textId="77777777" w:rsidR="00B56C01" w:rsidRDefault="00B56C01" w:rsidP="00E9158E">
            <w:pPr>
              <w:pStyle w:val="TAL"/>
              <w:keepNext w:val="0"/>
              <w:keepLines w:val="0"/>
              <w:rPr>
                <w:lang w:eastAsia="zh-CN"/>
              </w:rPr>
            </w:pPr>
            <w:r>
              <w:rPr>
                <w:lang w:eastAsia="zh-CN"/>
              </w:rPr>
              <w:t>3GPP-TNAP-Identifier</w:t>
            </w:r>
          </w:p>
        </w:tc>
        <w:tc>
          <w:tcPr>
            <w:tcW w:w="6032" w:type="dxa"/>
          </w:tcPr>
          <w:p w14:paraId="1EF5D163" w14:textId="77777777" w:rsidR="00B56C01" w:rsidRDefault="00B56C01" w:rsidP="00E9158E">
            <w:pPr>
              <w:pStyle w:val="TAL"/>
              <w:rPr>
                <w:noProof/>
              </w:rPr>
            </w:pPr>
            <w:r>
              <w:rPr>
                <w:noProof/>
              </w:rPr>
              <w:t>Added.</w:t>
            </w:r>
          </w:p>
        </w:tc>
      </w:tr>
      <w:tr w:rsidR="00B56C01" w14:paraId="314F745C" w14:textId="77777777" w:rsidTr="00E9158E">
        <w:trPr>
          <w:cantSplit/>
        </w:trPr>
        <w:tc>
          <w:tcPr>
            <w:tcW w:w="1105" w:type="dxa"/>
          </w:tcPr>
          <w:p w14:paraId="44AE541E" w14:textId="77777777" w:rsidR="00B56C01" w:rsidRDefault="00B56C01" w:rsidP="00E9158E">
            <w:pPr>
              <w:pStyle w:val="TAC"/>
            </w:pPr>
            <w:r>
              <w:t>121</w:t>
            </w:r>
          </w:p>
        </w:tc>
        <w:tc>
          <w:tcPr>
            <w:tcW w:w="2701" w:type="dxa"/>
          </w:tcPr>
          <w:p w14:paraId="6EDDE3A1" w14:textId="77777777" w:rsidR="00B56C01" w:rsidRDefault="00B56C01" w:rsidP="00E9158E">
            <w:pPr>
              <w:pStyle w:val="TAL"/>
              <w:keepNext w:val="0"/>
              <w:keepLines w:val="0"/>
              <w:rPr>
                <w:lang w:eastAsia="zh-CN"/>
              </w:rPr>
            </w:pPr>
            <w:r>
              <w:rPr>
                <w:lang w:eastAsia="zh-CN"/>
              </w:rPr>
              <w:t>3GPP-HFC-NodeId</w:t>
            </w:r>
          </w:p>
        </w:tc>
        <w:tc>
          <w:tcPr>
            <w:tcW w:w="6032" w:type="dxa"/>
          </w:tcPr>
          <w:p w14:paraId="5172846F" w14:textId="77777777" w:rsidR="00B56C01" w:rsidRDefault="00B56C01" w:rsidP="00E9158E">
            <w:pPr>
              <w:pStyle w:val="TAL"/>
              <w:rPr>
                <w:noProof/>
              </w:rPr>
            </w:pPr>
            <w:r>
              <w:rPr>
                <w:noProof/>
              </w:rPr>
              <w:t>Added.</w:t>
            </w:r>
          </w:p>
        </w:tc>
      </w:tr>
      <w:tr w:rsidR="00B56C01" w14:paraId="55BEE3A6" w14:textId="77777777" w:rsidTr="00E9158E">
        <w:trPr>
          <w:cantSplit/>
        </w:trPr>
        <w:tc>
          <w:tcPr>
            <w:tcW w:w="1105" w:type="dxa"/>
          </w:tcPr>
          <w:p w14:paraId="502FC5B0" w14:textId="77777777" w:rsidR="00B56C01" w:rsidRDefault="00B56C01" w:rsidP="00E9158E">
            <w:pPr>
              <w:pStyle w:val="TAC"/>
            </w:pPr>
            <w:r>
              <w:t>122</w:t>
            </w:r>
          </w:p>
        </w:tc>
        <w:tc>
          <w:tcPr>
            <w:tcW w:w="2701" w:type="dxa"/>
          </w:tcPr>
          <w:p w14:paraId="53BFC9BA" w14:textId="77777777" w:rsidR="00B56C01" w:rsidRDefault="00B56C01" w:rsidP="00E9158E">
            <w:pPr>
              <w:pStyle w:val="TAL"/>
              <w:keepNext w:val="0"/>
              <w:keepLines w:val="0"/>
              <w:rPr>
                <w:lang w:eastAsia="zh-CN"/>
              </w:rPr>
            </w:pPr>
            <w:r>
              <w:rPr>
                <w:lang w:eastAsia="zh-CN"/>
              </w:rPr>
              <w:t>3GPP-GLI</w:t>
            </w:r>
          </w:p>
        </w:tc>
        <w:tc>
          <w:tcPr>
            <w:tcW w:w="6032" w:type="dxa"/>
          </w:tcPr>
          <w:p w14:paraId="7FAAC7C6" w14:textId="77777777" w:rsidR="00B56C01" w:rsidRDefault="00B56C01" w:rsidP="00E9158E">
            <w:pPr>
              <w:pStyle w:val="TAL"/>
              <w:rPr>
                <w:noProof/>
              </w:rPr>
            </w:pPr>
            <w:r>
              <w:rPr>
                <w:noProof/>
              </w:rPr>
              <w:t>Added.</w:t>
            </w:r>
          </w:p>
        </w:tc>
      </w:tr>
      <w:tr w:rsidR="00B56C01" w14:paraId="63DC53B8" w14:textId="77777777" w:rsidTr="00E9158E">
        <w:trPr>
          <w:cantSplit/>
        </w:trPr>
        <w:tc>
          <w:tcPr>
            <w:tcW w:w="1105" w:type="dxa"/>
          </w:tcPr>
          <w:p w14:paraId="173046BA" w14:textId="77777777" w:rsidR="00B56C01" w:rsidRDefault="00B56C01" w:rsidP="00E9158E">
            <w:pPr>
              <w:pStyle w:val="TAC"/>
            </w:pPr>
            <w:r>
              <w:t>123</w:t>
            </w:r>
          </w:p>
        </w:tc>
        <w:tc>
          <w:tcPr>
            <w:tcW w:w="2701" w:type="dxa"/>
          </w:tcPr>
          <w:p w14:paraId="321604DE" w14:textId="77777777" w:rsidR="00B56C01" w:rsidRDefault="00B56C01" w:rsidP="00E9158E">
            <w:pPr>
              <w:pStyle w:val="TAL"/>
              <w:keepNext w:val="0"/>
              <w:keepLines w:val="0"/>
              <w:rPr>
                <w:lang w:eastAsia="zh-CN"/>
              </w:rPr>
            </w:pPr>
            <w:r>
              <w:rPr>
                <w:lang w:eastAsia="zh-CN"/>
              </w:rPr>
              <w:t>3GPP-Line-Type</w:t>
            </w:r>
          </w:p>
        </w:tc>
        <w:tc>
          <w:tcPr>
            <w:tcW w:w="6032" w:type="dxa"/>
          </w:tcPr>
          <w:p w14:paraId="11C59470" w14:textId="77777777" w:rsidR="00B56C01" w:rsidRDefault="00B56C01" w:rsidP="00E9158E">
            <w:pPr>
              <w:pStyle w:val="TAL"/>
              <w:rPr>
                <w:noProof/>
              </w:rPr>
            </w:pPr>
            <w:r>
              <w:rPr>
                <w:noProof/>
              </w:rPr>
              <w:t>Added.</w:t>
            </w:r>
          </w:p>
        </w:tc>
      </w:tr>
      <w:tr w:rsidR="00B56C01" w14:paraId="11312A5F" w14:textId="77777777" w:rsidTr="00E9158E">
        <w:trPr>
          <w:cantSplit/>
        </w:trPr>
        <w:tc>
          <w:tcPr>
            <w:tcW w:w="1105" w:type="dxa"/>
          </w:tcPr>
          <w:p w14:paraId="16849B2E" w14:textId="77777777" w:rsidR="00B56C01" w:rsidRDefault="00B56C01" w:rsidP="00E9158E">
            <w:pPr>
              <w:pStyle w:val="TAC"/>
            </w:pPr>
            <w:r>
              <w:t>124</w:t>
            </w:r>
          </w:p>
        </w:tc>
        <w:tc>
          <w:tcPr>
            <w:tcW w:w="2701" w:type="dxa"/>
          </w:tcPr>
          <w:p w14:paraId="7841E54F" w14:textId="77777777" w:rsidR="00B56C01" w:rsidRDefault="00B56C01" w:rsidP="00E9158E">
            <w:pPr>
              <w:pStyle w:val="TAL"/>
              <w:keepNext w:val="0"/>
              <w:keepLines w:val="0"/>
              <w:rPr>
                <w:lang w:eastAsia="zh-CN"/>
              </w:rPr>
            </w:pPr>
            <w:r>
              <w:rPr>
                <w:lang w:eastAsia="zh-CN"/>
              </w:rPr>
              <w:t>3GPP-NID</w:t>
            </w:r>
          </w:p>
        </w:tc>
        <w:tc>
          <w:tcPr>
            <w:tcW w:w="6032" w:type="dxa"/>
          </w:tcPr>
          <w:p w14:paraId="13071158" w14:textId="77777777" w:rsidR="00B56C01" w:rsidRDefault="00B56C01" w:rsidP="00E9158E">
            <w:pPr>
              <w:pStyle w:val="TAL"/>
              <w:rPr>
                <w:noProof/>
              </w:rPr>
            </w:pPr>
            <w:r>
              <w:rPr>
                <w:noProof/>
              </w:rPr>
              <w:t>Added.</w:t>
            </w:r>
          </w:p>
        </w:tc>
      </w:tr>
      <w:tr w:rsidR="00B56C01" w14:paraId="53A3AF71" w14:textId="77777777" w:rsidTr="00E9158E">
        <w:trPr>
          <w:cantSplit/>
        </w:trPr>
        <w:tc>
          <w:tcPr>
            <w:tcW w:w="1105" w:type="dxa"/>
          </w:tcPr>
          <w:p w14:paraId="26334A57" w14:textId="77777777" w:rsidR="00B56C01" w:rsidRDefault="00B56C01" w:rsidP="00E9158E">
            <w:pPr>
              <w:pStyle w:val="TAC"/>
            </w:pPr>
            <w:r>
              <w:t>125</w:t>
            </w:r>
          </w:p>
        </w:tc>
        <w:tc>
          <w:tcPr>
            <w:tcW w:w="2701" w:type="dxa"/>
          </w:tcPr>
          <w:p w14:paraId="18B7BE8E" w14:textId="77777777" w:rsidR="00B56C01" w:rsidRDefault="00B56C01" w:rsidP="00E9158E">
            <w:pPr>
              <w:pStyle w:val="TAL"/>
              <w:keepNext w:val="0"/>
              <w:keepLines w:val="0"/>
              <w:rPr>
                <w:lang w:eastAsia="zh-CN"/>
              </w:rPr>
            </w:pPr>
            <w:r>
              <w:rPr>
                <w:rStyle w:val="IvDbodytextChar"/>
                <w:lang w:eastAsia="zh-CN"/>
              </w:rPr>
              <w:t>3GPP-Session-S-NSSAI</w:t>
            </w:r>
          </w:p>
        </w:tc>
        <w:tc>
          <w:tcPr>
            <w:tcW w:w="6032" w:type="dxa"/>
          </w:tcPr>
          <w:p w14:paraId="5C1603FC" w14:textId="77777777" w:rsidR="00B56C01" w:rsidRDefault="00B56C01" w:rsidP="00E9158E">
            <w:pPr>
              <w:pStyle w:val="TAL"/>
              <w:rPr>
                <w:noProof/>
              </w:rPr>
            </w:pPr>
            <w:r>
              <w:rPr>
                <w:noProof/>
              </w:rPr>
              <w:t>Added.</w:t>
            </w:r>
          </w:p>
        </w:tc>
      </w:tr>
      <w:tr w:rsidR="00B56C01" w14:paraId="16F6E252" w14:textId="77777777" w:rsidTr="00E9158E">
        <w:trPr>
          <w:cantSplit/>
        </w:trPr>
        <w:tc>
          <w:tcPr>
            <w:tcW w:w="1105" w:type="dxa"/>
          </w:tcPr>
          <w:p w14:paraId="498E542C" w14:textId="77777777" w:rsidR="00B56C01" w:rsidRDefault="00B56C01" w:rsidP="00E9158E">
            <w:pPr>
              <w:pStyle w:val="TAC"/>
            </w:pPr>
            <w:r>
              <w:t>126</w:t>
            </w:r>
          </w:p>
        </w:tc>
        <w:tc>
          <w:tcPr>
            <w:tcW w:w="2701" w:type="dxa"/>
          </w:tcPr>
          <w:p w14:paraId="743FF8D1" w14:textId="77777777" w:rsidR="00B56C01" w:rsidRDefault="00B56C01" w:rsidP="00E9158E">
            <w:pPr>
              <w:pStyle w:val="TAL"/>
              <w:keepNext w:val="0"/>
              <w:keepLines w:val="0"/>
              <w:rPr>
                <w:lang w:eastAsia="zh-CN"/>
              </w:rPr>
            </w:pPr>
            <w:r>
              <w:rPr>
                <w:rStyle w:val="IvDbodytextChar"/>
                <w:lang w:eastAsia="zh-CN"/>
              </w:rPr>
              <w:t>3GPP-CHF-FQDN</w:t>
            </w:r>
          </w:p>
        </w:tc>
        <w:tc>
          <w:tcPr>
            <w:tcW w:w="6032" w:type="dxa"/>
          </w:tcPr>
          <w:p w14:paraId="55396C26" w14:textId="77777777" w:rsidR="00B56C01" w:rsidRDefault="00B56C01" w:rsidP="00E9158E">
            <w:pPr>
              <w:pStyle w:val="TAL"/>
              <w:rPr>
                <w:noProof/>
              </w:rPr>
            </w:pPr>
            <w:r>
              <w:rPr>
                <w:noProof/>
              </w:rPr>
              <w:t>Added. FQDN of CHF.</w:t>
            </w:r>
          </w:p>
        </w:tc>
      </w:tr>
      <w:tr w:rsidR="00B56C01" w14:paraId="20EC2EC5" w14:textId="77777777" w:rsidTr="00E9158E">
        <w:trPr>
          <w:cantSplit/>
        </w:trPr>
        <w:tc>
          <w:tcPr>
            <w:tcW w:w="1105" w:type="dxa"/>
          </w:tcPr>
          <w:p w14:paraId="18552893" w14:textId="77777777" w:rsidR="00B56C01" w:rsidRDefault="00B56C01" w:rsidP="00E9158E">
            <w:pPr>
              <w:pStyle w:val="TAC"/>
            </w:pPr>
            <w:r>
              <w:t>127</w:t>
            </w:r>
          </w:p>
        </w:tc>
        <w:tc>
          <w:tcPr>
            <w:tcW w:w="2701" w:type="dxa"/>
          </w:tcPr>
          <w:p w14:paraId="16025F81" w14:textId="77777777" w:rsidR="00B56C01" w:rsidRDefault="00B56C01" w:rsidP="00E9158E">
            <w:pPr>
              <w:pStyle w:val="TAL"/>
              <w:keepNext w:val="0"/>
              <w:keepLines w:val="0"/>
              <w:rPr>
                <w:lang w:eastAsia="zh-CN"/>
              </w:rPr>
            </w:pPr>
            <w:r>
              <w:rPr>
                <w:rStyle w:val="IvDbodytextChar"/>
                <w:lang w:eastAsia="zh-CN"/>
              </w:rPr>
              <w:t>3GPP-Serving-NF-FQDN</w:t>
            </w:r>
          </w:p>
        </w:tc>
        <w:tc>
          <w:tcPr>
            <w:tcW w:w="6032" w:type="dxa"/>
          </w:tcPr>
          <w:p w14:paraId="74169201" w14:textId="77777777" w:rsidR="00B56C01" w:rsidRDefault="00B56C01" w:rsidP="00E9158E">
            <w:pPr>
              <w:pStyle w:val="TAL"/>
              <w:rPr>
                <w:noProof/>
              </w:rPr>
            </w:pPr>
            <w:r>
              <w:rPr>
                <w:noProof/>
              </w:rPr>
              <w:t>Added. It includes AMF, I-SMF or V-SMF FQDN address.</w:t>
            </w:r>
          </w:p>
        </w:tc>
      </w:tr>
      <w:tr w:rsidR="00B56C01" w14:paraId="5F8A6B6C" w14:textId="77777777" w:rsidTr="00E9158E">
        <w:trPr>
          <w:cantSplit/>
        </w:trPr>
        <w:tc>
          <w:tcPr>
            <w:tcW w:w="1105" w:type="dxa"/>
          </w:tcPr>
          <w:p w14:paraId="1FCAFF87" w14:textId="77777777" w:rsidR="00B56C01" w:rsidRDefault="00B56C01" w:rsidP="00E9158E">
            <w:pPr>
              <w:pStyle w:val="TAC"/>
            </w:pPr>
            <w:r>
              <w:lastRenderedPageBreak/>
              <w:t>128</w:t>
            </w:r>
          </w:p>
        </w:tc>
        <w:tc>
          <w:tcPr>
            <w:tcW w:w="2701" w:type="dxa"/>
          </w:tcPr>
          <w:p w14:paraId="49B9AE37" w14:textId="77777777" w:rsidR="00B56C01" w:rsidRDefault="00B56C01" w:rsidP="00E9158E">
            <w:pPr>
              <w:pStyle w:val="TAL"/>
              <w:keepNext w:val="0"/>
              <w:keepLines w:val="0"/>
              <w:rPr>
                <w:rStyle w:val="IvDbodytextChar"/>
                <w:lang w:eastAsia="zh-CN"/>
              </w:rPr>
            </w:pPr>
            <w:r>
              <w:rPr>
                <w:rStyle w:val="IvDbodytextChar"/>
                <w:lang w:eastAsia="zh-CN"/>
              </w:rPr>
              <w:t>3GPP-Session-Id</w:t>
            </w:r>
          </w:p>
        </w:tc>
        <w:tc>
          <w:tcPr>
            <w:tcW w:w="6032" w:type="dxa"/>
          </w:tcPr>
          <w:p w14:paraId="735D5B74" w14:textId="77777777" w:rsidR="00B56C01" w:rsidRDefault="00B56C01" w:rsidP="00E9158E">
            <w:pPr>
              <w:pStyle w:val="TAL"/>
              <w:rPr>
                <w:noProof/>
              </w:rPr>
            </w:pPr>
            <w:r>
              <w:rPr>
                <w:noProof/>
              </w:rPr>
              <w:t>Added.</w:t>
            </w:r>
          </w:p>
        </w:tc>
      </w:tr>
      <w:tr w:rsidR="00B56C01" w14:paraId="5F52C964" w14:textId="77777777" w:rsidTr="00E9158E">
        <w:trPr>
          <w:cantSplit/>
        </w:trPr>
        <w:tc>
          <w:tcPr>
            <w:tcW w:w="1105" w:type="dxa"/>
          </w:tcPr>
          <w:p w14:paraId="5C47F8DB" w14:textId="77777777" w:rsidR="00B56C01" w:rsidRDefault="00B56C01" w:rsidP="00E9158E">
            <w:pPr>
              <w:pStyle w:val="TAC"/>
            </w:pPr>
            <w:r>
              <w:t>129</w:t>
            </w:r>
          </w:p>
        </w:tc>
        <w:tc>
          <w:tcPr>
            <w:tcW w:w="2701" w:type="dxa"/>
          </w:tcPr>
          <w:p w14:paraId="5022D59B" w14:textId="77777777" w:rsidR="00B56C01" w:rsidRDefault="00B56C01" w:rsidP="00E9158E">
            <w:pPr>
              <w:pStyle w:val="TAL"/>
              <w:keepNext w:val="0"/>
              <w:keepLines w:val="0"/>
              <w:rPr>
                <w:lang w:eastAsia="zh-CN"/>
              </w:rPr>
            </w:pPr>
            <w:r>
              <w:rPr>
                <w:lang w:eastAsia="zh-CN"/>
              </w:rPr>
              <w:t>3GPP-GCI</w:t>
            </w:r>
          </w:p>
        </w:tc>
        <w:tc>
          <w:tcPr>
            <w:tcW w:w="6032" w:type="dxa"/>
          </w:tcPr>
          <w:p w14:paraId="6369724C" w14:textId="77777777" w:rsidR="00B56C01" w:rsidRDefault="00B56C01" w:rsidP="00E9158E">
            <w:pPr>
              <w:pStyle w:val="TAL"/>
              <w:rPr>
                <w:noProof/>
              </w:rPr>
            </w:pPr>
            <w:r>
              <w:rPr>
                <w:noProof/>
              </w:rPr>
              <w:t>Added.</w:t>
            </w:r>
          </w:p>
        </w:tc>
      </w:tr>
      <w:tr w:rsidR="00B56C01" w14:paraId="5EAB62BD" w14:textId="77777777" w:rsidTr="00E9158E">
        <w:trPr>
          <w:cantSplit/>
        </w:trPr>
        <w:tc>
          <w:tcPr>
            <w:tcW w:w="1105" w:type="dxa"/>
          </w:tcPr>
          <w:p w14:paraId="0604DDDE" w14:textId="77777777" w:rsidR="00B56C01" w:rsidRDefault="00B56C01" w:rsidP="00E9158E">
            <w:pPr>
              <w:pStyle w:val="TAC"/>
            </w:pPr>
            <w:r>
              <w:t>130</w:t>
            </w:r>
          </w:p>
        </w:tc>
        <w:tc>
          <w:tcPr>
            <w:tcW w:w="2701" w:type="dxa"/>
          </w:tcPr>
          <w:p w14:paraId="03C04DA4" w14:textId="77777777" w:rsidR="00B56C01" w:rsidRDefault="00B56C01" w:rsidP="00E9158E">
            <w:pPr>
              <w:pStyle w:val="TAL"/>
              <w:keepNext w:val="0"/>
              <w:keepLines w:val="0"/>
              <w:rPr>
                <w:lang w:eastAsia="zh-CN"/>
              </w:rPr>
            </w:pPr>
            <w:r>
              <w:rPr>
                <w:lang w:eastAsia="zh-CN"/>
              </w:rPr>
              <w:t>3GPP-DNAI</w:t>
            </w:r>
          </w:p>
        </w:tc>
        <w:tc>
          <w:tcPr>
            <w:tcW w:w="6032" w:type="dxa"/>
          </w:tcPr>
          <w:p w14:paraId="036F44B4" w14:textId="77777777" w:rsidR="00B56C01" w:rsidRDefault="00B56C01" w:rsidP="00E9158E">
            <w:pPr>
              <w:pStyle w:val="TAL"/>
              <w:rPr>
                <w:noProof/>
              </w:rPr>
            </w:pPr>
            <w:r>
              <w:rPr>
                <w:noProof/>
              </w:rPr>
              <w:t>Added.</w:t>
            </w:r>
          </w:p>
        </w:tc>
      </w:tr>
      <w:tr w:rsidR="00B56C01" w14:paraId="5EB27DE8" w14:textId="77777777" w:rsidTr="00E9158E">
        <w:trPr>
          <w:cantSplit/>
        </w:trPr>
        <w:tc>
          <w:tcPr>
            <w:tcW w:w="1105" w:type="dxa"/>
          </w:tcPr>
          <w:p w14:paraId="6FF7D316" w14:textId="77777777" w:rsidR="00B56C01" w:rsidRDefault="00B56C01" w:rsidP="00E9158E">
            <w:pPr>
              <w:pStyle w:val="TAC"/>
            </w:pPr>
            <w:r>
              <w:t>131</w:t>
            </w:r>
          </w:p>
        </w:tc>
        <w:tc>
          <w:tcPr>
            <w:tcW w:w="2701" w:type="dxa"/>
          </w:tcPr>
          <w:p w14:paraId="1169D873" w14:textId="77777777" w:rsidR="00B56C01" w:rsidRDefault="00B56C01" w:rsidP="00E9158E">
            <w:pPr>
              <w:pStyle w:val="TAL"/>
              <w:keepNext w:val="0"/>
              <w:keepLines w:val="0"/>
              <w:rPr>
                <w:lang w:eastAsia="zh-CN"/>
              </w:rPr>
            </w:pPr>
            <w:r>
              <w:rPr>
                <w:lang w:eastAsia="zh-CN"/>
              </w:rPr>
              <w:t>3GPP-RSN</w:t>
            </w:r>
          </w:p>
        </w:tc>
        <w:tc>
          <w:tcPr>
            <w:tcW w:w="6032" w:type="dxa"/>
          </w:tcPr>
          <w:p w14:paraId="24A16528" w14:textId="77777777" w:rsidR="00B56C01" w:rsidRDefault="00B56C01" w:rsidP="00E9158E">
            <w:pPr>
              <w:pStyle w:val="TAL"/>
              <w:rPr>
                <w:noProof/>
              </w:rPr>
            </w:pPr>
            <w:r>
              <w:rPr>
                <w:noProof/>
              </w:rPr>
              <w:t>Added.</w:t>
            </w:r>
          </w:p>
        </w:tc>
      </w:tr>
      <w:tr w:rsidR="00B56C01" w14:paraId="129B026B" w14:textId="77777777" w:rsidTr="00E9158E">
        <w:trPr>
          <w:cantSplit/>
        </w:trPr>
        <w:tc>
          <w:tcPr>
            <w:tcW w:w="1105" w:type="dxa"/>
          </w:tcPr>
          <w:p w14:paraId="009506FA" w14:textId="77777777" w:rsidR="00B56C01" w:rsidRDefault="00B56C01" w:rsidP="00E9158E">
            <w:pPr>
              <w:pStyle w:val="TAC"/>
            </w:pPr>
            <w:r>
              <w:t>132</w:t>
            </w:r>
          </w:p>
        </w:tc>
        <w:tc>
          <w:tcPr>
            <w:tcW w:w="2701" w:type="dxa"/>
          </w:tcPr>
          <w:p w14:paraId="70394231" w14:textId="77777777" w:rsidR="00B56C01" w:rsidRDefault="00B56C01" w:rsidP="00E9158E">
            <w:pPr>
              <w:pStyle w:val="TAL"/>
              <w:keepNext w:val="0"/>
              <w:keepLines w:val="0"/>
              <w:rPr>
                <w:lang w:eastAsia="zh-CN"/>
              </w:rPr>
            </w:pPr>
            <w:r>
              <w:rPr>
                <w:lang w:eastAsia="zh-CN"/>
              </w:rPr>
              <w:t>3GPP-Session-Pair-Id</w:t>
            </w:r>
          </w:p>
        </w:tc>
        <w:tc>
          <w:tcPr>
            <w:tcW w:w="6032" w:type="dxa"/>
          </w:tcPr>
          <w:p w14:paraId="5FAD336F" w14:textId="77777777" w:rsidR="00B56C01" w:rsidRDefault="00B56C01" w:rsidP="00E9158E">
            <w:pPr>
              <w:pStyle w:val="TAL"/>
              <w:rPr>
                <w:noProof/>
              </w:rPr>
            </w:pPr>
            <w:r>
              <w:rPr>
                <w:noProof/>
              </w:rPr>
              <w:t>Added.</w:t>
            </w:r>
          </w:p>
        </w:tc>
      </w:tr>
      <w:tr w:rsidR="00B56C01" w14:paraId="571F604C" w14:textId="77777777" w:rsidTr="00E91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5FB87539" w14:textId="77777777" w:rsidR="00B56C01" w:rsidRDefault="00B56C01" w:rsidP="00E9158E">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4275E7F2" w14:textId="77777777" w:rsidR="00B56C01" w:rsidRDefault="00B56C01" w:rsidP="00E9158E">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404FF965" w14:textId="77777777" w:rsidR="00B56C01" w:rsidRDefault="00B56C01" w:rsidP="00E9158E">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Pr>
                <w:noProof/>
              </w:rPr>
              <w:t>,</w:t>
            </w:r>
            <w:r>
              <w:t xml:space="preserve"> </w:t>
            </w:r>
            <w:r w:rsidRPr="002E603D">
              <w:rPr>
                <w:noProof/>
              </w:rPr>
              <w:t>may be extended with SMF address and</w:t>
            </w:r>
            <w:r>
              <w:rPr>
                <w:noProof/>
              </w:rPr>
              <w:t>/or</w:t>
            </w:r>
            <w:r w:rsidRPr="002E603D">
              <w:rPr>
                <w:noProof/>
              </w:rPr>
              <w:t xml:space="preserve"> the session opening time stamp</w:t>
            </w:r>
            <w:r w:rsidRPr="00170761">
              <w:rPr>
                <w:noProof/>
              </w:rPr>
              <w:t>.</w:t>
            </w:r>
          </w:p>
        </w:tc>
      </w:tr>
      <w:tr w:rsidR="00B56C01" w14:paraId="282C37DD" w14:textId="77777777" w:rsidTr="00E91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69BE1DD2" w14:textId="77777777" w:rsidR="00B56C01" w:rsidRDefault="00B56C01" w:rsidP="00E9158E">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3D8AF5CE" w14:textId="77777777" w:rsidR="00B56C01" w:rsidRDefault="00B56C01" w:rsidP="00E9158E">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1704A49F" w14:textId="77777777" w:rsidR="00B56C01" w:rsidRDefault="00B56C01" w:rsidP="00E9158E">
            <w:pPr>
              <w:pStyle w:val="TAL"/>
              <w:rPr>
                <w:noProof/>
                <w:lang w:eastAsia="zh-CN"/>
              </w:rPr>
            </w:pPr>
            <w:r>
              <w:rPr>
                <w:rFonts w:hint="eastAsia"/>
                <w:noProof/>
                <w:lang w:eastAsia="zh-CN"/>
              </w:rPr>
              <w:t>Added.</w:t>
            </w:r>
          </w:p>
        </w:tc>
      </w:tr>
      <w:tr w:rsidR="00E55B50" w14:paraId="714C487F" w14:textId="77777777" w:rsidTr="00E91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42" w:author="Ericsson_Maria Liang" w:date="2025-07-21T15:55:00Z"/>
        </w:trPr>
        <w:tc>
          <w:tcPr>
            <w:tcW w:w="1105" w:type="dxa"/>
            <w:tcBorders>
              <w:top w:val="single" w:sz="4" w:space="0" w:color="auto"/>
              <w:left w:val="single" w:sz="4" w:space="0" w:color="auto"/>
              <w:bottom w:val="single" w:sz="4" w:space="0" w:color="auto"/>
              <w:right w:val="single" w:sz="4" w:space="0" w:color="auto"/>
            </w:tcBorders>
          </w:tcPr>
          <w:p w14:paraId="6EE33DA9" w14:textId="38E9E883" w:rsidR="00E55B50" w:rsidRDefault="00E55B50" w:rsidP="00E9158E">
            <w:pPr>
              <w:pStyle w:val="TAC"/>
              <w:rPr>
                <w:ins w:id="43" w:author="Ericsson_Maria Liang" w:date="2025-07-21T15:55:00Z"/>
                <w:lang w:eastAsia="zh-CN"/>
              </w:rPr>
            </w:pPr>
            <w:ins w:id="44" w:author="Ericsson_Maria Liang" w:date="2025-07-21T15:55:00Z">
              <w:r>
                <w:rPr>
                  <w:lang w:eastAsia="zh-CN"/>
                </w:rPr>
                <w:t>135</w:t>
              </w:r>
            </w:ins>
          </w:p>
        </w:tc>
        <w:tc>
          <w:tcPr>
            <w:tcW w:w="2701" w:type="dxa"/>
            <w:tcBorders>
              <w:top w:val="single" w:sz="4" w:space="0" w:color="auto"/>
              <w:left w:val="single" w:sz="4" w:space="0" w:color="auto"/>
              <w:bottom w:val="single" w:sz="4" w:space="0" w:color="auto"/>
              <w:right w:val="single" w:sz="4" w:space="0" w:color="auto"/>
            </w:tcBorders>
          </w:tcPr>
          <w:p w14:paraId="1EC17ACD" w14:textId="2F498544" w:rsidR="00E55B50" w:rsidRDefault="00E55B50" w:rsidP="00E9158E">
            <w:pPr>
              <w:pStyle w:val="TAL"/>
              <w:keepNext w:val="0"/>
              <w:keepLines w:val="0"/>
              <w:rPr>
                <w:ins w:id="45" w:author="Ericsson_Maria Liang" w:date="2025-07-21T15:55:00Z"/>
                <w:lang w:eastAsia="zh-CN"/>
              </w:rPr>
            </w:pPr>
            <w:ins w:id="46" w:author="Ericsson_Maria Liang" w:date="2025-07-21T15:55:00Z">
              <w:r>
                <w:rPr>
                  <w:lang w:eastAsia="zh-CN"/>
                </w:rPr>
                <w:t>3GPP-MSK</w:t>
              </w:r>
            </w:ins>
          </w:p>
        </w:tc>
        <w:tc>
          <w:tcPr>
            <w:tcW w:w="6032" w:type="dxa"/>
            <w:tcBorders>
              <w:top w:val="single" w:sz="4" w:space="0" w:color="auto"/>
              <w:left w:val="single" w:sz="4" w:space="0" w:color="auto"/>
              <w:bottom w:val="single" w:sz="4" w:space="0" w:color="auto"/>
              <w:right w:val="single" w:sz="4" w:space="0" w:color="auto"/>
            </w:tcBorders>
          </w:tcPr>
          <w:p w14:paraId="7F90CE6E" w14:textId="6D4A8975" w:rsidR="00E55B50" w:rsidRDefault="00E55B50" w:rsidP="00E9158E">
            <w:pPr>
              <w:pStyle w:val="TAL"/>
              <w:rPr>
                <w:ins w:id="47" w:author="Ericsson_Maria Liang" w:date="2025-07-21T15:55:00Z"/>
                <w:noProof/>
                <w:lang w:eastAsia="zh-CN"/>
              </w:rPr>
            </w:pPr>
            <w:ins w:id="48" w:author="Ericsson_Maria Liang" w:date="2025-07-21T15:55:00Z">
              <w:r>
                <w:rPr>
                  <w:noProof/>
                  <w:lang w:eastAsia="zh-CN"/>
                </w:rPr>
                <w:t>Added.</w:t>
              </w:r>
            </w:ins>
          </w:p>
        </w:tc>
      </w:tr>
      <w:tr w:rsidR="00B56C01" w14:paraId="0126FB01" w14:textId="77777777" w:rsidTr="00E9158E">
        <w:trPr>
          <w:cantSplit/>
        </w:trPr>
        <w:tc>
          <w:tcPr>
            <w:tcW w:w="9838" w:type="dxa"/>
            <w:gridSpan w:val="3"/>
          </w:tcPr>
          <w:p w14:paraId="4367D36E" w14:textId="77777777" w:rsidR="00B56C01" w:rsidRDefault="00B56C01" w:rsidP="00E9158E">
            <w:pPr>
              <w:pStyle w:val="TAN"/>
              <w:ind w:left="400" w:hanging="400"/>
              <w:rPr>
                <w:noProof/>
              </w:rPr>
            </w:pPr>
            <w:r>
              <w:rPr>
                <w:noProof/>
              </w:rPr>
              <w:t>NOTE:</w:t>
            </w:r>
            <w:r>
              <w:rPr>
                <w:noProof/>
              </w:rPr>
              <w:tab/>
              <w:t>5G specific RADIUS VSAs are numbered from 110.</w:t>
            </w:r>
          </w:p>
        </w:tc>
      </w:tr>
    </w:tbl>
    <w:p w14:paraId="4F78193F" w14:textId="77777777" w:rsidR="00B56C01" w:rsidRDefault="00B56C01" w:rsidP="00B56C01">
      <w:pPr>
        <w:rPr>
          <w:noProof/>
        </w:rPr>
      </w:pPr>
    </w:p>
    <w:p w14:paraId="4D6D7575" w14:textId="77777777" w:rsidR="00B56C01" w:rsidRDefault="00B56C01" w:rsidP="00B56C01">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7B3FDA33" w14:textId="77777777" w:rsidR="00B56C01" w:rsidRDefault="00B56C01" w:rsidP="00B56C01">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B56C01" w14:paraId="3F8A2AE3" w14:textId="77777777" w:rsidTr="00E9158E">
        <w:trPr>
          <w:jc w:val="center"/>
        </w:trPr>
        <w:tc>
          <w:tcPr>
            <w:tcW w:w="1016" w:type="dxa"/>
          </w:tcPr>
          <w:p w14:paraId="5BA2C86B" w14:textId="77777777" w:rsidR="00B56C01" w:rsidRDefault="00B56C01" w:rsidP="00E9158E">
            <w:pPr>
              <w:jc w:val="right"/>
            </w:pPr>
          </w:p>
        </w:tc>
        <w:tc>
          <w:tcPr>
            <w:tcW w:w="390" w:type="dxa"/>
          </w:tcPr>
          <w:p w14:paraId="0EEF8E4F" w14:textId="77777777" w:rsidR="00B56C01" w:rsidRDefault="00B56C01" w:rsidP="00E9158E"/>
        </w:tc>
        <w:tc>
          <w:tcPr>
            <w:tcW w:w="429" w:type="dxa"/>
          </w:tcPr>
          <w:p w14:paraId="17333396" w14:textId="77777777" w:rsidR="00B56C01" w:rsidRDefault="00B56C01" w:rsidP="00E9158E">
            <w:pPr>
              <w:jc w:val="center"/>
            </w:pPr>
          </w:p>
        </w:tc>
        <w:tc>
          <w:tcPr>
            <w:tcW w:w="4274" w:type="dxa"/>
            <w:gridSpan w:val="10"/>
          </w:tcPr>
          <w:p w14:paraId="224EAE87" w14:textId="77777777" w:rsidR="00B56C01" w:rsidRDefault="00B56C01" w:rsidP="00E9158E">
            <w:pPr>
              <w:jc w:val="center"/>
            </w:pPr>
            <w:r>
              <w:t>Bits</w:t>
            </w:r>
          </w:p>
        </w:tc>
      </w:tr>
      <w:tr w:rsidR="00B56C01" w14:paraId="49AF18CC" w14:textId="77777777" w:rsidTr="00E9158E">
        <w:trPr>
          <w:jc w:val="center"/>
        </w:trPr>
        <w:tc>
          <w:tcPr>
            <w:tcW w:w="1016" w:type="dxa"/>
          </w:tcPr>
          <w:p w14:paraId="329C28FF" w14:textId="77777777" w:rsidR="00B56C01" w:rsidRDefault="00B56C01" w:rsidP="00E9158E">
            <w:pPr>
              <w:pStyle w:val="TAH"/>
            </w:pPr>
            <w:r>
              <w:t>Octets</w:t>
            </w:r>
          </w:p>
        </w:tc>
        <w:tc>
          <w:tcPr>
            <w:tcW w:w="390" w:type="dxa"/>
          </w:tcPr>
          <w:p w14:paraId="2BDD9302" w14:textId="77777777" w:rsidR="00B56C01" w:rsidRDefault="00B56C01" w:rsidP="00E9158E">
            <w:pPr>
              <w:pStyle w:val="TAH"/>
            </w:pPr>
          </w:p>
        </w:tc>
        <w:tc>
          <w:tcPr>
            <w:tcW w:w="567" w:type="dxa"/>
            <w:gridSpan w:val="2"/>
            <w:tcBorders>
              <w:bottom w:val="single" w:sz="4" w:space="0" w:color="auto"/>
            </w:tcBorders>
          </w:tcPr>
          <w:p w14:paraId="6E5D7B6E" w14:textId="77777777" w:rsidR="00B56C01" w:rsidRDefault="00B56C01" w:rsidP="00E9158E">
            <w:pPr>
              <w:pStyle w:val="TAH"/>
            </w:pPr>
            <w:r>
              <w:t>8</w:t>
            </w:r>
          </w:p>
        </w:tc>
        <w:tc>
          <w:tcPr>
            <w:tcW w:w="567" w:type="dxa"/>
            <w:tcBorders>
              <w:bottom w:val="single" w:sz="4" w:space="0" w:color="auto"/>
            </w:tcBorders>
          </w:tcPr>
          <w:p w14:paraId="135524A6" w14:textId="77777777" w:rsidR="00B56C01" w:rsidRDefault="00B56C01" w:rsidP="00E9158E">
            <w:pPr>
              <w:pStyle w:val="TAH"/>
            </w:pPr>
            <w:r>
              <w:t>7</w:t>
            </w:r>
          </w:p>
        </w:tc>
        <w:tc>
          <w:tcPr>
            <w:tcW w:w="584" w:type="dxa"/>
            <w:tcBorders>
              <w:bottom w:val="single" w:sz="4" w:space="0" w:color="auto"/>
            </w:tcBorders>
          </w:tcPr>
          <w:p w14:paraId="446BA72E" w14:textId="77777777" w:rsidR="00B56C01" w:rsidRDefault="00B56C01" w:rsidP="00E9158E">
            <w:pPr>
              <w:pStyle w:val="TAH"/>
            </w:pPr>
            <w:r>
              <w:t>6</w:t>
            </w:r>
          </w:p>
        </w:tc>
        <w:tc>
          <w:tcPr>
            <w:tcW w:w="550" w:type="dxa"/>
            <w:tcBorders>
              <w:bottom w:val="single" w:sz="4" w:space="0" w:color="auto"/>
            </w:tcBorders>
          </w:tcPr>
          <w:p w14:paraId="70F9765C" w14:textId="77777777" w:rsidR="00B56C01" w:rsidRDefault="00B56C01" w:rsidP="00E9158E">
            <w:pPr>
              <w:pStyle w:val="TAH"/>
            </w:pPr>
            <w:r>
              <w:t>5</w:t>
            </w:r>
          </w:p>
        </w:tc>
        <w:tc>
          <w:tcPr>
            <w:tcW w:w="551" w:type="dxa"/>
            <w:tcBorders>
              <w:bottom w:val="single" w:sz="4" w:space="0" w:color="auto"/>
            </w:tcBorders>
          </w:tcPr>
          <w:p w14:paraId="2D3EA1C8" w14:textId="77777777" w:rsidR="00B56C01" w:rsidRDefault="00B56C01" w:rsidP="00E9158E">
            <w:pPr>
              <w:pStyle w:val="TAH"/>
            </w:pPr>
            <w:r>
              <w:t>4</w:t>
            </w:r>
          </w:p>
        </w:tc>
        <w:tc>
          <w:tcPr>
            <w:tcW w:w="435" w:type="dxa"/>
            <w:tcBorders>
              <w:bottom w:val="single" w:sz="4" w:space="0" w:color="auto"/>
            </w:tcBorders>
          </w:tcPr>
          <w:p w14:paraId="56D140F5" w14:textId="77777777" w:rsidR="00B56C01" w:rsidRDefault="00B56C01" w:rsidP="00E9158E">
            <w:pPr>
              <w:pStyle w:val="TAH"/>
            </w:pPr>
            <w:r>
              <w:t>3</w:t>
            </w:r>
          </w:p>
        </w:tc>
        <w:tc>
          <w:tcPr>
            <w:tcW w:w="76" w:type="dxa"/>
            <w:gridSpan w:val="2"/>
            <w:tcBorders>
              <w:bottom w:val="single" w:sz="4" w:space="0" w:color="auto"/>
            </w:tcBorders>
          </w:tcPr>
          <w:p w14:paraId="34B5E5E6" w14:textId="77777777" w:rsidR="00B56C01" w:rsidRDefault="00B56C01" w:rsidP="00E9158E">
            <w:pPr>
              <w:pStyle w:val="TAH"/>
            </w:pPr>
          </w:p>
        </w:tc>
        <w:tc>
          <w:tcPr>
            <w:tcW w:w="698" w:type="dxa"/>
            <w:tcBorders>
              <w:bottom w:val="single" w:sz="4" w:space="0" w:color="auto"/>
            </w:tcBorders>
          </w:tcPr>
          <w:p w14:paraId="41417BCD" w14:textId="77777777" w:rsidR="00B56C01" w:rsidRDefault="00B56C01" w:rsidP="00E9158E">
            <w:pPr>
              <w:pStyle w:val="TAH"/>
            </w:pPr>
            <w:r>
              <w:t>2</w:t>
            </w:r>
          </w:p>
        </w:tc>
        <w:tc>
          <w:tcPr>
            <w:tcW w:w="675" w:type="dxa"/>
            <w:tcBorders>
              <w:bottom w:val="single" w:sz="4" w:space="0" w:color="auto"/>
            </w:tcBorders>
          </w:tcPr>
          <w:p w14:paraId="083739BF" w14:textId="77777777" w:rsidR="00B56C01" w:rsidRDefault="00B56C01" w:rsidP="00E9158E">
            <w:pPr>
              <w:pStyle w:val="TAH"/>
            </w:pPr>
            <w:r>
              <w:t>1</w:t>
            </w:r>
          </w:p>
        </w:tc>
      </w:tr>
      <w:tr w:rsidR="00B56C01" w14:paraId="3081C6AB" w14:textId="77777777" w:rsidTr="00E9158E">
        <w:trPr>
          <w:jc w:val="center"/>
        </w:trPr>
        <w:tc>
          <w:tcPr>
            <w:tcW w:w="1016" w:type="dxa"/>
          </w:tcPr>
          <w:p w14:paraId="5D571DBA" w14:textId="77777777" w:rsidR="00B56C01" w:rsidRDefault="00B56C01" w:rsidP="00E9158E">
            <w:pPr>
              <w:pStyle w:val="TAC"/>
            </w:pPr>
            <w:r>
              <w:t>1</w:t>
            </w:r>
          </w:p>
        </w:tc>
        <w:tc>
          <w:tcPr>
            <w:tcW w:w="390" w:type="dxa"/>
            <w:tcBorders>
              <w:right w:val="single" w:sz="4" w:space="0" w:color="auto"/>
            </w:tcBorders>
          </w:tcPr>
          <w:p w14:paraId="721C5DAE" w14:textId="77777777" w:rsidR="00B56C01" w:rsidRDefault="00B56C01" w:rsidP="00E9158E">
            <w:pPr>
              <w:pStyle w:val="TAC"/>
            </w:pPr>
          </w:p>
        </w:tc>
        <w:tc>
          <w:tcPr>
            <w:tcW w:w="4703" w:type="dxa"/>
            <w:gridSpan w:val="11"/>
            <w:tcBorders>
              <w:top w:val="single" w:sz="4" w:space="0" w:color="auto"/>
              <w:bottom w:val="single" w:sz="4" w:space="0" w:color="auto"/>
              <w:right w:val="single" w:sz="4" w:space="0" w:color="auto"/>
            </w:tcBorders>
          </w:tcPr>
          <w:p w14:paraId="4542D8BE" w14:textId="77777777" w:rsidR="00B56C01" w:rsidRDefault="00B56C01" w:rsidP="00E9158E">
            <w:pPr>
              <w:pStyle w:val="TAC"/>
            </w:pPr>
            <w:r>
              <w:t>3GPP type = 110</w:t>
            </w:r>
          </w:p>
        </w:tc>
      </w:tr>
      <w:tr w:rsidR="00B56C01" w14:paraId="01DD9B56" w14:textId="77777777" w:rsidTr="00E9158E">
        <w:trPr>
          <w:jc w:val="center"/>
        </w:trPr>
        <w:tc>
          <w:tcPr>
            <w:tcW w:w="1016" w:type="dxa"/>
          </w:tcPr>
          <w:p w14:paraId="7DAF5932" w14:textId="77777777" w:rsidR="00B56C01" w:rsidRDefault="00B56C01" w:rsidP="00E9158E">
            <w:pPr>
              <w:pStyle w:val="TAC"/>
            </w:pPr>
            <w:r>
              <w:t>2</w:t>
            </w:r>
          </w:p>
        </w:tc>
        <w:tc>
          <w:tcPr>
            <w:tcW w:w="390" w:type="dxa"/>
            <w:tcBorders>
              <w:right w:val="single" w:sz="4" w:space="0" w:color="auto"/>
            </w:tcBorders>
          </w:tcPr>
          <w:p w14:paraId="4AFDD384" w14:textId="77777777" w:rsidR="00B56C01" w:rsidRDefault="00B56C01" w:rsidP="00E9158E">
            <w:pPr>
              <w:pStyle w:val="TAC"/>
            </w:pPr>
          </w:p>
        </w:tc>
        <w:tc>
          <w:tcPr>
            <w:tcW w:w="4703" w:type="dxa"/>
            <w:gridSpan w:val="11"/>
            <w:tcBorders>
              <w:top w:val="single" w:sz="4" w:space="0" w:color="auto"/>
              <w:bottom w:val="single" w:sz="4" w:space="0" w:color="auto"/>
              <w:right w:val="single" w:sz="4" w:space="0" w:color="auto"/>
            </w:tcBorders>
          </w:tcPr>
          <w:p w14:paraId="06A84EA4" w14:textId="77777777" w:rsidR="00B56C01" w:rsidRDefault="00B56C01" w:rsidP="00E9158E">
            <w:pPr>
              <w:pStyle w:val="TAC"/>
            </w:pPr>
            <w:r>
              <w:t>3GPP Length= 3</w:t>
            </w:r>
          </w:p>
        </w:tc>
      </w:tr>
      <w:tr w:rsidR="00B56C01" w14:paraId="0FFFA950" w14:textId="77777777" w:rsidTr="00E9158E">
        <w:trPr>
          <w:jc w:val="center"/>
        </w:trPr>
        <w:tc>
          <w:tcPr>
            <w:tcW w:w="1016" w:type="dxa"/>
          </w:tcPr>
          <w:p w14:paraId="2D9CD6BC" w14:textId="77777777" w:rsidR="00B56C01" w:rsidRDefault="00B56C01" w:rsidP="00E9158E">
            <w:pPr>
              <w:pStyle w:val="TAC"/>
            </w:pPr>
            <w:r>
              <w:t>3</w:t>
            </w:r>
          </w:p>
        </w:tc>
        <w:tc>
          <w:tcPr>
            <w:tcW w:w="390" w:type="dxa"/>
            <w:tcBorders>
              <w:right w:val="single" w:sz="4" w:space="0" w:color="auto"/>
            </w:tcBorders>
          </w:tcPr>
          <w:p w14:paraId="74E6AF61" w14:textId="77777777" w:rsidR="00B56C01" w:rsidRDefault="00B56C01" w:rsidP="00E9158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0E31F36" w14:textId="77777777" w:rsidR="00B56C01" w:rsidRDefault="00B56C01" w:rsidP="00E9158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43147F0" w14:textId="77777777" w:rsidR="00B56C01" w:rsidRDefault="00B56C01" w:rsidP="00E9158E">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61A19C8D" w14:textId="77777777" w:rsidR="00B56C01" w:rsidRDefault="00B56C01" w:rsidP="00E9158E">
            <w:pPr>
              <w:pStyle w:val="TAC"/>
            </w:pPr>
            <w:r>
              <w:t>AUTH</w:t>
            </w:r>
          </w:p>
        </w:tc>
      </w:tr>
    </w:tbl>
    <w:p w14:paraId="5E0F1E9A" w14:textId="77777777" w:rsidR="00B56C01" w:rsidRDefault="00B56C01" w:rsidP="00B56C01"/>
    <w:p w14:paraId="0515F129" w14:textId="77777777" w:rsidR="00B56C01" w:rsidRDefault="00B56C01" w:rsidP="00B56C01">
      <w:pPr>
        <w:rPr>
          <w:lang w:val="nb-NO"/>
        </w:rPr>
      </w:pPr>
      <w:r>
        <w:rPr>
          <w:lang w:val="nb-NO"/>
        </w:rPr>
        <w:t>3GPP Type: 110</w:t>
      </w:r>
    </w:p>
    <w:p w14:paraId="35D164FF" w14:textId="77777777" w:rsidR="00B56C01" w:rsidRDefault="00B56C01" w:rsidP="00B56C01">
      <w:r>
        <w:t>Length: 3</w:t>
      </w:r>
    </w:p>
    <w:p w14:paraId="3D1C5FD5" w14:textId="77777777" w:rsidR="00B56C01" w:rsidRDefault="00B56C01" w:rsidP="00B56C01">
      <w:r>
        <w:t>Octet 3 is Octet String type.</w:t>
      </w:r>
    </w:p>
    <w:p w14:paraId="04953604" w14:textId="77777777" w:rsidR="00B56C01" w:rsidRDefault="00B56C01" w:rsidP="00B56C01">
      <w:pPr>
        <w:rPr>
          <w:lang w:val="en-US"/>
        </w:rPr>
      </w:pPr>
      <w:r>
        <w:rPr>
          <w:lang w:val="en-US"/>
        </w:rPr>
        <w:t>For bit 1 AUTH,</w:t>
      </w:r>
    </w:p>
    <w:p w14:paraId="6B45DD71" w14:textId="77777777" w:rsidR="00B56C01" w:rsidRDefault="00B56C01" w:rsidP="00B56C01">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724D1569" w14:textId="77777777" w:rsidR="00B56C01" w:rsidRDefault="00B56C01" w:rsidP="00B56C01">
      <w:pPr>
        <w:pStyle w:val="B2"/>
        <w:rPr>
          <w:lang w:val="en-US"/>
        </w:rPr>
      </w:pPr>
      <w:r>
        <w:rPr>
          <w:lang w:val="en-US"/>
        </w:rPr>
        <w:t>1)</w:t>
      </w:r>
      <w:r>
        <w:rPr>
          <w:lang w:val="en-US"/>
        </w:rPr>
        <w:tab/>
        <w:t>Framed-IP-Address and Framed-IPv6-Prefix, if both IPv4 address and IPv6 prefix(es) exist for the PDU session; or</w:t>
      </w:r>
    </w:p>
    <w:p w14:paraId="123B4393" w14:textId="77777777" w:rsidR="00B56C01" w:rsidRDefault="00B56C01" w:rsidP="00B56C01">
      <w:pPr>
        <w:pStyle w:val="B2"/>
        <w:rPr>
          <w:lang w:val="en-US"/>
        </w:rPr>
      </w:pPr>
      <w:r>
        <w:rPr>
          <w:lang w:val="en-US"/>
        </w:rPr>
        <w:t>2)</w:t>
      </w:r>
      <w:r>
        <w:rPr>
          <w:lang w:val="en-US"/>
        </w:rPr>
        <w:tab/>
        <w:t>Framed-IP-Address, if only IPv4 address exists for the PDU session; or</w:t>
      </w:r>
    </w:p>
    <w:p w14:paraId="069C1D92" w14:textId="77777777" w:rsidR="00B56C01" w:rsidRDefault="00B56C01" w:rsidP="00B56C01">
      <w:pPr>
        <w:pStyle w:val="B2"/>
        <w:rPr>
          <w:lang w:val="en-US"/>
        </w:rPr>
      </w:pPr>
      <w:r>
        <w:rPr>
          <w:lang w:val="en-US"/>
        </w:rPr>
        <w:t>3)</w:t>
      </w:r>
      <w:r>
        <w:rPr>
          <w:lang w:val="en-US"/>
        </w:rPr>
        <w:tab/>
        <w:t>Framed-IPv6-Prefix, if only IPv6 prefix(es) exists for the PDU session.</w:t>
      </w:r>
    </w:p>
    <w:p w14:paraId="2E27223D" w14:textId="77777777" w:rsidR="00B56C01" w:rsidRDefault="00B56C01" w:rsidP="00B56C01">
      <w:pPr>
        <w:pStyle w:val="B10"/>
        <w:ind w:firstLine="0"/>
        <w:rPr>
          <w:lang w:val="en-US"/>
        </w:rPr>
      </w:pPr>
      <w:r>
        <w:rPr>
          <w:lang w:val="en-US"/>
        </w:rPr>
        <w:t xml:space="preserve">For Ethernet PDU session, if there is </w:t>
      </w:r>
      <w:proofErr w:type="gramStart"/>
      <w:r>
        <w:rPr>
          <w:lang w:val="en-US"/>
        </w:rPr>
        <w:t>UE</w:t>
      </w:r>
      <w:proofErr w:type="gramEnd"/>
      <w:r>
        <w:rPr>
          <w:lang w:val="en-US"/>
        </w:rPr>
        <w:t xml:space="preserve"> MAC address change, the SMF shall send Access-Request message to the DN-AAA with GPSI in Calling-Station-Id or External-Identifier attribute and the complete list of used UE MAC addresses in the 3GPP-UE-MAC-Address attribute.</w:t>
      </w:r>
    </w:p>
    <w:p w14:paraId="2E593A7B" w14:textId="77777777" w:rsidR="00B56C01" w:rsidRDefault="00B56C01" w:rsidP="00B56C01">
      <w:pPr>
        <w:pStyle w:val="B10"/>
        <w:rPr>
          <w:lang w:val="en-US"/>
        </w:rPr>
      </w:pPr>
      <w:r>
        <w:rPr>
          <w:lang w:val="en-US"/>
        </w:rPr>
        <w:t>-</w:t>
      </w:r>
      <w:r>
        <w:rPr>
          <w:lang w:val="en-US"/>
        </w:rPr>
        <w:tab/>
        <w:t>if the value is set to "0", the SMF may notify authentication DN-AAA with the UE address and GPSI based on local configuration.</w:t>
      </w:r>
    </w:p>
    <w:p w14:paraId="30253CA1" w14:textId="77777777" w:rsidR="00B56C01" w:rsidRDefault="00B56C01" w:rsidP="00B56C01">
      <w:pPr>
        <w:rPr>
          <w:lang w:val="en-US"/>
        </w:rPr>
      </w:pPr>
      <w:r>
        <w:rPr>
          <w:lang w:val="en-US"/>
        </w:rPr>
        <w:t>For bit 2 ACC,</w:t>
      </w:r>
    </w:p>
    <w:p w14:paraId="1F93ABF4" w14:textId="77777777" w:rsidR="00B56C01" w:rsidRDefault="00B56C01" w:rsidP="00B56C01">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7F3883B5" w14:textId="77777777" w:rsidR="00B56C01" w:rsidRDefault="00B56C01" w:rsidP="00B56C01">
      <w:pPr>
        <w:pStyle w:val="B2"/>
        <w:rPr>
          <w:lang w:val="en-US"/>
        </w:rPr>
      </w:pPr>
      <w:r>
        <w:rPr>
          <w:lang w:val="en-US"/>
        </w:rPr>
        <w:t>1)</w:t>
      </w:r>
      <w:r>
        <w:rPr>
          <w:lang w:val="en-US"/>
        </w:rPr>
        <w:tab/>
        <w:t>Framed-IP-Address and Framed-IPv6-Prefix, if both IPv4 address and IPv6 prefix(es) exist for the PDU session; or</w:t>
      </w:r>
    </w:p>
    <w:p w14:paraId="3621AF51" w14:textId="77777777" w:rsidR="00B56C01" w:rsidRDefault="00B56C01" w:rsidP="00B56C01">
      <w:pPr>
        <w:pStyle w:val="B2"/>
        <w:rPr>
          <w:lang w:val="en-US"/>
        </w:rPr>
      </w:pPr>
      <w:r>
        <w:rPr>
          <w:lang w:val="en-US"/>
        </w:rPr>
        <w:t>2)</w:t>
      </w:r>
      <w:r>
        <w:rPr>
          <w:lang w:val="en-US"/>
        </w:rPr>
        <w:tab/>
        <w:t>Framed-IP-Address, if only IPv4 address exists for the PDU session; or</w:t>
      </w:r>
    </w:p>
    <w:p w14:paraId="454F73F1" w14:textId="77777777" w:rsidR="00B56C01" w:rsidRDefault="00B56C01" w:rsidP="00B56C01">
      <w:pPr>
        <w:pStyle w:val="B2"/>
        <w:rPr>
          <w:lang w:val="en-US"/>
        </w:rPr>
      </w:pPr>
      <w:r>
        <w:rPr>
          <w:lang w:val="en-US"/>
        </w:rPr>
        <w:t>3)</w:t>
      </w:r>
      <w:r>
        <w:rPr>
          <w:lang w:val="en-US"/>
        </w:rPr>
        <w:tab/>
        <w:t>Framed-IPv6-Prefix, if only IPv6 prefix(es) exists for the PDU session.</w:t>
      </w:r>
    </w:p>
    <w:p w14:paraId="141FC343" w14:textId="77777777" w:rsidR="00B56C01" w:rsidRDefault="00B56C01" w:rsidP="00B56C01">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2192AB99" w14:textId="77777777" w:rsidR="00B56C01" w:rsidRDefault="00B56C01" w:rsidP="00B56C01">
      <w:pPr>
        <w:pStyle w:val="B10"/>
        <w:rPr>
          <w:lang w:val="en-US"/>
        </w:rPr>
      </w:pPr>
      <w:r>
        <w:rPr>
          <w:lang w:val="en-US"/>
        </w:rPr>
        <w:t>-</w:t>
      </w:r>
      <w:r>
        <w:rPr>
          <w:lang w:val="en-US"/>
        </w:rPr>
        <w:tab/>
        <w:t>if the value is set to "0", the SMF may notify accounting DN-AAA with the UE address and GPSI based on local configuration.</w:t>
      </w:r>
    </w:p>
    <w:p w14:paraId="12CDC049" w14:textId="77777777" w:rsidR="00B56C01" w:rsidRDefault="00B56C01" w:rsidP="00B56C01">
      <w:pPr>
        <w:rPr>
          <w:b/>
          <w:i/>
          <w:sz w:val="24"/>
          <w:szCs w:val="24"/>
        </w:rPr>
      </w:pPr>
      <w:r>
        <w:rPr>
          <w:b/>
          <w:i/>
          <w:sz w:val="24"/>
          <w:szCs w:val="24"/>
        </w:rPr>
        <w:t>111 – 3GPP-UE-MAC-Address</w:t>
      </w:r>
    </w:p>
    <w:p w14:paraId="7A5670BB"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56C01" w14:paraId="11468FC4" w14:textId="77777777" w:rsidTr="00E9158E">
        <w:trPr>
          <w:jc w:val="center"/>
        </w:trPr>
        <w:tc>
          <w:tcPr>
            <w:tcW w:w="1016" w:type="dxa"/>
          </w:tcPr>
          <w:p w14:paraId="612FA952" w14:textId="77777777" w:rsidR="00B56C01" w:rsidRDefault="00B56C01" w:rsidP="00E9158E">
            <w:pPr>
              <w:jc w:val="right"/>
            </w:pPr>
          </w:p>
        </w:tc>
        <w:tc>
          <w:tcPr>
            <w:tcW w:w="390" w:type="dxa"/>
          </w:tcPr>
          <w:p w14:paraId="7C7FA47F" w14:textId="77777777" w:rsidR="00B56C01" w:rsidRDefault="00B56C01" w:rsidP="00E9158E"/>
        </w:tc>
        <w:tc>
          <w:tcPr>
            <w:tcW w:w="4274" w:type="dxa"/>
            <w:gridSpan w:val="8"/>
          </w:tcPr>
          <w:p w14:paraId="47D6AA0D" w14:textId="77777777" w:rsidR="00B56C01" w:rsidRDefault="00B56C01" w:rsidP="00E9158E">
            <w:pPr>
              <w:jc w:val="center"/>
            </w:pPr>
            <w:r>
              <w:t>Bits</w:t>
            </w:r>
          </w:p>
        </w:tc>
      </w:tr>
      <w:tr w:rsidR="00B56C01" w14:paraId="2052333E" w14:textId="77777777" w:rsidTr="00E9158E">
        <w:trPr>
          <w:jc w:val="center"/>
        </w:trPr>
        <w:tc>
          <w:tcPr>
            <w:tcW w:w="1016" w:type="dxa"/>
          </w:tcPr>
          <w:p w14:paraId="5B05F9EA" w14:textId="77777777" w:rsidR="00B56C01" w:rsidRDefault="00B56C01" w:rsidP="00E9158E">
            <w:pPr>
              <w:pStyle w:val="TAH"/>
            </w:pPr>
            <w:r>
              <w:t>Octets</w:t>
            </w:r>
          </w:p>
        </w:tc>
        <w:tc>
          <w:tcPr>
            <w:tcW w:w="390" w:type="dxa"/>
          </w:tcPr>
          <w:p w14:paraId="0F516A31" w14:textId="77777777" w:rsidR="00B56C01" w:rsidRDefault="00B56C01" w:rsidP="00E9158E">
            <w:pPr>
              <w:pStyle w:val="TAH"/>
            </w:pPr>
          </w:p>
        </w:tc>
        <w:tc>
          <w:tcPr>
            <w:tcW w:w="567" w:type="dxa"/>
            <w:tcBorders>
              <w:bottom w:val="single" w:sz="4" w:space="0" w:color="auto"/>
            </w:tcBorders>
          </w:tcPr>
          <w:p w14:paraId="416387A8" w14:textId="77777777" w:rsidR="00B56C01" w:rsidRDefault="00B56C01" w:rsidP="00E9158E">
            <w:pPr>
              <w:pStyle w:val="TAH"/>
            </w:pPr>
            <w:r>
              <w:t>8</w:t>
            </w:r>
          </w:p>
        </w:tc>
        <w:tc>
          <w:tcPr>
            <w:tcW w:w="567" w:type="dxa"/>
            <w:tcBorders>
              <w:bottom w:val="single" w:sz="4" w:space="0" w:color="auto"/>
            </w:tcBorders>
          </w:tcPr>
          <w:p w14:paraId="2258182B" w14:textId="77777777" w:rsidR="00B56C01" w:rsidRDefault="00B56C01" w:rsidP="00E9158E">
            <w:pPr>
              <w:pStyle w:val="TAH"/>
            </w:pPr>
            <w:r>
              <w:t>7</w:t>
            </w:r>
          </w:p>
        </w:tc>
        <w:tc>
          <w:tcPr>
            <w:tcW w:w="584" w:type="dxa"/>
            <w:tcBorders>
              <w:bottom w:val="single" w:sz="4" w:space="0" w:color="auto"/>
            </w:tcBorders>
          </w:tcPr>
          <w:p w14:paraId="28A3DED2" w14:textId="77777777" w:rsidR="00B56C01" w:rsidRDefault="00B56C01" w:rsidP="00E9158E">
            <w:pPr>
              <w:pStyle w:val="TAH"/>
            </w:pPr>
            <w:r>
              <w:t>6</w:t>
            </w:r>
          </w:p>
        </w:tc>
        <w:tc>
          <w:tcPr>
            <w:tcW w:w="550" w:type="dxa"/>
            <w:tcBorders>
              <w:bottom w:val="single" w:sz="4" w:space="0" w:color="auto"/>
            </w:tcBorders>
          </w:tcPr>
          <w:p w14:paraId="31A7F6C8" w14:textId="77777777" w:rsidR="00B56C01" w:rsidRDefault="00B56C01" w:rsidP="00E9158E">
            <w:pPr>
              <w:pStyle w:val="TAH"/>
            </w:pPr>
            <w:r>
              <w:t>5</w:t>
            </w:r>
          </w:p>
        </w:tc>
        <w:tc>
          <w:tcPr>
            <w:tcW w:w="551" w:type="dxa"/>
            <w:tcBorders>
              <w:bottom w:val="single" w:sz="4" w:space="0" w:color="auto"/>
            </w:tcBorders>
          </w:tcPr>
          <w:p w14:paraId="13B31DFE" w14:textId="77777777" w:rsidR="00B56C01" w:rsidRDefault="00B56C01" w:rsidP="00E9158E">
            <w:pPr>
              <w:pStyle w:val="TAH"/>
            </w:pPr>
            <w:r>
              <w:t>4</w:t>
            </w:r>
          </w:p>
        </w:tc>
        <w:tc>
          <w:tcPr>
            <w:tcW w:w="435" w:type="dxa"/>
            <w:tcBorders>
              <w:bottom w:val="single" w:sz="4" w:space="0" w:color="auto"/>
            </w:tcBorders>
          </w:tcPr>
          <w:p w14:paraId="599249C0" w14:textId="77777777" w:rsidR="00B56C01" w:rsidRDefault="00B56C01" w:rsidP="00E9158E">
            <w:pPr>
              <w:pStyle w:val="TAH"/>
            </w:pPr>
            <w:r>
              <w:t>3</w:t>
            </w:r>
          </w:p>
        </w:tc>
        <w:tc>
          <w:tcPr>
            <w:tcW w:w="616" w:type="dxa"/>
            <w:tcBorders>
              <w:bottom w:val="single" w:sz="4" w:space="0" w:color="auto"/>
            </w:tcBorders>
          </w:tcPr>
          <w:p w14:paraId="5C243898" w14:textId="77777777" w:rsidR="00B56C01" w:rsidRDefault="00B56C01" w:rsidP="00E9158E">
            <w:pPr>
              <w:pStyle w:val="TAH"/>
            </w:pPr>
            <w:r>
              <w:t>2</w:t>
            </w:r>
          </w:p>
        </w:tc>
        <w:tc>
          <w:tcPr>
            <w:tcW w:w="404" w:type="dxa"/>
            <w:tcBorders>
              <w:bottom w:val="single" w:sz="4" w:space="0" w:color="auto"/>
            </w:tcBorders>
          </w:tcPr>
          <w:p w14:paraId="749C03FF" w14:textId="77777777" w:rsidR="00B56C01" w:rsidRDefault="00B56C01" w:rsidP="00E9158E">
            <w:pPr>
              <w:pStyle w:val="TAH"/>
            </w:pPr>
            <w:r>
              <w:t>1</w:t>
            </w:r>
          </w:p>
        </w:tc>
      </w:tr>
      <w:tr w:rsidR="00B56C01" w14:paraId="3E2CB43B" w14:textId="77777777" w:rsidTr="00E9158E">
        <w:trPr>
          <w:jc w:val="center"/>
        </w:trPr>
        <w:tc>
          <w:tcPr>
            <w:tcW w:w="1016" w:type="dxa"/>
          </w:tcPr>
          <w:p w14:paraId="0C8490B1" w14:textId="77777777" w:rsidR="00B56C01" w:rsidRDefault="00B56C01" w:rsidP="00E9158E">
            <w:pPr>
              <w:pStyle w:val="TAC"/>
            </w:pPr>
            <w:r>
              <w:t>1</w:t>
            </w:r>
          </w:p>
        </w:tc>
        <w:tc>
          <w:tcPr>
            <w:tcW w:w="390" w:type="dxa"/>
            <w:tcBorders>
              <w:right w:val="single" w:sz="4" w:space="0" w:color="auto"/>
            </w:tcBorders>
          </w:tcPr>
          <w:p w14:paraId="54AF8E7F"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FA80D1" w14:textId="77777777" w:rsidR="00B56C01" w:rsidRDefault="00B56C01" w:rsidP="00E9158E">
            <w:pPr>
              <w:pStyle w:val="TAC"/>
            </w:pPr>
            <w:r>
              <w:t>3GPP type = 111</w:t>
            </w:r>
          </w:p>
        </w:tc>
      </w:tr>
      <w:tr w:rsidR="00B56C01" w14:paraId="0367766A" w14:textId="77777777" w:rsidTr="00E9158E">
        <w:trPr>
          <w:jc w:val="center"/>
        </w:trPr>
        <w:tc>
          <w:tcPr>
            <w:tcW w:w="1016" w:type="dxa"/>
          </w:tcPr>
          <w:p w14:paraId="540B2143" w14:textId="77777777" w:rsidR="00B56C01" w:rsidRDefault="00B56C01" w:rsidP="00E9158E">
            <w:pPr>
              <w:pStyle w:val="TAC"/>
            </w:pPr>
            <w:r>
              <w:t>2</w:t>
            </w:r>
          </w:p>
        </w:tc>
        <w:tc>
          <w:tcPr>
            <w:tcW w:w="390" w:type="dxa"/>
            <w:tcBorders>
              <w:right w:val="single" w:sz="4" w:space="0" w:color="auto"/>
            </w:tcBorders>
          </w:tcPr>
          <w:p w14:paraId="4A07DB69"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791D58" w14:textId="77777777" w:rsidR="00B56C01" w:rsidRDefault="00B56C01" w:rsidP="00E9158E">
            <w:pPr>
              <w:pStyle w:val="TAC"/>
            </w:pPr>
            <w:r>
              <w:t>3GPP Length= 8</w:t>
            </w:r>
          </w:p>
        </w:tc>
      </w:tr>
      <w:tr w:rsidR="00B56C01" w14:paraId="6D3599D8" w14:textId="77777777" w:rsidTr="00E9158E">
        <w:trPr>
          <w:jc w:val="center"/>
        </w:trPr>
        <w:tc>
          <w:tcPr>
            <w:tcW w:w="1016" w:type="dxa"/>
          </w:tcPr>
          <w:p w14:paraId="333671E3" w14:textId="77777777" w:rsidR="00B56C01" w:rsidRDefault="00B56C01" w:rsidP="00E9158E">
            <w:pPr>
              <w:pStyle w:val="TAC"/>
            </w:pPr>
            <w:r>
              <w:t>3-8</w:t>
            </w:r>
          </w:p>
        </w:tc>
        <w:tc>
          <w:tcPr>
            <w:tcW w:w="390" w:type="dxa"/>
            <w:tcBorders>
              <w:right w:val="single" w:sz="4" w:space="0" w:color="auto"/>
            </w:tcBorders>
          </w:tcPr>
          <w:p w14:paraId="4ABBDFD7"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8714CC" w14:textId="77777777" w:rsidR="00B56C01" w:rsidRDefault="00B56C01" w:rsidP="00E9158E">
            <w:pPr>
              <w:pStyle w:val="TAC"/>
            </w:pPr>
            <w:r>
              <w:t>MAC Address (octet string)</w:t>
            </w:r>
          </w:p>
        </w:tc>
      </w:tr>
    </w:tbl>
    <w:p w14:paraId="3C5BD51A" w14:textId="77777777" w:rsidR="00B56C01" w:rsidRDefault="00B56C01" w:rsidP="00B56C01"/>
    <w:p w14:paraId="2A0B13FF" w14:textId="77777777" w:rsidR="00B56C01" w:rsidRDefault="00B56C01" w:rsidP="00B56C01">
      <w:r>
        <w:t>3GPP Type: 111</w:t>
      </w:r>
    </w:p>
    <w:p w14:paraId="060AF768" w14:textId="77777777" w:rsidR="00B56C01" w:rsidRDefault="00B56C01" w:rsidP="00B56C01">
      <w:r>
        <w:t>Length: 8</w:t>
      </w:r>
    </w:p>
    <w:p w14:paraId="6DC1F51E" w14:textId="77777777" w:rsidR="00B56C01" w:rsidRDefault="00B56C01" w:rsidP="00B56C01">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44E583C6" w14:textId="77777777" w:rsidR="00B56C01" w:rsidRDefault="00B56C01" w:rsidP="00B56C01">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33FD10C8" w14:textId="77777777" w:rsidR="00B56C01" w:rsidRDefault="00B56C01" w:rsidP="00B56C01">
      <w:pPr>
        <w:keepNext/>
      </w:pPr>
      <w:r>
        <w:t>MAC address is Octet String type. The encoding is defined as MacAddr48 in 3GPP TS 29.571 [39] without dashes as delimiter, encoded as 12-digit hexadecimal numbers.</w:t>
      </w:r>
    </w:p>
    <w:p w14:paraId="0E7997EF" w14:textId="77777777" w:rsidR="00B56C01" w:rsidRDefault="00B56C01" w:rsidP="00B56C01">
      <w:pPr>
        <w:rPr>
          <w:b/>
          <w:i/>
          <w:sz w:val="24"/>
          <w:szCs w:val="24"/>
          <w:lang w:val="sv-SE"/>
        </w:rPr>
      </w:pPr>
      <w:r>
        <w:rPr>
          <w:b/>
          <w:i/>
          <w:sz w:val="24"/>
          <w:szCs w:val="24"/>
          <w:lang w:val="sv-SE"/>
        </w:rPr>
        <w:t>112 – 3GPP-Authorization-Reference</w:t>
      </w:r>
    </w:p>
    <w:p w14:paraId="69C6660B"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B56C01" w14:paraId="684EAEA4" w14:textId="77777777" w:rsidTr="00E9158E">
        <w:trPr>
          <w:jc w:val="center"/>
        </w:trPr>
        <w:tc>
          <w:tcPr>
            <w:tcW w:w="1016" w:type="dxa"/>
          </w:tcPr>
          <w:p w14:paraId="7B459300" w14:textId="77777777" w:rsidR="00B56C01" w:rsidRDefault="00B56C01" w:rsidP="00E9158E">
            <w:pPr>
              <w:jc w:val="right"/>
            </w:pPr>
          </w:p>
        </w:tc>
        <w:tc>
          <w:tcPr>
            <w:tcW w:w="390" w:type="dxa"/>
          </w:tcPr>
          <w:p w14:paraId="3725737E" w14:textId="77777777" w:rsidR="00B56C01" w:rsidRDefault="00B56C01" w:rsidP="00E9158E"/>
        </w:tc>
        <w:tc>
          <w:tcPr>
            <w:tcW w:w="4274" w:type="dxa"/>
            <w:gridSpan w:val="8"/>
          </w:tcPr>
          <w:p w14:paraId="32CC726E" w14:textId="77777777" w:rsidR="00B56C01" w:rsidRDefault="00B56C01" w:rsidP="00E9158E">
            <w:pPr>
              <w:jc w:val="center"/>
            </w:pPr>
            <w:r>
              <w:t>Bits</w:t>
            </w:r>
          </w:p>
        </w:tc>
      </w:tr>
      <w:tr w:rsidR="00B56C01" w14:paraId="7772F552" w14:textId="77777777" w:rsidTr="00E9158E">
        <w:trPr>
          <w:jc w:val="center"/>
        </w:trPr>
        <w:tc>
          <w:tcPr>
            <w:tcW w:w="1016" w:type="dxa"/>
          </w:tcPr>
          <w:p w14:paraId="2D8EAAC3" w14:textId="77777777" w:rsidR="00B56C01" w:rsidRDefault="00B56C01" w:rsidP="00E9158E">
            <w:pPr>
              <w:pStyle w:val="TAH"/>
            </w:pPr>
            <w:r>
              <w:t>Octets</w:t>
            </w:r>
          </w:p>
        </w:tc>
        <w:tc>
          <w:tcPr>
            <w:tcW w:w="390" w:type="dxa"/>
          </w:tcPr>
          <w:p w14:paraId="5539C4DE" w14:textId="77777777" w:rsidR="00B56C01" w:rsidRDefault="00B56C01" w:rsidP="00E9158E">
            <w:pPr>
              <w:pStyle w:val="TAH"/>
            </w:pPr>
          </w:p>
        </w:tc>
        <w:tc>
          <w:tcPr>
            <w:tcW w:w="567" w:type="dxa"/>
            <w:tcBorders>
              <w:bottom w:val="single" w:sz="4" w:space="0" w:color="auto"/>
            </w:tcBorders>
          </w:tcPr>
          <w:p w14:paraId="2442642C" w14:textId="77777777" w:rsidR="00B56C01" w:rsidRDefault="00B56C01" w:rsidP="00E9158E">
            <w:pPr>
              <w:pStyle w:val="TAH"/>
            </w:pPr>
            <w:r>
              <w:t>8</w:t>
            </w:r>
          </w:p>
        </w:tc>
        <w:tc>
          <w:tcPr>
            <w:tcW w:w="567" w:type="dxa"/>
            <w:tcBorders>
              <w:bottom w:val="single" w:sz="4" w:space="0" w:color="auto"/>
            </w:tcBorders>
          </w:tcPr>
          <w:p w14:paraId="2209B890" w14:textId="77777777" w:rsidR="00B56C01" w:rsidRDefault="00B56C01" w:rsidP="00E9158E">
            <w:pPr>
              <w:pStyle w:val="TAH"/>
            </w:pPr>
            <w:r>
              <w:t>7</w:t>
            </w:r>
          </w:p>
        </w:tc>
        <w:tc>
          <w:tcPr>
            <w:tcW w:w="584" w:type="dxa"/>
            <w:tcBorders>
              <w:bottom w:val="single" w:sz="4" w:space="0" w:color="auto"/>
            </w:tcBorders>
          </w:tcPr>
          <w:p w14:paraId="69FA3836" w14:textId="77777777" w:rsidR="00B56C01" w:rsidRDefault="00B56C01" w:rsidP="00E9158E">
            <w:pPr>
              <w:pStyle w:val="TAH"/>
            </w:pPr>
            <w:r>
              <w:t>6</w:t>
            </w:r>
          </w:p>
        </w:tc>
        <w:tc>
          <w:tcPr>
            <w:tcW w:w="567" w:type="dxa"/>
            <w:tcBorders>
              <w:bottom w:val="single" w:sz="4" w:space="0" w:color="auto"/>
            </w:tcBorders>
          </w:tcPr>
          <w:p w14:paraId="3F4B6FE5" w14:textId="77777777" w:rsidR="00B56C01" w:rsidRDefault="00B56C01" w:rsidP="00E9158E">
            <w:pPr>
              <w:pStyle w:val="TAH"/>
            </w:pPr>
            <w:r>
              <w:t>5</w:t>
            </w:r>
          </w:p>
        </w:tc>
        <w:tc>
          <w:tcPr>
            <w:tcW w:w="270" w:type="dxa"/>
            <w:tcBorders>
              <w:bottom w:val="single" w:sz="4" w:space="0" w:color="auto"/>
            </w:tcBorders>
          </w:tcPr>
          <w:p w14:paraId="4C107CD5" w14:textId="77777777" w:rsidR="00B56C01" w:rsidRDefault="00B56C01" w:rsidP="00E9158E">
            <w:pPr>
              <w:pStyle w:val="TAH"/>
            </w:pPr>
            <w:r>
              <w:t>4</w:t>
            </w:r>
          </w:p>
        </w:tc>
        <w:tc>
          <w:tcPr>
            <w:tcW w:w="699" w:type="dxa"/>
            <w:tcBorders>
              <w:bottom w:val="single" w:sz="4" w:space="0" w:color="auto"/>
            </w:tcBorders>
          </w:tcPr>
          <w:p w14:paraId="2F91CCA6" w14:textId="77777777" w:rsidR="00B56C01" w:rsidRDefault="00B56C01" w:rsidP="00E9158E">
            <w:pPr>
              <w:pStyle w:val="TAH"/>
            </w:pPr>
            <w:r>
              <w:t>3</w:t>
            </w:r>
          </w:p>
        </w:tc>
        <w:tc>
          <w:tcPr>
            <w:tcW w:w="616" w:type="dxa"/>
            <w:tcBorders>
              <w:bottom w:val="single" w:sz="4" w:space="0" w:color="auto"/>
            </w:tcBorders>
          </w:tcPr>
          <w:p w14:paraId="0764CAE9" w14:textId="77777777" w:rsidR="00B56C01" w:rsidRDefault="00B56C01" w:rsidP="00E9158E">
            <w:pPr>
              <w:pStyle w:val="TAH"/>
            </w:pPr>
            <w:r>
              <w:t>2</w:t>
            </w:r>
          </w:p>
        </w:tc>
        <w:tc>
          <w:tcPr>
            <w:tcW w:w="404" w:type="dxa"/>
            <w:tcBorders>
              <w:bottom w:val="single" w:sz="4" w:space="0" w:color="auto"/>
            </w:tcBorders>
          </w:tcPr>
          <w:p w14:paraId="40C8EE83" w14:textId="77777777" w:rsidR="00B56C01" w:rsidRDefault="00B56C01" w:rsidP="00E9158E">
            <w:pPr>
              <w:pStyle w:val="TAH"/>
            </w:pPr>
            <w:r>
              <w:t>1</w:t>
            </w:r>
          </w:p>
        </w:tc>
      </w:tr>
      <w:tr w:rsidR="00B56C01" w14:paraId="4E473E79" w14:textId="77777777" w:rsidTr="00E9158E">
        <w:trPr>
          <w:jc w:val="center"/>
        </w:trPr>
        <w:tc>
          <w:tcPr>
            <w:tcW w:w="1016" w:type="dxa"/>
          </w:tcPr>
          <w:p w14:paraId="103A53E9" w14:textId="77777777" w:rsidR="00B56C01" w:rsidRDefault="00B56C01" w:rsidP="00E9158E">
            <w:pPr>
              <w:pStyle w:val="TAC"/>
            </w:pPr>
            <w:r>
              <w:t>1</w:t>
            </w:r>
          </w:p>
        </w:tc>
        <w:tc>
          <w:tcPr>
            <w:tcW w:w="390" w:type="dxa"/>
            <w:tcBorders>
              <w:right w:val="single" w:sz="4" w:space="0" w:color="auto"/>
            </w:tcBorders>
          </w:tcPr>
          <w:p w14:paraId="28B1D4B5"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39ED09" w14:textId="77777777" w:rsidR="00B56C01" w:rsidRDefault="00B56C01" w:rsidP="00E9158E">
            <w:pPr>
              <w:pStyle w:val="TAC"/>
              <w:rPr>
                <w:lang w:eastAsia="ko-KR"/>
              </w:rPr>
            </w:pPr>
            <w:r>
              <w:t>3GPP type = 112</w:t>
            </w:r>
          </w:p>
        </w:tc>
      </w:tr>
      <w:tr w:rsidR="00B56C01" w14:paraId="334F9867" w14:textId="77777777" w:rsidTr="00E9158E">
        <w:trPr>
          <w:jc w:val="center"/>
        </w:trPr>
        <w:tc>
          <w:tcPr>
            <w:tcW w:w="1016" w:type="dxa"/>
          </w:tcPr>
          <w:p w14:paraId="1E347762" w14:textId="77777777" w:rsidR="00B56C01" w:rsidRDefault="00B56C01" w:rsidP="00E9158E">
            <w:pPr>
              <w:pStyle w:val="TAC"/>
            </w:pPr>
            <w:r>
              <w:t>2</w:t>
            </w:r>
          </w:p>
        </w:tc>
        <w:tc>
          <w:tcPr>
            <w:tcW w:w="390" w:type="dxa"/>
            <w:tcBorders>
              <w:right w:val="single" w:sz="4" w:space="0" w:color="auto"/>
            </w:tcBorders>
          </w:tcPr>
          <w:p w14:paraId="5DD4B2C2"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DA933E" w14:textId="77777777" w:rsidR="00B56C01" w:rsidRDefault="00B56C01" w:rsidP="00E9158E">
            <w:pPr>
              <w:pStyle w:val="TAC"/>
            </w:pPr>
            <w:r>
              <w:t>3GPP Length= m</w:t>
            </w:r>
          </w:p>
        </w:tc>
      </w:tr>
      <w:tr w:rsidR="00B56C01" w14:paraId="58C9E2D4" w14:textId="77777777" w:rsidTr="00E9158E">
        <w:trPr>
          <w:jc w:val="center"/>
        </w:trPr>
        <w:tc>
          <w:tcPr>
            <w:tcW w:w="1016" w:type="dxa"/>
          </w:tcPr>
          <w:p w14:paraId="0F9669F5" w14:textId="77777777" w:rsidR="00B56C01" w:rsidRDefault="00B56C01" w:rsidP="00E9158E">
            <w:pPr>
              <w:pStyle w:val="TAC"/>
            </w:pPr>
            <w:r>
              <w:t>3-m</w:t>
            </w:r>
          </w:p>
        </w:tc>
        <w:tc>
          <w:tcPr>
            <w:tcW w:w="390" w:type="dxa"/>
            <w:tcBorders>
              <w:right w:val="single" w:sz="4" w:space="0" w:color="auto"/>
            </w:tcBorders>
          </w:tcPr>
          <w:p w14:paraId="186B9ADF"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211FB2" w14:textId="77777777" w:rsidR="00B56C01" w:rsidRDefault="00B56C01" w:rsidP="00E9158E">
            <w:pPr>
              <w:pStyle w:val="TAC"/>
            </w:pPr>
            <w:r>
              <w:t>Authorization Data Reference</w:t>
            </w:r>
            <w:r>
              <w:rPr>
                <w:lang w:val="en-US"/>
              </w:rPr>
              <w:t xml:space="preserve"> (octet string)</w:t>
            </w:r>
          </w:p>
        </w:tc>
      </w:tr>
    </w:tbl>
    <w:p w14:paraId="540FBFE6" w14:textId="77777777" w:rsidR="00B56C01" w:rsidRDefault="00B56C01" w:rsidP="00B56C01"/>
    <w:p w14:paraId="7B41AF12" w14:textId="77777777" w:rsidR="00B56C01" w:rsidRDefault="00B56C01" w:rsidP="00B56C01">
      <w:pPr>
        <w:rPr>
          <w:lang w:eastAsia="ko-KR"/>
        </w:rPr>
      </w:pPr>
      <w:r>
        <w:t>3GPP Type: 112</w:t>
      </w:r>
    </w:p>
    <w:p w14:paraId="21E6418C" w14:textId="77777777" w:rsidR="00B56C01" w:rsidRDefault="00B56C01" w:rsidP="00B56C01">
      <w:r>
        <w:t>Length:  m</w:t>
      </w:r>
    </w:p>
    <w:p w14:paraId="196D6304" w14:textId="77777777" w:rsidR="00B56C01" w:rsidRDefault="00B56C01" w:rsidP="00B56C01">
      <w:r>
        <w:t xml:space="preserve">Authorization Data Reference: Octet String. It is sent from the DN-AAA to refer to the local authorization data in the SMF or PCF. </w:t>
      </w:r>
    </w:p>
    <w:p w14:paraId="147C4B0D" w14:textId="77777777" w:rsidR="00B56C01" w:rsidRDefault="00B56C01" w:rsidP="00B56C01">
      <w:pPr>
        <w:rPr>
          <w:b/>
          <w:i/>
          <w:sz w:val="24"/>
          <w:szCs w:val="24"/>
          <w:lang w:val="sv-SE"/>
        </w:rPr>
      </w:pPr>
      <w:bookmarkStart w:id="49" w:name="_Hlk204006049"/>
      <w:r>
        <w:rPr>
          <w:b/>
          <w:i/>
          <w:sz w:val="24"/>
          <w:szCs w:val="24"/>
          <w:lang w:val="sv-SE"/>
        </w:rPr>
        <w:t>113 – 3GPP-Policy-Reference</w:t>
      </w:r>
    </w:p>
    <w:p w14:paraId="7F57E6D8"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B56C01" w14:paraId="0E007475" w14:textId="77777777" w:rsidTr="00E9158E">
        <w:trPr>
          <w:jc w:val="center"/>
        </w:trPr>
        <w:tc>
          <w:tcPr>
            <w:tcW w:w="1016" w:type="dxa"/>
          </w:tcPr>
          <w:p w14:paraId="6A3FE45A" w14:textId="77777777" w:rsidR="00B56C01" w:rsidRDefault="00B56C01" w:rsidP="00E9158E">
            <w:pPr>
              <w:jc w:val="right"/>
            </w:pPr>
          </w:p>
        </w:tc>
        <w:tc>
          <w:tcPr>
            <w:tcW w:w="390" w:type="dxa"/>
          </w:tcPr>
          <w:p w14:paraId="30284283" w14:textId="77777777" w:rsidR="00B56C01" w:rsidRDefault="00B56C01" w:rsidP="00E9158E"/>
        </w:tc>
        <w:tc>
          <w:tcPr>
            <w:tcW w:w="4274" w:type="dxa"/>
            <w:gridSpan w:val="8"/>
          </w:tcPr>
          <w:p w14:paraId="138C720F" w14:textId="77777777" w:rsidR="00B56C01" w:rsidRDefault="00B56C01" w:rsidP="00E9158E">
            <w:pPr>
              <w:jc w:val="center"/>
            </w:pPr>
            <w:r>
              <w:t>Bits</w:t>
            </w:r>
          </w:p>
        </w:tc>
      </w:tr>
      <w:tr w:rsidR="00B56C01" w14:paraId="7FCBA65F" w14:textId="77777777" w:rsidTr="00E9158E">
        <w:trPr>
          <w:jc w:val="center"/>
        </w:trPr>
        <w:tc>
          <w:tcPr>
            <w:tcW w:w="1016" w:type="dxa"/>
          </w:tcPr>
          <w:p w14:paraId="42805929" w14:textId="77777777" w:rsidR="00B56C01" w:rsidRDefault="00B56C01" w:rsidP="00E9158E">
            <w:pPr>
              <w:pStyle w:val="TAH"/>
            </w:pPr>
            <w:r>
              <w:t>Octets</w:t>
            </w:r>
          </w:p>
        </w:tc>
        <w:tc>
          <w:tcPr>
            <w:tcW w:w="390" w:type="dxa"/>
          </w:tcPr>
          <w:p w14:paraId="50E95DA0" w14:textId="77777777" w:rsidR="00B56C01" w:rsidRDefault="00B56C01" w:rsidP="00E9158E">
            <w:pPr>
              <w:pStyle w:val="TAH"/>
            </w:pPr>
          </w:p>
        </w:tc>
        <w:tc>
          <w:tcPr>
            <w:tcW w:w="567" w:type="dxa"/>
            <w:tcBorders>
              <w:bottom w:val="single" w:sz="4" w:space="0" w:color="auto"/>
            </w:tcBorders>
          </w:tcPr>
          <w:p w14:paraId="23B993E6" w14:textId="77777777" w:rsidR="00B56C01" w:rsidRDefault="00B56C01" w:rsidP="00E9158E">
            <w:pPr>
              <w:pStyle w:val="TAH"/>
            </w:pPr>
            <w:r>
              <w:t>8</w:t>
            </w:r>
          </w:p>
        </w:tc>
        <w:tc>
          <w:tcPr>
            <w:tcW w:w="567" w:type="dxa"/>
            <w:tcBorders>
              <w:bottom w:val="single" w:sz="4" w:space="0" w:color="auto"/>
            </w:tcBorders>
          </w:tcPr>
          <w:p w14:paraId="216BB10E" w14:textId="77777777" w:rsidR="00B56C01" w:rsidRDefault="00B56C01" w:rsidP="00E9158E">
            <w:pPr>
              <w:pStyle w:val="TAH"/>
            </w:pPr>
            <w:r>
              <w:t>7</w:t>
            </w:r>
          </w:p>
        </w:tc>
        <w:tc>
          <w:tcPr>
            <w:tcW w:w="584" w:type="dxa"/>
            <w:tcBorders>
              <w:bottom w:val="single" w:sz="4" w:space="0" w:color="auto"/>
            </w:tcBorders>
          </w:tcPr>
          <w:p w14:paraId="3B74190A" w14:textId="77777777" w:rsidR="00B56C01" w:rsidRDefault="00B56C01" w:rsidP="00E9158E">
            <w:pPr>
              <w:pStyle w:val="TAH"/>
            </w:pPr>
            <w:r>
              <w:t>6</w:t>
            </w:r>
          </w:p>
        </w:tc>
        <w:tc>
          <w:tcPr>
            <w:tcW w:w="567" w:type="dxa"/>
            <w:tcBorders>
              <w:bottom w:val="single" w:sz="4" w:space="0" w:color="auto"/>
            </w:tcBorders>
          </w:tcPr>
          <w:p w14:paraId="6FF15BE3" w14:textId="77777777" w:rsidR="00B56C01" w:rsidRDefault="00B56C01" w:rsidP="00E9158E">
            <w:pPr>
              <w:pStyle w:val="TAH"/>
            </w:pPr>
            <w:r>
              <w:t>5</w:t>
            </w:r>
          </w:p>
        </w:tc>
        <w:tc>
          <w:tcPr>
            <w:tcW w:w="270" w:type="dxa"/>
            <w:tcBorders>
              <w:bottom w:val="single" w:sz="4" w:space="0" w:color="auto"/>
            </w:tcBorders>
          </w:tcPr>
          <w:p w14:paraId="195F09B4" w14:textId="77777777" w:rsidR="00B56C01" w:rsidRDefault="00B56C01" w:rsidP="00E9158E">
            <w:pPr>
              <w:pStyle w:val="TAH"/>
            </w:pPr>
            <w:r>
              <w:t>4</w:t>
            </w:r>
          </w:p>
        </w:tc>
        <w:tc>
          <w:tcPr>
            <w:tcW w:w="699" w:type="dxa"/>
            <w:tcBorders>
              <w:bottom w:val="single" w:sz="4" w:space="0" w:color="auto"/>
            </w:tcBorders>
          </w:tcPr>
          <w:p w14:paraId="6E040A24" w14:textId="77777777" w:rsidR="00B56C01" w:rsidRDefault="00B56C01" w:rsidP="00E9158E">
            <w:pPr>
              <w:pStyle w:val="TAH"/>
            </w:pPr>
            <w:r>
              <w:t>3</w:t>
            </w:r>
          </w:p>
        </w:tc>
        <w:tc>
          <w:tcPr>
            <w:tcW w:w="616" w:type="dxa"/>
            <w:tcBorders>
              <w:bottom w:val="single" w:sz="4" w:space="0" w:color="auto"/>
            </w:tcBorders>
          </w:tcPr>
          <w:p w14:paraId="2C05F96C" w14:textId="77777777" w:rsidR="00B56C01" w:rsidRDefault="00B56C01" w:rsidP="00E9158E">
            <w:pPr>
              <w:pStyle w:val="TAH"/>
            </w:pPr>
            <w:r>
              <w:t>2</w:t>
            </w:r>
          </w:p>
        </w:tc>
        <w:tc>
          <w:tcPr>
            <w:tcW w:w="404" w:type="dxa"/>
            <w:tcBorders>
              <w:bottom w:val="single" w:sz="4" w:space="0" w:color="auto"/>
            </w:tcBorders>
          </w:tcPr>
          <w:p w14:paraId="7C3E5EE6" w14:textId="77777777" w:rsidR="00B56C01" w:rsidRDefault="00B56C01" w:rsidP="00E9158E">
            <w:pPr>
              <w:pStyle w:val="TAH"/>
            </w:pPr>
            <w:r>
              <w:t>1</w:t>
            </w:r>
          </w:p>
        </w:tc>
      </w:tr>
      <w:tr w:rsidR="00B56C01" w14:paraId="1A68F1D0" w14:textId="77777777" w:rsidTr="00E9158E">
        <w:trPr>
          <w:jc w:val="center"/>
        </w:trPr>
        <w:tc>
          <w:tcPr>
            <w:tcW w:w="1016" w:type="dxa"/>
          </w:tcPr>
          <w:p w14:paraId="42BA7E6D" w14:textId="77777777" w:rsidR="00B56C01" w:rsidRDefault="00B56C01" w:rsidP="00E9158E">
            <w:pPr>
              <w:pStyle w:val="TAC"/>
            </w:pPr>
            <w:r>
              <w:t>1</w:t>
            </w:r>
          </w:p>
        </w:tc>
        <w:tc>
          <w:tcPr>
            <w:tcW w:w="390" w:type="dxa"/>
            <w:tcBorders>
              <w:right w:val="single" w:sz="4" w:space="0" w:color="auto"/>
            </w:tcBorders>
          </w:tcPr>
          <w:p w14:paraId="0790F571"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F249B5C" w14:textId="77777777" w:rsidR="00B56C01" w:rsidRDefault="00B56C01" w:rsidP="00E9158E">
            <w:pPr>
              <w:pStyle w:val="TAC"/>
              <w:rPr>
                <w:lang w:eastAsia="ko-KR"/>
              </w:rPr>
            </w:pPr>
            <w:r>
              <w:t>3GPP type = 113</w:t>
            </w:r>
          </w:p>
        </w:tc>
      </w:tr>
      <w:tr w:rsidR="00B56C01" w14:paraId="7396002E" w14:textId="77777777" w:rsidTr="00E9158E">
        <w:trPr>
          <w:jc w:val="center"/>
        </w:trPr>
        <w:tc>
          <w:tcPr>
            <w:tcW w:w="1016" w:type="dxa"/>
          </w:tcPr>
          <w:p w14:paraId="471186CA" w14:textId="77777777" w:rsidR="00B56C01" w:rsidRDefault="00B56C01" w:rsidP="00E9158E">
            <w:pPr>
              <w:pStyle w:val="TAC"/>
            </w:pPr>
            <w:r>
              <w:t>2</w:t>
            </w:r>
          </w:p>
        </w:tc>
        <w:tc>
          <w:tcPr>
            <w:tcW w:w="390" w:type="dxa"/>
            <w:tcBorders>
              <w:right w:val="single" w:sz="4" w:space="0" w:color="auto"/>
            </w:tcBorders>
          </w:tcPr>
          <w:p w14:paraId="066CBF24"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ED6DB2" w14:textId="77777777" w:rsidR="00B56C01" w:rsidRDefault="00B56C01" w:rsidP="00E9158E">
            <w:pPr>
              <w:pStyle w:val="TAC"/>
            </w:pPr>
            <w:r>
              <w:t>3GPP Length= m</w:t>
            </w:r>
          </w:p>
        </w:tc>
      </w:tr>
      <w:tr w:rsidR="00B56C01" w14:paraId="5A9145C6" w14:textId="77777777" w:rsidTr="00E9158E">
        <w:trPr>
          <w:jc w:val="center"/>
        </w:trPr>
        <w:tc>
          <w:tcPr>
            <w:tcW w:w="1016" w:type="dxa"/>
          </w:tcPr>
          <w:p w14:paraId="5C91DF98" w14:textId="77777777" w:rsidR="00B56C01" w:rsidRDefault="00B56C01" w:rsidP="00E9158E">
            <w:pPr>
              <w:pStyle w:val="TAC"/>
            </w:pPr>
            <w:r>
              <w:t>3-m</w:t>
            </w:r>
          </w:p>
        </w:tc>
        <w:tc>
          <w:tcPr>
            <w:tcW w:w="390" w:type="dxa"/>
            <w:tcBorders>
              <w:right w:val="single" w:sz="4" w:space="0" w:color="auto"/>
            </w:tcBorders>
          </w:tcPr>
          <w:p w14:paraId="633B9FDC"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70AC5E" w14:textId="77777777" w:rsidR="00B56C01" w:rsidRDefault="00B56C01" w:rsidP="00E9158E">
            <w:pPr>
              <w:pStyle w:val="TAC"/>
            </w:pPr>
            <w:r>
              <w:t>Policy Data Reference</w:t>
            </w:r>
            <w:r>
              <w:rPr>
                <w:lang w:val="en-US"/>
              </w:rPr>
              <w:t xml:space="preserve"> (octet string)</w:t>
            </w:r>
          </w:p>
        </w:tc>
      </w:tr>
    </w:tbl>
    <w:p w14:paraId="122E9C8B" w14:textId="77777777" w:rsidR="00B56C01" w:rsidRDefault="00B56C01" w:rsidP="00B56C01"/>
    <w:p w14:paraId="213836BF" w14:textId="77777777" w:rsidR="00B56C01" w:rsidRDefault="00B56C01" w:rsidP="00B56C01">
      <w:pPr>
        <w:rPr>
          <w:lang w:eastAsia="ko-KR"/>
        </w:rPr>
      </w:pPr>
      <w:r>
        <w:t>3GPP Type: 113</w:t>
      </w:r>
    </w:p>
    <w:p w14:paraId="04990459" w14:textId="77777777" w:rsidR="00B56C01" w:rsidRDefault="00B56C01" w:rsidP="00B56C01">
      <w:r>
        <w:t>Length:  m</w:t>
      </w:r>
    </w:p>
    <w:p w14:paraId="7D487E54" w14:textId="77777777" w:rsidR="00B56C01" w:rsidRDefault="00B56C01" w:rsidP="00B56C01">
      <w:r>
        <w:t>Policy Data Reference: Octet String. It is sent from the DN-AAA and used by the SMF to retrieve the SM or QoS policy data from the PCF. It is not used in this release.</w:t>
      </w:r>
    </w:p>
    <w:bookmarkEnd w:id="49"/>
    <w:p w14:paraId="61235EF7" w14:textId="77777777" w:rsidR="00B56C01" w:rsidRDefault="00B56C01" w:rsidP="00B56C01">
      <w:pPr>
        <w:rPr>
          <w:b/>
          <w:i/>
          <w:sz w:val="24"/>
          <w:szCs w:val="24"/>
          <w:lang w:val="sv-SE"/>
        </w:rPr>
      </w:pPr>
      <w:r>
        <w:rPr>
          <w:b/>
          <w:i/>
          <w:sz w:val="24"/>
          <w:szCs w:val="24"/>
          <w:lang w:val="sv-SE"/>
        </w:rPr>
        <w:t>114 – 3GPP-Session-AMBR</w:t>
      </w:r>
    </w:p>
    <w:p w14:paraId="24FF0CB6"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B56C01" w14:paraId="02DC99EA" w14:textId="77777777" w:rsidTr="00E9158E">
        <w:trPr>
          <w:jc w:val="center"/>
        </w:trPr>
        <w:tc>
          <w:tcPr>
            <w:tcW w:w="1016" w:type="dxa"/>
          </w:tcPr>
          <w:p w14:paraId="679779EE" w14:textId="77777777" w:rsidR="00B56C01" w:rsidRDefault="00B56C01" w:rsidP="00E9158E">
            <w:pPr>
              <w:jc w:val="right"/>
            </w:pPr>
          </w:p>
        </w:tc>
        <w:tc>
          <w:tcPr>
            <w:tcW w:w="390" w:type="dxa"/>
          </w:tcPr>
          <w:p w14:paraId="392D9B2B" w14:textId="77777777" w:rsidR="00B56C01" w:rsidRDefault="00B56C01" w:rsidP="00E9158E"/>
        </w:tc>
        <w:tc>
          <w:tcPr>
            <w:tcW w:w="4274" w:type="dxa"/>
            <w:gridSpan w:val="8"/>
          </w:tcPr>
          <w:p w14:paraId="25A69631" w14:textId="77777777" w:rsidR="00B56C01" w:rsidRDefault="00B56C01" w:rsidP="00E9158E">
            <w:pPr>
              <w:jc w:val="center"/>
            </w:pPr>
            <w:r>
              <w:t>Bits</w:t>
            </w:r>
          </w:p>
        </w:tc>
      </w:tr>
      <w:tr w:rsidR="00B56C01" w14:paraId="7BE017FA" w14:textId="77777777" w:rsidTr="00E9158E">
        <w:trPr>
          <w:jc w:val="center"/>
        </w:trPr>
        <w:tc>
          <w:tcPr>
            <w:tcW w:w="1016" w:type="dxa"/>
          </w:tcPr>
          <w:p w14:paraId="64095DC1" w14:textId="77777777" w:rsidR="00B56C01" w:rsidRDefault="00B56C01" w:rsidP="00E9158E">
            <w:pPr>
              <w:pStyle w:val="TAH"/>
            </w:pPr>
            <w:r>
              <w:lastRenderedPageBreak/>
              <w:t>Octets</w:t>
            </w:r>
          </w:p>
        </w:tc>
        <w:tc>
          <w:tcPr>
            <w:tcW w:w="390" w:type="dxa"/>
          </w:tcPr>
          <w:p w14:paraId="565E9459" w14:textId="77777777" w:rsidR="00B56C01" w:rsidRDefault="00B56C01" w:rsidP="00E9158E">
            <w:pPr>
              <w:pStyle w:val="TAH"/>
            </w:pPr>
          </w:p>
        </w:tc>
        <w:tc>
          <w:tcPr>
            <w:tcW w:w="567" w:type="dxa"/>
            <w:tcBorders>
              <w:bottom w:val="single" w:sz="4" w:space="0" w:color="auto"/>
            </w:tcBorders>
          </w:tcPr>
          <w:p w14:paraId="056E0602" w14:textId="77777777" w:rsidR="00B56C01" w:rsidRDefault="00B56C01" w:rsidP="00E9158E">
            <w:pPr>
              <w:pStyle w:val="TAH"/>
            </w:pPr>
            <w:r>
              <w:t>8</w:t>
            </w:r>
          </w:p>
        </w:tc>
        <w:tc>
          <w:tcPr>
            <w:tcW w:w="567" w:type="dxa"/>
            <w:tcBorders>
              <w:bottom w:val="single" w:sz="4" w:space="0" w:color="auto"/>
            </w:tcBorders>
          </w:tcPr>
          <w:p w14:paraId="68E92EE0" w14:textId="77777777" w:rsidR="00B56C01" w:rsidRDefault="00B56C01" w:rsidP="00E9158E">
            <w:pPr>
              <w:pStyle w:val="TAH"/>
            </w:pPr>
            <w:r>
              <w:t>7</w:t>
            </w:r>
          </w:p>
        </w:tc>
        <w:tc>
          <w:tcPr>
            <w:tcW w:w="584" w:type="dxa"/>
            <w:tcBorders>
              <w:bottom w:val="single" w:sz="4" w:space="0" w:color="auto"/>
            </w:tcBorders>
          </w:tcPr>
          <w:p w14:paraId="54B83166" w14:textId="77777777" w:rsidR="00B56C01" w:rsidRDefault="00B56C01" w:rsidP="00E9158E">
            <w:pPr>
              <w:pStyle w:val="TAH"/>
            </w:pPr>
            <w:r>
              <w:t>6</w:t>
            </w:r>
          </w:p>
        </w:tc>
        <w:tc>
          <w:tcPr>
            <w:tcW w:w="567" w:type="dxa"/>
            <w:tcBorders>
              <w:bottom w:val="single" w:sz="4" w:space="0" w:color="auto"/>
            </w:tcBorders>
          </w:tcPr>
          <w:p w14:paraId="394BF0B8" w14:textId="77777777" w:rsidR="00B56C01" w:rsidRDefault="00B56C01" w:rsidP="00E9158E">
            <w:pPr>
              <w:pStyle w:val="TAH"/>
            </w:pPr>
            <w:r>
              <w:t>5</w:t>
            </w:r>
          </w:p>
        </w:tc>
        <w:tc>
          <w:tcPr>
            <w:tcW w:w="270" w:type="dxa"/>
            <w:tcBorders>
              <w:bottom w:val="single" w:sz="4" w:space="0" w:color="auto"/>
            </w:tcBorders>
          </w:tcPr>
          <w:p w14:paraId="315E9471" w14:textId="77777777" w:rsidR="00B56C01" w:rsidRDefault="00B56C01" w:rsidP="00E9158E">
            <w:pPr>
              <w:pStyle w:val="TAH"/>
            </w:pPr>
            <w:r>
              <w:t>4</w:t>
            </w:r>
          </w:p>
        </w:tc>
        <w:tc>
          <w:tcPr>
            <w:tcW w:w="699" w:type="dxa"/>
            <w:tcBorders>
              <w:bottom w:val="single" w:sz="4" w:space="0" w:color="auto"/>
            </w:tcBorders>
          </w:tcPr>
          <w:p w14:paraId="1471857A" w14:textId="77777777" w:rsidR="00B56C01" w:rsidRDefault="00B56C01" w:rsidP="00E9158E">
            <w:pPr>
              <w:pStyle w:val="TAH"/>
            </w:pPr>
            <w:r>
              <w:t>3</w:t>
            </w:r>
          </w:p>
        </w:tc>
        <w:tc>
          <w:tcPr>
            <w:tcW w:w="616" w:type="dxa"/>
            <w:tcBorders>
              <w:bottom w:val="single" w:sz="4" w:space="0" w:color="auto"/>
            </w:tcBorders>
          </w:tcPr>
          <w:p w14:paraId="621A454D" w14:textId="77777777" w:rsidR="00B56C01" w:rsidRDefault="00B56C01" w:rsidP="00E9158E">
            <w:pPr>
              <w:pStyle w:val="TAH"/>
            </w:pPr>
            <w:r>
              <w:t>2</w:t>
            </w:r>
          </w:p>
        </w:tc>
        <w:tc>
          <w:tcPr>
            <w:tcW w:w="404" w:type="dxa"/>
            <w:tcBorders>
              <w:bottom w:val="single" w:sz="4" w:space="0" w:color="auto"/>
            </w:tcBorders>
          </w:tcPr>
          <w:p w14:paraId="24E18CB7" w14:textId="77777777" w:rsidR="00B56C01" w:rsidRDefault="00B56C01" w:rsidP="00E9158E">
            <w:pPr>
              <w:pStyle w:val="TAH"/>
            </w:pPr>
            <w:r>
              <w:t>1</w:t>
            </w:r>
          </w:p>
        </w:tc>
      </w:tr>
      <w:tr w:rsidR="00B56C01" w14:paraId="00AB38BA" w14:textId="77777777" w:rsidTr="00E9158E">
        <w:trPr>
          <w:jc w:val="center"/>
        </w:trPr>
        <w:tc>
          <w:tcPr>
            <w:tcW w:w="1016" w:type="dxa"/>
          </w:tcPr>
          <w:p w14:paraId="5F04C74E" w14:textId="77777777" w:rsidR="00B56C01" w:rsidRDefault="00B56C01" w:rsidP="00E9158E">
            <w:pPr>
              <w:pStyle w:val="TAC"/>
            </w:pPr>
            <w:r>
              <w:t>1</w:t>
            </w:r>
          </w:p>
        </w:tc>
        <w:tc>
          <w:tcPr>
            <w:tcW w:w="390" w:type="dxa"/>
            <w:tcBorders>
              <w:right w:val="single" w:sz="4" w:space="0" w:color="auto"/>
            </w:tcBorders>
          </w:tcPr>
          <w:p w14:paraId="555EF458"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D0BB39" w14:textId="77777777" w:rsidR="00B56C01" w:rsidRDefault="00B56C01" w:rsidP="00E9158E">
            <w:pPr>
              <w:pStyle w:val="TAC"/>
              <w:rPr>
                <w:lang w:eastAsia="ko-KR"/>
              </w:rPr>
            </w:pPr>
            <w:r>
              <w:t>3GPP type = 114</w:t>
            </w:r>
          </w:p>
        </w:tc>
      </w:tr>
      <w:tr w:rsidR="00B56C01" w14:paraId="2F1B761C" w14:textId="77777777" w:rsidTr="00E9158E">
        <w:trPr>
          <w:jc w:val="center"/>
        </w:trPr>
        <w:tc>
          <w:tcPr>
            <w:tcW w:w="1016" w:type="dxa"/>
          </w:tcPr>
          <w:p w14:paraId="43ABE1D4" w14:textId="77777777" w:rsidR="00B56C01" w:rsidRDefault="00B56C01" w:rsidP="00E9158E">
            <w:pPr>
              <w:pStyle w:val="TAC"/>
            </w:pPr>
            <w:r>
              <w:t>2</w:t>
            </w:r>
          </w:p>
        </w:tc>
        <w:tc>
          <w:tcPr>
            <w:tcW w:w="390" w:type="dxa"/>
            <w:tcBorders>
              <w:right w:val="single" w:sz="4" w:space="0" w:color="auto"/>
            </w:tcBorders>
          </w:tcPr>
          <w:p w14:paraId="34036CF1"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772036" w14:textId="77777777" w:rsidR="00B56C01" w:rsidRDefault="00B56C01" w:rsidP="00E9158E">
            <w:pPr>
              <w:pStyle w:val="TAC"/>
            </w:pPr>
            <w:r>
              <w:t>3GPP Length= m</w:t>
            </w:r>
          </w:p>
        </w:tc>
      </w:tr>
      <w:tr w:rsidR="00B56C01" w14:paraId="599A0CF7" w14:textId="77777777" w:rsidTr="00E9158E">
        <w:trPr>
          <w:jc w:val="center"/>
        </w:trPr>
        <w:tc>
          <w:tcPr>
            <w:tcW w:w="1016" w:type="dxa"/>
          </w:tcPr>
          <w:p w14:paraId="4B8ED662" w14:textId="77777777" w:rsidR="00B56C01" w:rsidRDefault="00B56C01" w:rsidP="00E9158E">
            <w:pPr>
              <w:pStyle w:val="TAC"/>
            </w:pPr>
            <w:r>
              <w:t>3-m</w:t>
            </w:r>
          </w:p>
        </w:tc>
        <w:tc>
          <w:tcPr>
            <w:tcW w:w="390" w:type="dxa"/>
            <w:tcBorders>
              <w:right w:val="single" w:sz="4" w:space="0" w:color="auto"/>
            </w:tcBorders>
          </w:tcPr>
          <w:p w14:paraId="41C33FA6"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6D992B" w14:textId="77777777" w:rsidR="00B56C01" w:rsidRDefault="00B56C01" w:rsidP="00E9158E">
            <w:pPr>
              <w:pStyle w:val="TAC"/>
            </w:pPr>
            <w:r>
              <w:t>Session AMBR</w:t>
            </w:r>
            <w:r>
              <w:rPr>
                <w:lang w:val="en-US"/>
              </w:rPr>
              <w:t xml:space="preserve"> (octet string)</w:t>
            </w:r>
          </w:p>
        </w:tc>
      </w:tr>
    </w:tbl>
    <w:p w14:paraId="05F053CC" w14:textId="77777777" w:rsidR="00B56C01" w:rsidRDefault="00B56C01" w:rsidP="00B56C01"/>
    <w:p w14:paraId="6FCB7A72" w14:textId="77777777" w:rsidR="00B56C01" w:rsidRDefault="00B56C01" w:rsidP="00B56C01">
      <w:pPr>
        <w:rPr>
          <w:lang w:eastAsia="ko-KR"/>
        </w:rPr>
      </w:pPr>
      <w:r>
        <w:t>3GPP Type: 114</w:t>
      </w:r>
    </w:p>
    <w:p w14:paraId="6C25503D" w14:textId="77777777" w:rsidR="00B56C01" w:rsidRDefault="00B56C01" w:rsidP="00B56C01">
      <w:r>
        <w:t>Length:  m</w:t>
      </w:r>
    </w:p>
    <w:p w14:paraId="6E84127E" w14:textId="77777777" w:rsidR="00B56C01" w:rsidRDefault="00B56C01" w:rsidP="00B56C01">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5BC65FFC" w14:textId="77777777" w:rsidR="00B56C01" w:rsidRDefault="00B56C01" w:rsidP="00B56C01">
      <w:pPr>
        <w:rPr>
          <w:b/>
          <w:i/>
          <w:sz w:val="24"/>
          <w:szCs w:val="24"/>
          <w:lang w:eastAsia="ko-KR"/>
        </w:rPr>
      </w:pPr>
      <w:r>
        <w:rPr>
          <w:b/>
          <w:i/>
          <w:sz w:val="24"/>
          <w:szCs w:val="24"/>
        </w:rPr>
        <w:t>115 – 3GPP-NAI</w:t>
      </w:r>
    </w:p>
    <w:p w14:paraId="645D3C42"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56C01" w14:paraId="2FFC89CA" w14:textId="77777777" w:rsidTr="00E9158E">
        <w:trPr>
          <w:jc w:val="center"/>
        </w:trPr>
        <w:tc>
          <w:tcPr>
            <w:tcW w:w="1016" w:type="dxa"/>
          </w:tcPr>
          <w:p w14:paraId="67DD9786" w14:textId="77777777" w:rsidR="00B56C01" w:rsidRDefault="00B56C01" w:rsidP="00E9158E">
            <w:pPr>
              <w:jc w:val="right"/>
            </w:pPr>
          </w:p>
        </w:tc>
        <w:tc>
          <w:tcPr>
            <w:tcW w:w="390" w:type="dxa"/>
          </w:tcPr>
          <w:p w14:paraId="3B0AF0EE" w14:textId="77777777" w:rsidR="00B56C01" w:rsidRDefault="00B56C01" w:rsidP="00E9158E"/>
        </w:tc>
        <w:tc>
          <w:tcPr>
            <w:tcW w:w="4274" w:type="dxa"/>
            <w:gridSpan w:val="8"/>
          </w:tcPr>
          <w:p w14:paraId="2DC9C0F7" w14:textId="77777777" w:rsidR="00B56C01" w:rsidRDefault="00B56C01" w:rsidP="00E9158E">
            <w:pPr>
              <w:jc w:val="center"/>
            </w:pPr>
            <w:r>
              <w:t>Bits</w:t>
            </w:r>
          </w:p>
        </w:tc>
      </w:tr>
      <w:tr w:rsidR="00B56C01" w14:paraId="56F133D9" w14:textId="77777777" w:rsidTr="00E9158E">
        <w:trPr>
          <w:jc w:val="center"/>
        </w:trPr>
        <w:tc>
          <w:tcPr>
            <w:tcW w:w="1016" w:type="dxa"/>
          </w:tcPr>
          <w:p w14:paraId="063EDDDB" w14:textId="77777777" w:rsidR="00B56C01" w:rsidRDefault="00B56C01" w:rsidP="00E9158E">
            <w:pPr>
              <w:pStyle w:val="TAH"/>
            </w:pPr>
            <w:r>
              <w:t>Octets</w:t>
            </w:r>
          </w:p>
        </w:tc>
        <w:tc>
          <w:tcPr>
            <w:tcW w:w="390" w:type="dxa"/>
          </w:tcPr>
          <w:p w14:paraId="34D1DB5F" w14:textId="77777777" w:rsidR="00B56C01" w:rsidRDefault="00B56C01" w:rsidP="00E9158E">
            <w:pPr>
              <w:pStyle w:val="TAH"/>
            </w:pPr>
          </w:p>
        </w:tc>
        <w:tc>
          <w:tcPr>
            <w:tcW w:w="567" w:type="dxa"/>
            <w:tcBorders>
              <w:bottom w:val="single" w:sz="4" w:space="0" w:color="auto"/>
            </w:tcBorders>
          </w:tcPr>
          <w:p w14:paraId="71D9A9EB" w14:textId="77777777" w:rsidR="00B56C01" w:rsidRDefault="00B56C01" w:rsidP="00E9158E">
            <w:pPr>
              <w:pStyle w:val="TAH"/>
            </w:pPr>
            <w:r>
              <w:t>8</w:t>
            </w:r>
          </w:p>
        </w:tc>
        <w:tc>
          <w:tcPr>
            <w:tcW w:w="567" w:type="dxa"/>
            <w:tcBorders>
              <w:bottom w:val="single" w:sz="4" w:space="0" w:color="auto"/>
            </w:tcBorders>
          </w:tcPr>
          <w:p w14:paraId="4658977A" w14:textId="77777777" w:rsidR="00B56C01" w:rsidRDefault="00B56C01" w:rsidP="00E9158E">
            <w:pPr>
              <w:pStyle w:val="TAH"/>
            </w:pPr>
            <w:r>
              <w:t>7</w:t>
            </w:r>
          </w:p>
        </w:tc>
        <w:tc>
          <w:tcPr>
            <w:tcW w:w="584" w:type="dxa"/>
            <w:tcBorders>
              <w:bottom w:val="single" w:sz="4" w:space="0" w:color="auto"/>
            </w:tcBorders>
          </w:tcPr>
          <w:p w14:paraId="4FB80DF1" w14:textId="77777777" w:rsidR="00B56C01" w:rsidRDefault="00B56C01" w:rsidP="00E9158E">
            <w:pPr>
              <w:pStyle w:val="TAH"/>
            </w:pPr>
            <w:r>
              <w:t>6</w:t>
            </w:r>
          </w:p>
        </w:tc>
        <w:tc>
          <w:tcPr>
            <w:tcW w:w="550" w:type="dxa"/>
            <w:tcBorders>
              <w:bottom w:val="single" w:sz="4" w:space="0" w:color="auto"/>
            </w:tcBorders>
          </w:tcPr>
          <w:p w14:paraId="62FBC298" w14:textId="77777777" w:rsidR="00B56C01" w:rsidRDefault="00B56C01" w:rsidP="00E9158E">
            <w:pPr>
              <w:pStyle w:val="TAH"/>
            </w:pPr>
            <w:r>
              <w:t>5</w:t>
            </w:r>
          </w:p>
        </w:tc>
        <w:tc>
          <w:tcPr>
            <w:tcW w:w="551" w:type="dxa"/>
            <w:tcBorders>
              <w:bottom w:val="single" w:sz="4" w:space="0" w:color="auto"/>
            </w:tcBorders>
          </w:tcPr>
          <w:p w14:paraId="6F653E92" w14:textId="77777777" w:rsidR="00B56C01" w:rsidRDefault="00B56C01" w:rsidP="00E9158E">
            <w:pPr>
              <w:pStyle w:val="TAH"/>
            </w:pPr>
            <w:r>
              <w:t>4</w:t>
            </w:r>
          </w:p>
        </w:tc>
        <w:tc>
          <w:tcPr>
            <w:tcW w:w="435" w:type="dxa"/>
            <w:tcBorders>
              <w:bottom w:val="single" w:sz="4" w:space="0" w:color="auto"/>
            </w:tcBorders>
          </w:tcPr>
          <w:p w14:paraId="1A1E62D3" w14:textId="77777777" w:rsidR="00B56C01" w:rsidRDefault="00B56C01" w:rsidP="00E9158E">
            <w:pPr>
              <w:pStyle w:val="TAH"/>
            </w:pPr>
            <w:r>
              <w:t>3</w:t>
            </w:r>
          </w:p>
        </w:tc>
        <w:tc>
          <w:tcPr>
            <w:tcW w:w="616" w:type="dxa"/>
            <w:tcBorders>
              <w:bottom w:val="single" w:sz="4" w:space="0" w:color="auto"/>
            </w:tcBorders>
          </w:tcPr>
          <w:p w14:paraId="1AC1EED4" w14:textId="77777777" w:rsidR="00B56C01" w:rsidRDefault="00B56C01" w:rsidP="00E9158E">
            <w:pPr>
              <w:pStyle w:val="TAH"/>
            </w:pPr>
            <w:r>
              <w:t>2</w:t>
            </w:r>
          </w:p>
        </w:tc>
        <w:tc>
          <w:tcPr>
            <w:tcW w:w="404" w:type="dxa"/>
            <w:tcBorders>
              <w:bottom w:val="single" w:sz="4" w:space="0" w:color="auto"/>
            </w:tcBorders>
          </w:tcPr>
          <w:p w14:paraId="1CF3FB02" w14:textId="77777777" w:rsidR="00B56C01" w:rsidRDefault="00B56C01" w:rsidP="00E9158E">
            <w:pPr>
              <w:pStyle w:val="TAH"/>
            </w:pPr>
            <w:r>
              <w:t>1</w:t>
            </w:r>
          </w:p>
        </w:tc>
      </w:tr>
      <w:tr w:rsidR="00B56C01" w14:paraId="20B0CCE7" w14:textId="77777777" w:rsidTr="00E9158E">
        <w:trPr>
          <w:jc w:val="center"/>
        </w:trPr>
        <w:tc>
          <w:tcPr>
            <w:tcW w:w="1016" w:type="dxa"/>
          </w:tcPr>
          <w:p w14:paraId="7E5EE78A" w14:textId="77777777" w:rsidR="00B56C01" w:rsidRDefault="00B56C01" w:rsidP="00E9158E">
            <w:pPr>
              <w:pStyle w:val="TAC"/>
            </w:pPr>
            <w:r>
              <w:t>1</w:t>
            </w:r>
          </w:p>
        </w:tc>
        <w:tc>
          <w:tcPr>
            <w:tcW w:w="390" w:type="dxa"/>
            <w:tcBorders>
              <w:right w:val="single" w:sz="4" w:space="0" w:color="auto"/>
            </w:tcBorders>
          </w:tcPr>
          <w:p w14:paraId="19E5A5ED"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1B3444" w14:textId="77777777" w:rsidR="00B56C01" w:rsidRDefault="00B56C01" w:rsidP="00E9158E">
            <w:pPr>
              <w:pStyle w:val="TAC"/>
            </w:pPr>
            <w:r>
              <w:t>3GPP type = 115</w:t>
            </w:r>
          </w:p>
        </w:tc>
      </w:tr>
      <w:tr w:rsidR="00B56C01" w14:paraId="7F873E7F" w14:textId="77777777" w:rsidTr="00E9158E">
        <w:trPr>
          <w:jc w:val="center"/>
        </w:trPr>
        <w:tc>
          <w:tcPr>
            <w:tcW w:w="1016" w:type="dxa"/>
          </w:tcPr>
          <w:p w14:paraId="39B1763C" w14:textId="77777777" w:rsidR="00B56C01" w:rsidRDefault="00B56C01" w:rsidP="00E9158E">
            <w:pPr>
              <w:pStyle w:val="TAC"/>
            </w:pPr>
            <w:r>
              <w:t>2</w:t>
            </w:r>
          </w:p>
        </w:tc>
        <w:tc>
          <w:tcPr>
            <w:tcW w:w="390" w:type="dxa"/>
            <w:tcBorders>
              <w:right w:val="single" w:sz="4" w:space="0" w:color="auto"/>
            </w:tcBorders>
          </w:tcPr>
          <w:p w14:paraId="6811BE1A"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B6D147" w14:textId="77777777" w:rsidR="00B56C01" w:rsidRDefault="00B56C01" w:rsidP="00E9158E">
            <w:pPr>
              <w:pStyle w:val="TAC"/>
            </w:pPr>
            <w:r>
              <w:t>3GPP Length= m</w:t>
            </w:r>
          </w:p>
        </w:tc>
      </w:tr>
      <w:tr w:rsidR="00B56C01" w14:paraId="3D408796" w14:textId="77777777" w:rsidTr="00E9158E">
        <w:trPr>
          <w:jc w:val="center"/>
        </w:trPr>
        <w:tc>
          <w:tcPr>
            <w:tcW w:w="1016" w:type="dxa"/>
          </w:tcPr>
          <w:p w14:paraId="027586B3" w14:textId="77777777" w:rsidR="00B56C01" w:rsidRDefault="00B56C01" w:rsidP="00E9158E">
            <w:pPr>
              <w:pStyle w:val="TAC"/>
            </w:pPr>
            <w:r>
              <w:t>3-m</w:t>
            </w:r>
          </w:p>
        </w:tc>
        <w:tc>
          <w:tcPr>
            <w:tcW w:w="390" w:type="dxa"/>
            <w:tcBorders>
              <w:right w:val="single" w:sz="4" w:space="0" w:color="auto"/>
            </w:tcBorders>
          </w:tcPr>
          <w:p w14:paraId="71BD3E8A" w14:textId="77777777" w:rsidR="00B56C01" w:rsidRDefault="00B56C01" w:rsidP="00E9158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4153936" w14:textId="77777777" w:rsidR="00B56C01" w:rsidRDefault="00B56C01" w:rsidP="00E9158E">
            <w:pPr>
              <w:pStyle w:val="TAC"/>
            </w:pPr>
            <w:r>
              <w:t>NAI</w:t>
            </w:r>
            <w:r>
              <w:rPr>
                <w:lang w:val="en-US"/>
              </w:rPr>
              <w:t xml:space="preserve"> (octet string)</w:t>
            </w:r>
          </w:p>
        </w:tc>
      </w:tr>
    </w:tbl>
    <w:p w14:paraId="6F9E5D75" w14:textId="77777777" w:rsidR="00B56C01" w:rsidRDefault="00B56C01" w:rsidP="00B56C01"/>
    <w:p w14:paraId="297434C9" w14:textId="77777777" w:rsidR="00B56C01" w:rsidRDefault="00B56C01" w:rsidP="00B56C01">
      <w:pPr>
        <w:rPr>
          <w:lang w:val="nb-NO"/>
        </w:rPr>
      </w:pPr>
      <w:r>
        <w:rPr>
          <w:lang w:val="nb-NO"/>
        </w:rPr>
        <w:t>3GPP Type: 115</w:t>
      </w:r>
    </w:p>
    <w:p w14:paraId="6A19D06B" w14:textId="77777777" w:rsidR="00B56C01" w:rsidRDefault="00B56C01" w:rsidP="00B56C01">
      <w:pPr>
        <w:rPr>
          <w:lang w:val="nb-NO"/>
        </w:rPr>
      </w:pPr>
      <w:r>
        <w:rPr>
          <w:lang w:val="nb-NO"/>
        </w:rPr>
        <w:t>Length: m</w:t>
      </w:r>
    </w:p>
    <w:p w14:paraId="7B5D8B0F" w14:textId="77777777" w:rsidR="00B56C01" w:rsidRDefault="00B56C01" w:rsidP="00B56C01">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4EACB7C2" w14:textId="77777777" w:rsidR="00B56C01" w:rsidRDefault="00B56C01" w:rsidP="00B56C01">
      <w:pPr>
        <w:rPr>
          <w:b/>
          <w:i/>
          <w:sz w:val="24"/>
          <w:szCs w:val="24"/>
          <w:lang w:val="sv-SE"/>
        </w:rPr>
      </w:pPr>
      <w:r>
        <w:rPr>
          <w:b/>
          <w:i/>
          <w:sz w:val="24"/>
          <w:szCs w:val="24"/>
          <w:lang w:val="sv-SE"/>
        </w:rPr>
        <w:t>116 – 3GPP-Session-AMBR-v2</w:t>
      </w:r>
    </w:p>
    <w:p w14:paraId="53126A50" w14:textId="77777777" w:rsidR="00B56C01" w:rsidRDefault="00B56C01" w:rsidP="00B56C01">
      <w:pPr>
        <w:pStyle w:val="TH"/>
        <w:spacing w:before="0" w:after="0"/>
        <w:rPr>
          <w:sz w:val="12"/>
          <w:szCs w:val="12"/>
          <w:lang w:eastAsia="ko-KR"/>
        </w:rPr>
      </w:pPr>
    </w:p>
    <w:p w14:paraId="04855AEE" w14:textId="77777777" w:rsidR="00B56C01" w:rsidRDefault="00B56C01" w:rsidP="00B56C01"/>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B56C01" w14:paraId="30E3F556" w14:textId="77777777" w:rsidTr="00E9158E">
        <w:trPr>
          <w:jc w:val="center"/>
        </w:trPr>
        <w:tc>
          <w:tcPr>
            <w:tcW w:w="1016" w:type="dxa"/>
          </w:tcPr>
          <w:p w14:paraId="0AFE041A" w14:textId="77777777" w:rsidR="00B56C01" w:rsidRDefault="00B56C01" w:rsidP="00E9158E">
            <w:pPr>
              <w:jc w:val="right"/>
            </w:pPr>
          </w:p>
        </w:tc>
        <w:tc>
          <w:tcPr>
            <w:tcW w:w="390" w:type="dxa"/>
          </w:tcPr>
          <w:p w14:paraId="4DF0104B" w14:textId="77777777" w:rsidR="00B56C01" w:rsidRDefault="00B56C01" w:rsidP="00E9158E"/>
        </w:tc>
        <w:tc>
          <w:tcPr>
            <w:tcW w:w="429" w:type="dxa"/>
          </w:tcPr>
          <w:p w14:paraId="0DADE597" w14:textId="77777777" w:rsidR="00B56C01" w:rsidRDefault="00B56C01" w:rsidP="00E9158E">
            <w:pPr>
              <w:jc w:val="center"/>
            </w:pPr>
          </w:p>
        </w:tc>
        <w:tc>
          <w:tcPr>
            <w:tcW w:w="4274" w:type="dxa"/>
            <w:gridSpan w:val="10"/>
          </w:tcPr>
          <w:p w14:paraId="634D8B40" w14:textId="77777777" w:rsidR="00B56C01" w:rsidRDefault="00B56C01" w:rsidP="00E9158E">
            <w:pPr>
              <w:jc w:val="center"/>
            </w:pPr>
            <w:r>
              <w:t>Bits</w:t>
            </w:r>
          </w:p>
        </w:tc>
      </w:tr>
      <w:tr w:rsidR="00B56C01" w14:paraId="70461BC2" w14:textId="77777777" w:rsidTr="00E9158E">
        <w:trPr>
          <w:jc w:val="center"/>
        </w:trPr>
        <w:tc>
          <w:tcPr>
            <w:tcW w:w="1016" w:type="dxa"/>
          </w:tcPr>
          <w:p w14:paraId="3447AAFA" w14:textId="77777777" w:rsidR="00B56C01" w:rsidRDefault="00B56C01" w:rsidP="00E9158E">
            <w:pPr>
              <w:pStyle w:val="TAH"/>
            </w:pPr>
            <w:r>
              <w:t>Octets</w:t>
            </w:r>
          </w:p>
        </w:tc>
        <w:tc>
          <w:tcPr>
            <w:tcW w:w="390" w:type="dxa"/>
          </w:tcPr>
          <w:p w14:paraId="3C76FE48" w14:textId="77777777" w:rsidR="00B56C01" w:rsidRDefault="00B56C01" w:rsidP="00E9158E">
            <w:pPr>
              <w:pStyle w:val="TAH"/>
            </w:pPr>
          </w:p>
        </w:tc>
        <w:tc>
          <w:tcPr>
            <w:tcW w:w="567" w:type="dxa"/>
            <w:gridSpan w:val="2"/>
            <w:tcBorders>
              <w:bottom w:val="single" w:sz="4" w:space="0" w:color="auto"/>
            </w:tcBorders>
          </w:tcPr>
          <w:p w14:paraId="3C05D23E" w14:textId="77777777" w:rsidR="00B56C01" w:rsidRDefault="00B56C01" w:rsidP="00E9158E">
            <w:pPr>
              <w:pStyle w:val="TAH"/>
            </w:pPr>
            <w:r>
              <w:t>8</w:t>
            </w:r>
          </w:p>
        </w:tc>
        <w:tc>
          <w:tcPr>
            <w:tcW w:w="567" w:type="dxa"/>
            <w:tcBorders>
              <w:bottom w:val="single" w:sz="4" w:space="0" w:color="auto"/>
            </w:tcBorders>
          </w:tcPr>
          <w:p w14:paraId="465F764E" w14:textId="77777777" w:rsidR="00B56C01" w:rsidRDefault="00B56C01" w:rsidP="00E9158E">
            <w:pPr>
              <w:pStyle w:val="TAH"/>
            </w:pPr>
            <w:r>
              <w:t>7</w:t>
            </w:r>
          </w:p>
        </w:tc>
        <w:tc>
          <w:tcPr>
            <w:tcW w:w="584" w:type="dxa"/>
            <w:tcBorders>
              <w:bottom w:val="single" w:sz="4" w:space="0" w:color="auto"/>
            </w:tcBorders>
          </w:tcPr>
          <w:p w14:paraId="574A69BF" w14:textId="77777777" w:rsidR="00B56C01" w:rsidRDefault="00B56C01" w:rsidP="00E9158E">
            <w:pPr>
              <w:pStyle w:val="TAH"/>
            </w:pPr>
            <w:r>
              <w:t>6</w:t>
            </w:r>
          </w:p>
        </w:tc>
        <w:tc>
          <w:tcPr>
            <w:tcW w:w="550" w:type="dxa"/>
            <w:tcBorders>
              <w:bottom w:val="single" w:sz="4" w:space="0" w:color="auto"/>
            </w:tcBorders>
          </w:tcPr>
          <w:p w14:paraId="5CC7B54D" w14:textId="77777777" w:rsidR="00B56C01" w:rsidRDefault="00B56C01" w:rsidP="00E9158E">
            <w:pPr>
              <w:pStyle w:val="TAH"/>
            </w:pPr>
            <w:r>
              <w:t>5</w:t>
            </w:r>
          </w:p>
        </w:tc>
        <w:tc>
          <w:tcPr>
            <w:tcW w:w="551" w:type="dxa"/>
            <w:tcBorders>
              <w:bottom w:val="single" w:sz="4" w:space="0" w:color="auto"/>
            </w:tcBorders>
          </w:tcPr>
          <w:p w14:paraId="748340E8" w14:textId="77777777" w:rsidR="00B56C01" w:rsidRDefault="00B56C01" w:rsidP="00E9158E">
            <w:pPr>
              <w:pStyle w:val="TAH"/>
            </w:pPr>
            <w:r>
              <w:t>4</w:t>
            </w:r>
          </w:p>
        </w:tc>
        <w:tc>
          <w:tcPr>
            <w:tcW w:w="435" w:type="dxa"/>
            <w:tcBorders>
              <w:bottom w:val="single" w:sz="4" w:space="0" w:color="auto"/>
            </w:tcBorders>
          </w:tcPr>
          <w:p w14:paraId="6A5E00BC" w14:textId="77777777" w:rsidR="00B56C01" w:rsidRDefault="00B56C01" w:rsidP="00E9158E">
            <w:pPr>
              <w:pStyle w:val="TAH"/>
            </w:pPr>
            <w:r>
              <w:t>3</w:t>
            </w:r>
          </w:p>
        </w:tc>
        <w:tc>
          <w:tcPr>
            <w:tcW w:w="76" w:type="dxa"/>
            <w:gridSpan w:val="2"/>
            <w:tcBorders>
              <w:bottom w:val="single" w:sz="4" w:space="0" w:color="auto"/>
            </w:tcBorders>
          </w:tcPr>
          <w:p w14:paraId="334F2143" w14:textId="77777777" w:rsidR="00B56C01" w:rsidRDefault="00B56C01" w:rsidP="00E9158E">
            <w:pPr>
              <w:pStyle w:val="TAH"/>
            </w:pPr>
          </w:p>
        </w:tc>
        <w:tc>
          <w:tcPr>
            <w:tcW w:w="698" w:type="dxa"/>
            <w:tcBorders>
              <w:bottom w:val="single" w:sz="4" w:space="0" w:color="auto"/>
            </w:tcBorders>
          </w:tcPr>
          <w:p w14:paraId="7DBBCF91" w14:textId="77777777" w:rsidR="00B56C01" w:rsidRDefault="00B56C01" w:rsidP="00E9158E">
            <w:pPr>
              <w:pStyle w:val="TAH"/>
            </w:pPr>
            <w:r>
              <w:t>2</w:t>
            </w:r>
          </w:p>
        </w:tc>
        <w:tc>
          <w:tcPr>
            <w:tcW w:w="675" w:type="dxa"/>
            <w:tcBorders>
              <w:bottom w:val="single" w:sz="4" w:space="0" w:color="auto"/>
            </w:tcBorders>
          </w:tcPr>
          <w:p w14:paraId="2916F1C7" w14:textId="77777777" w:rsidR="00B56C01" w:rsidRDefault="00B56C01" w:rsidP="00E9158E">
            <w:pPr>
              <w:pStyle w:val="TAH"/>
            </w:pPr>
            <w:r>
              <w:t>1</w:t>
            </w:r>
          </w:p>
        </w:tc>
      </w:tr>
      <w:tr w:rsidR="00B56C01" w14:paraId="2628AC98" w14:textId="77777777" w:rsidTr="00E9158E">
        <w:trPr>
          <w:jc w:val="center"/>
        </w:trPr>
        <w:tc>
          <w:tcPr>
            <w:tcW w:w="1016" w:type="dxa"/>
          </w:tcPr>
          <w:p w14:paraId="4CA3D1B8" w14:textId="77777777" w:rsidR="00B56C01" w:rsidRDefault="00B56C01" w:rsidP="00E9158E">
            <w:pPr>
              <w:pStyle w:val="TAC"/>
            </w:pPr>
            <w:r>
              <w:t>1</w:t>
            </w:r>
          </w:p>
        </w:tc>
        <w:tc>
          <w:tcPr>
            <w:tcW w:w="390" w:type="dxa"/>
            <w:tcBorders>
              <w:right w:val="single" w:sz="4" w:space="0" w:color="auto"/>
            </w:tcBorders>
          </w:tcPr>
          <w:p w14:paraId="43B15D94" w14:textId="77777777" w:rsidR="00B56C01" w:rsidRDefault="00B56C01" w:rsidP="00E9158E">
            <w:pPr>
              <w:pStyle w:val="TAC"/>
            </w:pPr>
          </w:p>
        </w:tc>
        <w:tc>
          <w:tcPr>
            <w:tcW w:w="4703" w:type="dxa"/>
            <w:gridSpan w:val="11"/>
            <w:tcBorders>
              <w:top w:val="single" w:sz="4" w:space="0" w:color="auto"/>
              <w:bottom w:val="single" w:sz="4" w:space="0" w:color="auto"/>
              <w:right w:val="single" w:sz="4" w:space="0" w:color="auto"/>
            </w:tcBorders>
          </w:tcPr>
          <w:p w14:paraId="065FD986" w14:textId="77777777" w:rsidR="00B56C01" w:rsidRDefault="00B56C01" w:rsidP="00E9158E">
            <w:pPr>
              <w:pStyle w:val="TAC"/>
            </w:pPr>
            <w:r>
              <w:t>3GPP type = 116</w:t>
            </w:r>
          </w:p>
        </w:tc>
      </w:tr>
      <w:tr w:rsidR="00B56C01" w14:paraId="6D250DDE" w14:textId="77777777" w:rsidTr="00E9158E">
        <w:trPr>
          <w:jc w:val="center"/>
        </w:trPr>
        <w:tc>
          <w:tcPr>
            <w:tcW w:w="1016" w:type="dxa"/>
          </w:tcPr>
          <w:p w14:paraId="0171FE91" w14:textId="77777777" w:rsidR="00B56C01" w:rsidRDefault="00B56C01" w:rsidP="00E9158E">
            <w:pPr>
              <w:pStyle w:val="TAC"/>
            </w:pPr>
            <w:r>
              <w:t>2</w:t>
            </w:r>
          </w:p>
        </w:tc>
        <w:tc>
          <w:tcPr>
            <w:tcW w:w="390" w:type="dxa"/>
            <w:tcBorders>
              <w:right w:val="single" w:sz="4" w:space="0" w:color="auto"/>
            </w:tcBorders>
          </w:tcPr>
          <w:p w14:paraId="0D3FAEC3" w14:textId="77777777" w:rsidR="00B56C01" w:rsidRDefault="00B56C01" w:rsidP="00E9158E">
            <w:pPr>
              <w:pStyle w:val="TAC"/>
            </w:pPr>
          </w:p>
        </w:tc>
        <w:tc>
          <w:tcPr>
            <w:tcW w:w="4703" w:type="dxa"/>
            <w:gridSpan w:val="11"/>
            <w:tcBorders>
              <w:top w:val="single" w:sz="4" w:space="0" w:color="auto"/>
              <w:bottom w:val="single" w:sz="4" w:space="0" w:color="auto"/>
              <w:right w:val="single" w:sz="4" w:space="0" w:color="auto"/>
            </w:tcBorders>
          </w:tcPr>
          <w:p w14:paraId="5F201727" w14:textId="77777777" w:rsidR="00B56C01" w:rsidRDefault="00B56C01" w:rsidP="00E9158E">
            <w:pPr>
              <w:pStyle w:val="TAC"/>
            </w:pPr>
            <w:r>
              <w:t>3GPP Length= m</w:t>
            </w:r>
          </w:p>
        </w:tc>
      </w:tr>
      <w:tr w:rsidR="00B56C01" w14:paraId="74AEB0AB" w14:textId="77777777" w:rsidTr="00E9158E">
        <w:trPr>
          <w:jc w:val="center"/>
        </w:trPr>
        <w:tc>
          <w:tcPr>
            <w:tcW w:w="1016" w:type="dxa"/>
          </w:tcPr>
          <w:p w14:paraId="4191E5F3" w14:textId="77777777" w:rsidR="00B56C01" w:rsidRDefault="00B56C01" w:rsidP="00E9158E">
            <w:pPr>
              <w:pStyle w:val="TAC"/>
            </w:pPr>
            <w:r>
              <w:t>3</w:t>
            </w:r>
          </w:p>
        </w:tc>
        <w:tc>
          <w:tcPr>
            <w:tcW w:w="390" w:type="dxa"/>
            <w:tcBorders>
              <w:right w:val="single" w:sz="4" w:space="0" w:color="auto"/>
            </w:tcBorders>
          </w:tcPr>
          <w:p w14:paraId="152F6F20" w14:textId="77777777" w:rsidR="00B56C01" w:rsidRDefault="00B56C01" w:rsidP="00E9158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7C6DBEA" w14:textId="77777777" w:rsidR="00B56C01" w:rsidRDefault="00B56C01" w:rsidP="00E9158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2EF902E" w14:textId="77777777" w:rsidR="00B56C01" w:rsidRDefault="00B56C01" w:rsidP="00E9158E">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7AE4F7" w14:textId="77777777" w:rsidR="00B56C01" w:rsidRDefault="00B56C01" w:rsidP="00E9158E">
            <w:pPr>
              <w:pStyle w:val="TAC"/>
            </w:pPr>
            <w:r>
              <w:t>UL</w:t>
            </w:r>
          </w:p>
        </w:tc>
      </w:tr>
      <w:tr w:rsidR="00B56C01" w14:paraId="6AE86479" w14:textId="77777777" w:rsidTr="00E9158E">
        <w:trPr>
          <w:jc w:val="center"/>
        </w:trPr>
        <w:tc>
          <w:tcPr>
            <w:tcW w:w="1016" w:type="dxa"/>
          </w:tcPr>
          <w:p w14:paraId="6CBC9843" w14:textId="77777777" w:rsidR="00B56C01" w:rsidRDefault="00B56C01" w:rsidP="00E9158E">
            <w:pPr>
              <w:pStyle w:val="TAC"/>
            </w:pPr>
            <w:r>
              <w:t>4-5</w:t>
            </w:r>
          </w:p>
        </w:tc>
        <w:tc>
          <w:tcPr>
            <w:tcW w:w="390" w:type="dxa"/>
            <w:tcBorders>
              <w:right w:val="single" w:sz="4" w:space="0" w:color="auto"/>
            </w:tcBorders>
          </w:tcPr>
          <w:p w14:paraId="1A2A4431" w14:textId="77777777" w:rsidR="00B56C01" w:rsidRDefault="00B56C01" w:rsidP="00E9158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286DD65" w14:textId="77777777" w:rsidR="00B56C01" w:rsidRDefault="00B56C01" w:rsidP="00E9158E">
            <w:pPr>
              <w:pStyle w:val="TAC"/>
            </w:pPr>
            <w:r>
              <w:t>UL Session-AMBR length</w:t>
            </w:r>
            <w:r>
              <w:rPr>
                <w:lang w:val="en-US"/>
              </w:rPr>
              <w:t xml:space="preserve"> (octet string)</w:t>
            </w:r>
          </w:p>
        </w:tc>
      </w:tr>
      <w:tr w:rsidR="00B56C01" w14:paraId="30B387E3" w14:textId="77777777" w:rsidTr="00E9158E">
        <w:trPr>
          <w:jc w:val="center"/>
        </w:trPr>
        <w:tc>
          <w:tcPr>
            <w:tcW w:w="1016" w:type="dxa"/>
          </w:tcPr>
          <w:p w14:paraId="70636EAA" w14:textId="77777777" w:rsidR="00B56C01" w:rsidRDefault="00B56C01" w:rsidP="00E9158E">
            <w:pPr>
              <w:pStyle w:val="TAC"/>
            </w:pPr>
            <w:r>
              <w:t>6-m</w:t>
            </w:r>
          </w:p>
        </w:tc>
        <w:tc>
          <w:tcPr>
            <w:tcW w:w="390" w:type="dxa"/>
            <w:tcBorders>
              <w:right w:val="single" w:sz="4" w:space="0" w:color="auto"/>
            </w:tcBorders>
          </w:tcPr>
          <w:p w14:paraId="31996193" w14:textId="77777777" w:rsidR="00B56C01" w:rsidRDefault="00B56C01" w:rsidP="00E9158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4411AF1" w14:textId="77777777" w:rsidR="00B56C01" w:rsidRDefault="00B56C01" w:rsidP="00E9158E">
            <w:pPr>
              <w:pStyle w:val="TAC"/>
            </w:pPr>
            <w:r>
              <w:t>UL Session-AMBR (</w:t>
            </w:r>
            <w:r>
              <w:rPr>
                <w:lang w:val="en-US"/>
              </w:rPr>
              <w:t>octet string</w:t>
            </w:r>
            <w:r>
              <w:t>)</w:t>
            </w:r>
          </w:p>
        </w:tc>
      </w:tr>
      <w:tr w:rsidR="00B56C01" w14:paraId="5A6AFC98" w14:textId="77777777" w:rsidTr="00E9158E">
        <w:trPr>
          <w:jc w:val="center"/>
        </w:trPr>
        <w:tc>
          <w:tcPr>
            <w:tcW w:w="1016" w:type="dxa"/>
          </w:tcPr>
          <w:p w14:paraId="7270DE5D" w14:textId="77777777" w:rsidR="00B56C01" w:rsidRDefault="00B56C01" w:rsidP="00E9158E">
            <w:pPr>
              <w:pStyle w:val="TAC"/>
            </w:pPr>
            <w:r>
              <w:t>(m+</w:t>
            </w:r>
            <w:proofErr w:type="gramStart"/>
            <w:r>
              <w:t>1)-(</w:t>
            </w:r>
            <w:proofErr w:type="gramEnd"/>
            <w:r>
              <w:t>m+2)</w:t>
            </w:r>
          </w:p>
        </w:tc>
        <w:tc>
          <w:tcPr>
            <w:tcW w:w="390" w:type="dxa"/>
            <w:tcBorders>
              <w:right w:val="single" w:sz="4" w:space="0" w:color="auto"/>
            </w:tcBorders>
          </w:tcPr>
          <w:p w14:paraId="6F0F79E3" w14:textId="77777777" w:rsidR="00B56C01" w:rsidRDefault="00B56C01" w:rsidP="00E9158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FC3ED14" w14:textId="77777777" w:rsidR="00B56C01" w:rsidRDefault="00B56C01" w:rsidP="00E9158E">
            <w:pPr>
              <w:pStyle w:val="TAC"/>
            </w:pPr>
            <w:r>
              <w:t>DL Session-AMBR length (</w:t>
            </w:r>
            <w:r>
              <w:rPr>
                <w:lang w:val="en-US"/>
              </w:rPr>
              <w:t>octet string)</w:t>
            </w:r>
          </w:p>
        </w:tc>
      </w:tr>
      <w:tr w:rsidR="00B56C01" w14:paraId="71E29B66" w14:textId="77777777" w:rsidTr="00E9158E">
        <w:trPr>
          <w:jc w:val="center"/>
        </w:trPr>
        <w:tc>
          <w:tcPr>
            <w:tcW w:w="1016" w:type="dxa"/>
          </w:tcPr>
          <w:p w14:paraId="55693560" w14:textId="77777777" w:rsidR="00B56C01" w:rsidRDefault="00B56C01" w:rsidP="00E9158E">
            <w:pPr>
              <w:pStyle w:val="TAC"/>
            </w:pPr>
            <w:r>
              <w:t>(m+3)-n</w:t>
            </w:r>
          </w:p>
        </w:tc>
        <w:tc>
          <w:tcPr>
            <w:tcW w:w="390" w:type="dxa"/>
            <w:tcBorders>
              <w:right w:val="single" w:sz="4" w:space="0" w:color="auto"/>
            </w:tcBorders>
          </w:tcPr>
          <w:p w14:paraId="40317BC4" w14:textId="77777777" w:rsidR="00B56C01" w:rsidRDefault="00B56C01" w:rsidP="00E9158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565EA84" w14:textId="77777777" w:rsidR="00B56C01" w:rsidRDefault="00B56C01" w:rsidP="00E9158E">
            <w:pPr>
              <w:pStyle w:val="TAC"/>
            </w:pPr>
            <w:r>
              <w:t>DL Session-AMBR (</w:t>
            </w:r>
            <w:r>
              <w:rPr>
                <w:lang w:val="en-US"/>
              </w:rPr>
              <w:t>octet string)</w:t>
            </w:r>
          </w:p>
        </w:tc>
      </w:tr>
    </w:tbl>
    <w:p w14:paraId="1D7082E8" w14:textId="77777777" w:rsidR="00B56C01" w:rsidRDefault="00B56C01" w:rsidP="00B56C01"/>
    <w:p w14:paraId="005AB2A9" w14:textId="77777777" w:rsidR="00B56C01" w:rsidRDefault="00B56C01" w:rsidP="00B56C01">
      <w:pPr>
        <w:rPr>
          <w:lang w:eastAsia="ko-KR"/>
        </w:rPr>
      </w:pPr>
      <w:r>
        <w:t>3GPP Type: 116</w:t>
      </w:r>
    </w:p>
    <w:p w14:paraId="3284AF99" w14:textId="77777777" w:rsidR="00B56C01" w:rsidRDefault="00B56C01" w:rsidP="00B56C01">
      <w:r>
        <w:t>Length:  m</w:t>
      </w:r>
    </w:p>
    <w:p w14:paraId="27514EE3" w14:textId="77777777" w:rsidR="00B56C01" w:rsidRDefault="00B56C01" w:rsidP="00B56C01">
      <w:pPr>
        <w:rPr>
          <w:lang w:eastAsia="zh-CN"/>
        </w:rPr>
      </w:pPr>
      <w:r>
        <w:t>Octet 3 is Octet String type.</w:t>
      </w:r>
    </w:p>
    <w:p w14:paraId="754C1535" w14:textId="77777777" w:rsidR="00B56C01" w:rsidRDefault="00B56C01" w:rsidP="00B56C01">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2D67BAF" w14:textId="77777777" w:rsidR="00B56C01" w:rsidRDefault="00B56C01" w:rsidP="00B56C01">
      <w:r>
        <w:t xml:space="preserve">UL/DL Session AMBR: Octet String. It is sent from the DN-AAA to authorize the PDU Session AMBR. The encoding is defined as </w:t>
      </w:r>
      <w:proofErr w:type="spellStart"/>
      <w:r>
        <w:t>BitRate</w:t>
      </w:r>
      <w:proofErr w:type="spellEnd"/>
      <w:r>
        <w:t xml:space="preserve"> in 3GPP TS 29.571 [39].</w:t>
      </w:r>
    </w:p>
    <w:p w14:paraId="79538B90" w14:textId="77777777" w:rsidR="00B56C01" w:rsidRDefault="00B56C01" w:rsidP="00B56C01">
      <w:r>
        <w:t xml:space="preserve">If the feature </w:t>
      </w:r>
      <w:proofErr w:type="spellStart"/>
      <w:r>
        <w:t>eSessionAMBR</w:t>
      </w:r>
      <w:proofErr w:type="spellEnd"/>
      <w:r>
        <w:t xml:space="preserve"> is supported and if applicable, the DN-AAA shall send this VSA; otherwise, the DN-AAA shall send the VSA 3GPP-Session-AMBR.</w:t>
      </w:r>
    </w:p>
    <w:p w14:paraId="151E0CDA" w14:textId="77777777" w:rsidR="00B56C01" w:rsidRDefault="00B56C01" w:rsidP="00B56C01">
      <w:pPr>
        <w:rPr>
          <w:b/>
          <w:i/>
          <w:sz w:val="24"/>
          <w:szCs w:val="24"/>
          <w:lang w:val="sv-SE"/>
        </w:rPr>
      </w:pPr>
      <w:r>
        <w:rPr>
          <w:b/>
          <w:i/>
          <w:sz w:val="24"/>
          <w:szCs w:val="24"/>
          <w:lang w:val="sv-SE"/>
        </w:rPr>
        <w:t>117 – 3GPP-Supported-Features</w:t>
      </w:r>
    </w:p>
    <w:p w14:paraId="3CDFC337" w14:textId="77777777" w:rsidR="00B56C01" w:rsidRDefault="00B56C01" w:rsidP="00B56C01">
      <w:pPr>
        <w:pStyle w:val="TH"/>
        <w:spacing w:before="0" w:after="0"/>
        <w:rPr>
          <w:sz w:val="12"/>
          <w:szCs w:val="12"/>
          <w:lang w:eastAsia="ko-KR"/>
        </w:rPr>
      </w:pPr>
    </w:p>
    <w:p w14:paraId="6F50DB69" w14:textId="77777777" w:rsidR="00B56C01" w:rsidRDefault="00B56C01" w:rsidP="00B56C01"/>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B56C01" w14:paraId="433DE4DA" w14:textId="77777777" w:rsidTr="00E9158E">
        <w:trPr>
          <w:jc w:val="center"/>
        </w:trPr>
        <w:tc>
          <w:tcPr>
            <w:tcW w:w="1016" w:type="dxa"/>
          </w:tcPr>
          <w:p w14:paraId="0BFE4176" w14:textId="77777777" w:rsidR="00B56C01" w:rsidRDefault="00B56C01" w:rsidP="00E9158E">
            <w:pPr>
              <w:jc w:val="right"/>
            </w:pPr>
          </w:p>
        </w:tc>
        <w:tc>
          <w:tcPr>
            <w:tcW w:w="390" w:type="dxa"/>
          </w:tcPr>
          <w:p w14:paraId="3421F827" w14:textId="77777777" w:rsidR="00B56C01" w:rsidRDefault="00B56C01" w:rsidP="00E9158E"/>
        </w:tc>
        <w:tc>
          <w:tcPr>
            <w:tcW w:w="429" w:type="dxa"/>
          </w:tcPr>
          <w:p w14:paraId="1639B10F" w14:textId="77777777" w:rsidR="00B56C01" w:rsidRDefault="00B56C01" w:rsidP="00E9158E">
            <w:pPr>
              <w:jc w:val="center"/>
            </w:pPr>
          </w:p>
        </w:tc>
        <w:tc>
          <w:tcPr>
            <w:tcW w:w="4274" w:type="dxa"/>
            <w:gridSpan w:val="9"/>
          </w:tcPr>
          <w:p w14:paraId="3E4A4B77" w14:textId="77777777" w:rsidR="00B56C01" w:rsidRDefault="00B56C01" w:rsidP="00E9158E">
            <w:pPr>
              <w:jc w:val="center"/>
            </w:pPr>
            <w:r>
              <w:t>Bits</w:t>
            </w:r>
          </w:p>
        </w:tc>
      </w:tr>
      <w:tr w:rsidR="00B56C01" w14:paraId="6870105B" w14:textId="77777777" w:rsidTr="00E9158E">
        <w:trPr>
          <w:jc w:val="center"/>
        </w:trPr>
        <w:tc>
          <w:tcPr>
            <w:tcW w:w="1016" w:type="dxa"/>
          </w:tcPr>
          <w:p w14:paraId="38816A1E" w14:textId="77777777" w:rsidR="00B56C01" w:rsidRDefault="00B56C01" w:rsidP="00E9158E">
            <w:pPr>
              <w:pStyle w:val="TAH"/>
            </w:pPr>
            <w:r>
              <w:t>Octets</w:t>
            </w:r>
          </w:p>
        </w:tc>
        <w:tc>
          <w:tcPr>
            <w:tcW w:w="390" w:type="dxa"/>
          </w:tcPr>
          <w:p w14:paraId="57D0E274" w14:textId="77777777" w:rsidR="00B56C01" w:rsidRDefault="00B56C01" w:rsidP="00E9158E">
            <w:pPr>
              <w:pStyle w:val="TAH"/>
            </w:pPr>
          </w:p>
        </w:tc>
        <w:tc>
          <w:tcPr>
            <w:tcW w:w="567" w:type="dxa"/>
            <w:gridSpan w:val="2"/>
            <w:tcBorders>
              <w:bottom w:val="single" w:sz="4" w:space="0" w:color="auto"/>
            </w:tcBorders>
          </w:tcPr>
          <w:p w14:paraId="038C6904" w14:textId="77777777" w:rsidR="00B56C01" w:rsidRDefault="00B56C01" w:rsidP="00E9158E">
            <w:pPr>
              <w:pStyle w:val="TAH"/>
            </w:pPr>
            <w:r>
              <w:t>8</w:t>
            </w:r>
          </w:p>
        </w:tc>
        <w:tc>
          <w:tcPr>
            <w:tcW w:w="567" w:type="dxa"/>
            <w:tcBorders>
              <w:bottom w:val="single" w:sz="4" w:space="0" w:color="auto"/>
            </w:tcBorders>
          </w:tcPr>
          <w:p w14:paraId="3CA56F02" w14:textId="77777777" w:rsidR="00B56C01" w:rsidRDefault="00B56C01" w:rsidP="00E9158E">
            <w:pPr>
              <w:pStyle w:val="TAH"/>
            </w:pPr>
            <w:r>
              <w:t>7</w:t>
            </w:r>
          </w:p>
        </w:tc>
        <w:tc>
          <w:tcPr>
            <w:tcW w:w="584" w:type="dxa"/>
            <w:tcBorders>
              <w:bottom w:val="single" w:sz="4" w:space="0" w:color="auto"/>
            </w:tcBorders>
          </w:tcPr>
          <w:p w14:paraId="31A06E2D" w14:textId="77777777" w:rsidR="00B56C01" w:rsidRDefault="00B56C01" w:rsidP="00E9158E">
            <w:pPr>
              <w:pStyle w:val="TAH"/>
            </w:pPr>
            <w:r>
              <w:t>6</w:t>
            </w:r>
          </w:p>
        </w:tc>
        <w:tc>
          <w:tcPr>
            <w:tcW w:w="550" w:type="dxa"/>
            <w:tcBorders>
              <w:bottom w:val="single" w:sz="4" w:space="0" w:color="auto"/>
            </w:tcBorders>
          </w:tcPr>
          <w:p w14:paraId="72AF9501" w14:textId="77777777" w:rsidR="00B56C01" w:rsidRDefault="00B56C01" w:rsidP="00E9158E">
            <w:pPr>
              <w:pStyle w:val="TAH"/>
            </w:pPr>
            <w:r>
              <w:t>5</w:t>
            </w:r>
          </w:p>
        </w:tc>
        <w:tc>
          <w:tcPr>
            <w:tcW w:w="551" w:type="dxa"/>
            <w:tcBorders>
              <w:bottom w:val="single" w:sz="4" w:space="0" w:color="auto"/>
            </w:tcBorders>
          </w:tcPr>
          <w:p w14:paraId="54F42D57" w14:textId="77777777" w:rsidR="00B56C01" w:rsidRDefault="00B56C01" w:rsidP="00E9158E">
            <w:pPr>
              <w:pStyle w:val="TAH"/>
            </w:pPr>
            <w:r>
              <w:t>4</w:t>
            </w:r>
          </w:p>
        </w:tc>
        <w:tc>
          <w:tcPr>
            <w:tcW w:w="435" w:type="dxa"/>
            <w:tcBorders>
              <w:bottom w:val="single" w:sz="4" w:space="0" w:color="auto"/>
            </w:tcBorders>
          </w:tcPr>
          <w:p w14:paraId="367C44B0" w14:textId="77777777" w:rsidR="00B56C01" w:rsidRDefault="00B56C01" w:rsidP="00E9158E">
            <w:pPr>
              <w:pStyle w:val="TAH"/>
            </w:pPr>
            <w:r>
              <w:t>3</w:t>
            </w:r>
          </w:p>
        </w:tc>
        <w:tc>
          <w:tcPr>
            <w:tcW w:w="76" w:type="dxa"/>
            <w:tcBorders>
              <w:bottom w:val="single" w:sz="4" w:space="0" w:color="auto"/>
            </w:tcBorders>
          </w:tcPr>
          <w:p w14:paraId="5863E4DC" w14:textId="77777777" w:rsidR="00B56C01" w:rsidRDefault="00B56C01" w:rsidP="00E9158E">
            <w:pPr>
              <w:pStyle w:val="TAH"/>
            </w:pPr>
          </w:p>
        </w:tc>
        <w:tc>
          <w:tcPr>
            <w:tcW w:w="698" w:type="dxa"/>
            <w:tcBorders>
              <w:bottom w:val="single" w:sz="4" w:space="0" w:color="auto"/>
            </w:tcBorders>
          </w:tcPr>
          <w:p w14:paraId="0B4FAC5C" w14:textId="77777777" w:rsidR="00B56C01" w:rsidRDefault="00B56C01" w:rsidP="00E9158E">
            <w:pPr>
              <w:pStyle w:val="TAH"/>
            </w:pPr>
            <w:r>
              <w:t>2</w:t>
            </w:r>
          </w:p>
        </w:tc>
        <w:tc>
          <w:tcPr>
            <w:tcW w:w="675" w:type="dxa"/>
            <w:tcBorders>
              <w:bottom w:val="single" w:sz="4" w:space="0" w:color="auto"/>
            </w:tcBorders>
          </w:tcPr>
          <w:p w14:paraId="0A93F022" w14:textId="77777777" w:rsidR="00B56C01" w:rsidRDefault="00B56C01" w:rsidP="00E9158E">
            <w:pPr>
              <w:pStyle w:val="TAH"/>
            </w:pPr>
            <w:r>
              <w:t>1</w:t>
            </w:r>
          </w:p>
        </w:tc>
      </w:tr>
      <w:tr w:rsidR="00B56C01" w14:paraId="4EB9B5E1" w14:textId="77777777" w:rsidTr="00E9158E">
        <w:trPr>
          <w:jc w:val="center"/>
        </w:trPr>
        <w:tc>
          <w:tcPr>
            <w:tcW w:w="1016" w:type="dxa"/>
          </w:tcPr>
          <w:p w14:paraId="2E306241" w14:textId="77777777" w:rsidR="00B56C01" w:rsidRDefault="00B56C01" w:rsidP="00E9158E">
            <w:pPr>
              <w:pStyle w:val="TAC"/>
            </w:pPr>
            <w:r>
              <w:t>1</w:t>
            </w:r>
          </w:p>
        </w:tc>
        <w:tc>
          <w:tcPr>
            <w:tcW w:w="390" w:type="dxa"/>
            <w:tcBorders>
              <w:right w:val="single" w:sz="4" w:space="0" w:color="auto"/>
            </w:tcBorders>
          </w:tcPr>
          <w:p w14:paraId="1136205F" w14:textId="77777777" w:rsidR="00B56C01" w:rsidRDefault="00B56C01" w:rsidP="00E9158E">
            <w:pPr>
              <w:pStyle w:val="TAC"/>
            </w:pPr>
          </w:p>
        </w:tc>
        <w:tc>
          <w:tcPr>
            <w:tcW w:w="4703" w:type="dxa"/>
            <w:gridSpan w:val="10"/>
            <w:tcBorders>
              <w:top w:val="single" w:sz="4" w:space="0" w:color="auto"/>
              <w:bottom w:val="single" w:sz="4" w:space="0" w:color="auto"/>
              <w:right w:val="single" w:sz="4" w:space="0" w:color="auto"/>
            </w:tcBorders>
          </w:tcPr>
          <w:p w14:paraId="64849E4C" w14:textId="77777777" w:rsidR="00B56C01" w:rsidRDefault="00B56C01" w:rsidP="00E9158E">
            <w:pPr>
              <w:pStyle w:val="TAC"/>
            </w:pPr>
            <w:r>
              <w:t>3GPP type = 117</w:t>
            </w:r>
          </w:p>
        </w:tc>
      </w:tr>
      <w:tr w:rsidR="00B56C01" w14:paraId="6514F95B" w14:textId="77777777" w:rsidTr="00E9158E">
        <w:trPr>
          <w:jc w:val="center"/>
        </w:trPr>
        <w:tc>
          <w:tcPr>
            <w:tcW w:w="1016" w:type="dxa"/>
          </w:tcPr>
          <w:p w14:paraId="458364A3" w14:textId="77777777" w:rsidR="00B56C01" w:rsidRDefault="00B56C01" w:rsidP="00E9158E">
            <w:pPr>
              <w:pStyle w:val="TAC"/>
            </w:pPr>
            <w:r>
              <w:t>2</w:t>
            </w:r>
          </w:p>
        </w:tc>
        <w:tc>
          <w:tcPr>
            <w:tcW w:w="390" w:type="dxa"/>
            <w:tcBorders>
              <w:right w:val="single" w:sz="4" w:space="0" w:color="auto"/>
            </w:tcBorders>
          </w:tcPr>
          <w:p w14:paraId="5CB88A45" w14:textId="77777777" w:rsidR="00B56C01" w:rsidRDefault="00B56C01" w:rsidP="00E9158E">
            <w:pPr>
              <w:pStyle w:val="TAC"/>
            </w:pPr>
          </w:p>
        </w:tc>
        <w:tc>
          <w:tcPr>
            <w:tcW w:w="4703" w:type="dxa"/>
            <w:gridSpan w:val="10"/>
            <w:tcBorders>
              <w:top w:val="single" w:sz="4" w:space="0" w:color="auto"/>
              <w:bottom w:val="single" w:sz="4" w:space="0" w:color="auto"/>
              <w:right w:val="single" w:sz="4" w:space="0" w:color="auto"/>
            </w:tcBorders>
          </w:tcPr>
          <w:p w14:paraId="2E9D56BA" w14:textId="77777777" w:rsidR="00B56C01" w:rsidRDefault="00B56C01" w:rsidP="00E9158E">
            <w:pPr>
              <w:pStyle w:val="TAC"/>
            </w:pPr>
            <w:r>
              <w:t>3GPP Length= m</w:t>
            </w:r>
          </w:p>
        </w:tc>
      </w:tr>
      <w:tr w:rsidR="00B56C01" w14:paraId="3BF649E3" w14:textId="77777777" w:rsidTr="00E9158E">
        <w:trPr>
          <w:jc w:val="center"/>
        </w:trPr>
        <w:tc>
          <w:tcPr>
            <w:tcW w:w="1016" w:type="dxa"/>
          </w:tcPr>
          <w:p w14:paraId="70AF0574" w14:textId="77777777" w:rsidR="00B56C01" w:rsidRDefault="00B56C01" w:rsidP="00E9158E">
            <w:pPr>
              <w:pStyle w:val="TAC"/>
            </w:pPr>
            <w:r>
              <w:t>3-6</w:t>
            </w:r>
          </w:p>
        </w:tc>
        <w:tc>
          <w:tcPr>
            <w:tcW w:w="390" w:type="dxa"/>
            <w:tcBorders>
              <w:right w:val="single" w:sz="4" w:space="0" w:color="auto"/>
            </w:tcBorders>
          </w:tcPr>
          <w:p w14:paraId="0571147A" w14:textId="77777777" w:rsidR="00B56C01" w:rsidRDefault="00B56C01" w:rsidP="00E9158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E2B3DFF" w14:textId="77777777" w:rsidR="00B56C01" w:rsidRDefault="00B56C01" w:rsidP="00E9158E">
            <w:pPr>
              <w:pStyle w:val="TAC"/>
            </w:pPr>
            <w:r>
              <w:t>Vendor ID</w:t>
            </w:r>
            <w:r>
              <w:rPr>
                <w:lang w:val="en-US"/>
              </w:rPr>
              <w:t xml:space="preserve"> (octet string)</w:t>
            </w:r>
          </w:p>
        </w:tc>
      </w:tr>
      <w:tr w:rsidR="00B56C01" w14:paraId="2D518F1C" w14:textId="77777777" w:rsidTr="00E9158E">
        <w:trPr>
          <w:jc w:val="center"/>
        </w:trPr>
        <w:tc>
          <w:tcPr>
            <w:tcW w:w="1016" w:type="dxa"/>
          </w:tcPr>
          <w:p w14:paraId="727D52AB" w14:textId="77777777" w:rsidR="00B56C01" w:rsidRDefault="00B56C01" w:rsidP="00E9158E">
            <w:pPr>
              <w:pStyle w:val="TAC"/>
            </w:pPr>
            <w:r>
              <w:t>7-10</w:t>
            </w:r>
          </w:p>
        </w:tc>
        <w:tc>
          <w:tcPr>
            <w:tcW w:w="390" w:type="dxa"/>
            <w:tcBorders>
              <w:right w:val="single" w:sz="4" w:space="0" w:color="auto"/>
            </w:tcBorders>
          </w:tcPr>
          <w:p w14:paraId="4CD955B8" w14:textId="77777777" w:rsidR="00B56C01" w:rsidRDefault="00B56C01" w:rsidP="00E9158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8BA4763" w14:textId="77777777" w:rsidR="00B56C01" w:rsidRDefault="00B56C01" w:rsidP="00E9158E">
            <w:pPr>
              <w:pStyle w:val="TAC"/>
            </w:pPr>
            <w:r>
              <w:t>Feature List ID (</w:t>
            </w:r>
            <w:r>
              <w:rPr>
                <w:lang w:val="en-US"/>
              </w:rPr>
              <w:t>octet string</w:t>
            </w:r>
            <w:r>
              <w:t>)</w:t>
            </w:r>
          </w:p>
        </w:tc>
      </w:tr>
      <w:tr w:rsidR="00B56C01" w14:paraId="7D466FF2" w14:textId="77777777" w:rsidTr="00E9158E">
        <w:trPr>
          <w:jc w:val="center"/>
        </w:trPr>
        <w:tc>
          <w:tcPr>
            <w:tcW w:w="1016" w:type="dxa"/>
          </w:tcPr>
          <w:p w14:paraId="2CEBFF76" w14:textId="77777777" w:rsidR="00B56C01" w:rsidRDefault="00B56C01" w:rsidP="00E9158E">
            <w:pPr>
              <w:pStyle w:val="TAC"/>
            </w:pPr>
            <w:r>
              <w:t>11-14</w:t>
            </w:r>
          </w:p>
        </w:tc>
        <w:tc>
          <w:tcPr>
            <w:tcW w:w="390" w:type="dxa"/>
            <w:tcBorders>
              <w:right w:val="single" w:sz="4" w:space="0" w:color="auto"/>
            </w:tcBorders>
          </w:tcPr>
          <w:p w14:paraId="74B426FC" w14:textId="77777777" w:rsidR="00B56C01" w:rsidRDefault="00B56C01" w:rsidP="00E9158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E487893" w14:textId="77777777" w:rsidR="00B56C01" w:rsidRDefault="00B56C01" w:rsidP="00E9158E">
            <w:pPr>
              <w:pStyle w:val="TAC"/>
            </w:pPr>
            <w:r>
              <w:t>Feature List (</w:t>
            </w:r>
            <w:r>
              <w:rPr>
                <w:lang w:val="en-US"/>
              </w:rPr>
              <w:t>octet string)</w:t>
            </w:r>
          </w:p>
        </w:tc>
      </w:tr>
    </w:tbl>
    <w:p w14:paraId="1241A13C" w14:textId="77777777" w:rsidR="00B56C01" w:rsidRDefault="00B56C01" w:rsidP="00B56C01"/>
    <w:p w14:paraId="7AD33A42" w14:textId="77777777" w:rsidR="00B56C01" w:rsidRDefault="00B56C01" w:rsidP="00B56C01">
      <w:pPr>
        <w:rPr>
          <w:lang w:eastAsia="ko-KR"/>
        </w:rPr>
      </w:pPr>
      <w:r>
        <w:t>3GPP Type: 117</w:t>
      </w:r>
    </w:p>
    <w:p w14:paraId="146EF06A" w14:textId="77777777" w:rsidR="00B56C01" w:rsidRDefault="00B56C01" w:rsidP="00B56C01">
      <w:r>
        <w:t>Length:  m</w:t>
      </w:r>
    </w:p>
    <w:p w14:paraId="7F09BE7D" w14:textId="77777777" w:rsidR="00B56C01" w:rsidRDefault="00B56C01" w:rsidP="00B56C01">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3DDB327" w14:textId="77777777" w:rsidR="00B56C01" w:rsidRDefault="00B56C01" w:rsidP="00B56C01">
      <w:pPr>
        <w:rPr>
          <w:b/>
          <w:i/>
          <w:sz w:val="24"/>
          <w:szCs w:val="24"/>
        </w:rPr>
      </w:pPr>
      <w:r>
        <w:rPr>
          <w:b/>
          <w:i/>
          <w:sz w:val="24"/>
          <w:szCs w:val="24"/>
        </w:rPr>
        <w:t>118 – 3GPP-IP-Address-Pool-Info</w:t>
      </w:r>
    </w:p>
    <w:p w14:paraId="5B2EAED1"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B56C01" w14:paraId="628328A7" w14:textId="77777777" w:rsidTr="00E9158E">
        <w:trPr>
          <w:jc w:val="center"/>
        </w:trPr>
        <w:tc>
          <w:tcPr>
            <w:tcW w:w="1016" w:type="dxa"/>
          </w:tcPr>
          <w:p w14:paraId="28F564FD" w14:textId="77777777" w:rsidR="00B56C01" w:rsidRDefault="00B56C01" w:rsidP="00E9158E">
            <w:pPr>
              <w:jc w:val="right"/>
            </w:pPr>
          </w:p>
        </w:tc>
        <w:tc>
          <w:tcPr>
            <w:tcW w:w="381" w:type="dxa"/>
          </w:tcPr>
          <w:p w14:paraId="69300850" w14:textId="77777777" w:rsidR="00B56C01" w:rsidRDefault="00B56C01" w:rsidP="00E9158E"/>
        </w:tc>
        <w:tc>
          <w:tcPr>
            <w:tcW w:w="438" w:type="dxa"/>
          </w:tcPr>
          <w:p w14:paraId="72BBCD0F" w14:textId="77777777" w:rsidR="00B56C01" w:rsidRDefault="00B56C01" w:rsidP="00E9158E">
            <w:pPr>
              <w:jc w:val="center"/>
            </w:pPr>
          </w:p>
        </w:tc>
        <w:tc>
          <w:tcPr>
            <w:tcW w:w="3938" w:type="dxa"/>
            <w:gridSpan w:val="10"/>
          </w:tcPr>
          <w:p w14:paraId="29B6BD26" w14:textId="77777777" w:rsidR="00B56C01" w:rsidRDefault="00B56C01" w:rsidP="00E9158E">
            <w:pPr>
              <w:jc w:val="center"/>
            </w:pPr>
            <w:r>
              <w:t>Bits</w:t>
            </w:r>
          </w:p>
        </w:tc>
      </w:tr>
      <w:tr w:rsidR="00B56C01" w14:paraId="24480CD9" w14:textId="77777777" w:rsidTr="00E9158E">
        <w:trPr>
          <w:jc w:val="center"/>
        </w:trPr>
        <w:tc>
          <w:tcPr>
            <w:tcW w:w="1016" w:type="dxa"/>
          </w:tcPr>
          <w:p w14:paraId="5CBB844E" w14:textId="77777777" w:rsidR="00B56C01" w:rsidRDefault="00B56C01" w:rsidP="00E9158E">
            <w:pPr>
              <w:pStyle w:val="TAH"/>
            </w:pPr>
            <w:r>
              <w:t>Octets</w:t>
            </w:r>
          </w:p>
        </w:tc>
        <w:tc>
          <w:tcPr>
            <w:tcW w:w="381" w:type="dxa"/>
          </w:tcPr>
          <w:p w14:paraId="20CF84EC" w14:textId="77777777" w:rsidR="00B56C01" w:rsidRDefault="00B56C01" w:rsidP="00E9158E">
            <w:pPr>
              <w:pStyle w:val="TAH"/>
            </w:pPr>
          </w:p>
        </w:tc>
        <w:tc>
          <w:tcPr>
            <w:tcW w:w="576" w:type="dxa"/>
            <w:gridSpan w:val="2"/>
            <w:tcBorders>
              <w:bottom w:val="single" w:sz="4" w:space="0" w:color="auto"/>
            </w:tcBorders>
          </w:tcPr>
          <w:p w14:paraId="542B0A61" w14:textId="77777777" w:rsidR="00B56C01" w:rsidRDefault="00B56C01" w:rsidP="00E9158E">
            <w:pPr>
              <w:pStyle w:val="TAH"/>
            </w:pPr>
            <w:r>
              <w:t>8</w:t>
            </w:r>
          </w:p>
        </w:tc>
        <w:tc>
          <w:tcPr>
            <w:tcW w:w="567" w:type="dxa"/>
            <w:tcBorders>
              <w:bottom w:val="single" w:sz="4" w:space="0" w:color="auto"/>
            </w:tcBorders>
          </w:tcPr>
          <w:p w14:paraId="123A115E" w14:textId="77777777" w:rsidR="00B56C01" w:rsidRDefault="00B56C01" w:rsidP="00E9158E">
            <w:pPr>
              <w:pStyle w:val="TAH"/>
            </w:pPr>
            <w:r>
              <w:t>7</w:t>
            </w:r>
          </w:p>
        </w:tc>
        <w:tc>
          <w:tcPr>
            <w:tcW w:w="584" w:type="dxa"/>
            <w:tcBorders>
              <w:bottom w:val="single" w:sz="4" w:space="0" w:color="auto"/>
            </w:tcBorders>
          </w:tcPr>
          <w:p w14:paraId="58B90CBA" w14:textId="77777777" w:rsidR="00B56C01" w:rsidRDefault="00B56C01" w:rsidP="00E9158E">
            <w:pPr>
              <w:pStyle w:val="TAH"/>
            </w:pPr>
            <w:r>
              <w:t>6</w:t>
            </w:r>
          </w:p>
        </w:tc>
        <w:tc>
          <w:tcPr>
            <w:tcW w:w="550" w:type="dxa"/>
            <w:tcBorders>
              <w:bottom w:val="single" w:sz="4" w:space="0" w:color="auto"/>
            </w:tcBorders>
          </w:tcPr>
          <w:p w14:paraId="4E2A23A5" w14:textId="77777777" w:rsidR="00B56C01" w:rsidRDefault="00B56C01" w:rsidP="00E9158E">
            <w:pPr>
              <w:pStyle w:val="TAH"/>
            </w:pPr>
            <w:r>
              <w:t>5</w:t>
            </w:r>
          </w:p>
        </w:tc>
        <w:tc>
          <w:tcPr>
            <w:tcW w:w="551" w:type="dxa"/>
            <w:tcBorders>
              <w:bottom w:val="single" w:sz="4" w:space="0" w:color="auto"/>
            </w:tcBorders>
          </w:tcPr>
          <w:p w14:paraId="41A6563F" w14:textId="77777777" w:rsidR="00B56C01" w:rsidRDefault="00B56C01" w:rsidP="00E9158E">
            <w:pPr>
              <w:pStyle w:val="TAH"/>
            </w:pPr>
            <w:r>
              <w:t>4</w:t>
            </w:r>
          </w:p>
        </w:tc>
        <w:tc>
          <w:tcPr>
            <w:tcW w:w="435" w:type="dxa"/>
            <w:tcBorders>
              <w:bottom w:val="single" w:sz="4" w:space="0" w:color="auto"/>
            </w:tcBorders>
          </w:tcPr>
          <w:p w14:paraId="2547788B" w14:textId="77777777" w:rsidR="00B56C01" w:rsidRDefault="00B56C01" w:rsidP="00E9158E">
            <w:pPr>
              <w:pStyle w:val="TAH"/>
            </w:pPr>
            <w:r>
              <w:t>3</w:t>
            </w:r>
          </w:p>
        </w:tc>
        <w:tc>
          <w:tcPr>
            <w:tcW w:w="76" w:type="dxa"/>
            <w:gridSpan w:val="2"/>
            <w:tcBorders>
              <w:bottom w:val="single" w:sz="4" w:space="0" w:color="auto"/>
            </w:tcBorders>
          </w:tcPr>
          <w:p w14:paraId="41E8352D" w14:textId="77777777" w:rsidR="00B56C01" w:rsidRDefault="00B56C01" w:rsidP="00E9158E">
            <w:pPr>
              <w:pStyle w:val="TAH"/>
            </w:pPr>
          </w:p>
        </w:tc>
        <w:tc>
          <w:tcPr>
            <w:tcW w:w="441" w:type="dxa"/>
            <w:tcBorders>
              <w:bottom w:val="single" w:sz="4" w:space="0" w:color="auto"/>
            </w:tcBorders>
          </w:tcPr>
          <w:p w14:paraId="044CE089" w14:textId="77777777" w:rsidR="00B56C01" w:rsidRDefault="00B56C01" w:rsidP="00E9158E">
            <w:pPr>
              <w:pStyle w:val="TAH"/>
            </w:pPr>
            <w:r>
              <w:t>2</w:t>
            </w:r>
          </w:p>
        </w:tc>
        <w:tc>
          <w:tcPr>
            <w:tcW w:w="596" w:type="dxa"/>
            <w:tcBorders>
              <w:bottom w:val="single" w:sz="4" w:space="0" w:color="auto"/>
            </w:tcBorders>
          </w:tcPr>
          <w:p w14:paraId="144E8B70" w14:textId="77777777" w:rsidR="00B56C01" w:rsidRDefault="00B56C01" w:rsidP="00E9158E">
            <w:pPr>
              <w:pStyle w:val="TAH"/>
            </w:pPr>
            <w:r>
              <w:t>1</w:t>
            </w:r>
          </w:p>
        </w:tc>
      </w:tr>
      <w:tr w:rsidR="00B56C01" w14:paraId="3BAFACF1" w14:textId="77777777" w:rsidTr="00E9158E">
        <w:trPr>
          <w:jc w:val="center"/>
        </w:trPr>
        <w:tc>
          <w:tcPr>
            <w:tcW w:w="1016" w:type="dxa"/>
          </w:tcPr>
          <w:p w14:paraId="7B21AD68" w14:textId="77777777" w:rsidR="00B56C01" w:rsidRDefault="00B56C01" w:rsidP="00E9158E">
            <w:pPr>
              <w:pStyle w:val="TAC"/>
            </w:pPr>
            <w:r>
              <w:t>1</w:t>
            </w:r>
          </w:p>
        </w:tc>
        <w:tc>
          <w:tcPr>
            <w:tcW w:w="381" w:type="dxa"/>
            <w:tcBorders>
              <w:right w:val="single" w:sz="4" w:space="0" w:color="auto"/>
            </w:tcBorders>
          </w:tcPr>
          <w:p w14:paraId="5606610C" w14:textId="77777777" w:rsidR="00B56C01" w:rsidRDefault="00B56C01" w:rsidP="00E9158E">
            <w:pPr>
              <w:pStyle w:val="TAC"/>
            </w:pPr>
          </w:p>
        </w:tc>
        <w:tc>
          <w:tcPr>
            <w:tcW w:w="4376" w:type="dxa"/>
            <w:gridSpan w:val="11"/>
            <w:tcBorders>
              <w:top w:val="single" w:sz="4" w:space="0" w:color="auto"/>
              <w:bottom w:val="single" w:sz="4" w:space="0" w:color="auto"/>
              <w:right w:val="single" w:sz="4" w:space="0" w:color="auto"/>
            </w:tcBorders>
          </w:tcPr>
          <w:p w14:paraId="4DC5E359" w14:textId="77777777" w:rsidR="00B56C01" w:rsidRDefault="00B56C01" w:rsidP="00E9158E">
            <w:pPr>
              <w:pStyle w:val="TAC"/>
            </w:pPr>
            <w:r>
              <w:t>3GPP type = 118</w:t>
            </w:r>
          </w:p>
        </w:tc>
      </w:tr>
      <w:tr w:rsidR="00B56C01" w14:paraId="20DF4509" w14:textId="77777777" w:rsidTr="00E9158E">
        <w:trPr>
          <w:jc w:val="center"/>
        </w:trPr>
        <w:tc>
          <w:tcPr>
            <w:tcW w:w="1016" w:type="dxa"/>
          </w:tcPr>
          <w:p w14:paraId="5D8A6AB2" w14:textId="77777777" w:rsidR="00B56C01" w:rsidRDefault="00B56C01" w:rsidP="00E9158E">
            <w:pPr>
              <w:pStyle w:val="TAC"/>
            </w:pPr>
            <w:r>
              <w:t>2</w:t>
            </w:r>
          </w:p>
        </w:tc>
        <w:tc>
          <w:tcPr>
            <w:tcW w:w="381" w:type="dxa"/>
            <w:tcBorders>
              <w:right w:val="single" w:sz="4" w:space="0" w:color="auto"/>
            </w:tcBorders>
          </w:tcPr>
          <w:p w14:paraId="222C2401" w14:textId="77777777" w:rsidR="00B56C01" w:rsidRDefault="00B56C01" w:rsidP="00E9158E">
            <w:pPr>
              <w:pStyle w:val="TAC"/>
            </w:pPr>
          </w:p>
        </w:tc>
        <w:tc>
          <w:tcPr>
            <w:tcW w:w="4376" w:type="dxa"/>
            <w:gridSpan w:val="11"/>
            <w:tcBorders>
              <w:top w:val="single" w:sz="4" w:space="0" w:color="auto"/>
              <w:bottom w:val="single" w:sz="4" w:space="0" w:color="auto"/>
              <w:right w:val="single" w:sz="4" w:space="0" w:color="auto"/>
            </w:tcBorders>
          </w:tcPr>
          <w:p w14:paraId="126DFF13" w14:textId="77777777" w:rsidR="00B56C01" w:rsidRDefault="00B56C01" w:rsidP="00E9158E">
            <w:pPr>
              <w:pStyle w:val="TAC"/>
            </w:pPr>
            <w:r>
              <w:t>3GPP Length= m</w:t>
            </w:r>
          </w:p>
        </w:tc>
      </w:tr>
      <w:tr w:rsidR="00B56C01" w14:paraId="432595C4" w14:textId="77777777" w:rsidTr="00E9158E">
        <w:trPr>
          <w:jc w:val="center"/>
        </w:trPr>
        <w:tc>
          <w:tcPr>
            <w:tcW w:w="1016" w:type="dxa"/>
          </w:tcPr>
          <w:p w14:paraId="30682889" w14:textId="77777777" w:rsidR="00B56C01" w:rsidRDefault="00B56C01" w:rsidP="00E9158E">
            <w:pPr>
              <w:pStyle w:val="TAC"/>
            </w:pPr>
            <w:r>
              <w:t>3</w:t>
            </w:r>
          </w:p>
        </w:tc>
        <w:tc>
          <w:tcPr>
            <w:tcW w:w="381" w:type="dxa"/>
            <w:tcBorders>
              <w:right w:val="single" w:sz="4" w:space="0" w:color="auto"/>
            </w:tcBorders>
          </w:tcPr>
          <w:p w14:paraId="26E7E770" w14:textId="77777777" w:rsidR="00B56C01" w:rsidRDefault="00B56C01" w:rsidP="00E9158E">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9A67B19" w14:textId="77777777" w:rsidR="00B56C01" w:rsidRDefault="00B56C01" w:rsidP="00E9158E">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72CD2587" w14:textId="77777777" w:rsidR="00B56C01" w:rsidRDefault="00B56C01" w:rsidP="00E9158E">
            <w:pPr>
              <w:pStyle w:val="TAC"/>
            </w:pPr>
            <w:r>
              <w:t>IP version</w:t>
            </w:r>
          </w:p>
        </w:tc>
      </w:tr>
      <w:tr w:rsidR="00B56C01" w14:paraId="689334A2" w14:textId="77777777" w:rsidTr="00E9158E">
        <w:trPr>
          <w:jc w:val="center"/>
        </w:trPr>
        <w:tc>
          <w:tcPr>
            <w:tcW w:w="1016" w:type="dxa"/>
          </w:tcPr>
          <w:p w14:paraId="13EF656F" w14:textId="77777777" w:rsidR="00B56C01" w:rsidRDefault="00B56C01" w:rsidP="00E9158E">
            <w:pPr>
              <w:pStyle w:val="TAC"/>
            </w:pPr>
            <w:r>
              <w:t>4-5</w:t>
            </w:r>
          </w:p>
        </w:tc>
        <w:tc>
          <w:tcPr>
            <w:tcW w:w="381" w:type="dxa"/>
            <w:tcBorders>
              <w:right w:val="single" w:sz="4" w:space="0" w:color="auto"/>
            </w:tcBorders>
          </w:tcPr>
          <w:p w14:paraId="62131602" w14:textId="77777777" w:rsidR="00B56C01" w:rsidRDefault="00B56C01" w:rsidP="00E9158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11403DE5" w14:textId="77777777" w:rsidR="00B56C01" w:rsidRDefault="00B56C01" w:rsidP="00E9158E">
            <w:pPr>
              <w:pStyle w:val="TAC"/>
            </w:pPr>
            <w:r>
              <w:t>IP address pool ID</w:t>
            </w:r>
            <w:r>
              <w:rPr>
                <w:lang w:val="en-US"/>
              </w:rPr>
              <w:t xml:space="preserve"> length (octet string)</w:t>
            </w:r>
          </w:p>
        </w:tc>
      </w:tr>
      <w:tr w:rsidR="00B56C01" w14:paraId="3330615D" w14:textId="77777777" w:rsidTr="00E9158E">
        <w:trPr>
          <w:jc w:val="center"/>
        </w:trPr>
        <w:tc>
          <w:tcPr>
            <w:tcW w:w="1016" w:type="dxa"/>
          </w:tcPr>
          <w:p w14:paraId="72571EC3" w14:textId="77777777" w:rsidR="00B56C01" w:rsidRDefault="00B56C01" w:rsidP="00E9158E">
            <w:pPr>
              <w:pStyle w:val="TAC"/>
            </w:pPr>
            <w:r>
              <w:t>6-m</w:t>
            </w:r>
          </w:p>
        </w:tc>
        <w:tc>
          <w:tcPr>
            <w:tcW w:w="381" w:type="dxa"/>
            <w:tcBorders>
              <w:right w:val="single" w:sz="4" w:space="0" w:color="auto"/>
            </w:tcBorders>
          </w:tcPr>
          <w:p w14:paraId="13441EF8" w14:textId="77777777" w:rsidR="00B56C01" w:rsidRDefault="00B56C01" w:rsidP="00E9158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764DAF3" w14:textId="77777777" w:rsidR="00B56C01" w:rsidRDefault="00B56C01" w:rsidP="00E9158E">
            <w:pPr>
              <w:pStyle w:val="TAC"/>
            </w:pPr>
            <w:r>
              <w:t>IP address pool ID</w:t>
            </w:r>
            <w:r>
              <w:rPr>
                <w:lang w:val="en-US"/>
              </w:rPr>
              <w:t xml:space="preserve"> (octet string)</w:t>
            </w:r>
          </w:p>
        </w:tc>
      </w:tr>
    </w:tbl>
    <w:p w14:paraId="6213F264" w14:textId="77777777" w:rsidR="00B56C01" w:rsidRDefault="00B56C01" w:rsidP="00B56C01">
      <w:pPr>
        <w:rPr>
          <w:lang w:val="en-US"/>
        </w:rPr>
      </w:pPr>
    </w:p>
    <w:p w14:paraId="3246DCB7" w14:textId="77777777" w:rsidR="00B56C01" w:rsidRDefault="00B56C01" w:rsidP="00B56C01">
      <w:r>
        <w:t>3GPP Type: 118</w:t>
      </w:r>
    </w:p>
    <w:p w14:paraId="638E3205" w14:textId="77777777" w:rsidR="00B56C01" w:rsidRDefault="00B56C01" w:rsidP="00B56C01">
      <w:r>
        <w:t>Length: m</w:t>
      </w:r>
    </w:p>
    <w:p w14:paraId="6121C5FA" w14:textId="77777777" w:rsidR="00B56C01" w:rsidRDefault="00B56C01" w:rsidP="00B56C01">
      <w:pPr>
        <w:rPr>
          <w:lang w:eastAsia="zh-CN"/>
        </w:rPr>
      </w:pPr>
      <w:r>
        <w:t>Octet 3 is Octet String type.</w:t>
      </w:r>
    </w:p>
    <w:p w14:paraId="67B4F1B1" w14:textId="77777777" w:rsidR="00B56C01" w:rsidRDefault="00B56C01" w:rsidP="00B56C01">
      <w:pPr>
        <w:pStyle w:val="B10"/>
        <w:rPr>
          <w:lang w:val="en-US"/>
        </w:rPr>
      </w:pPr>
      <w:r>
        <w:rPr>
          <w:lang w:val="en-US"/>
        </w:rPr>
        <w:t xml:space="preserve">For bit 1 and bit 2 IP </w:t>
      </w:r>
      <w:proofErr w:type="gramStart"/>
      <w:r>
        <w:rPr>
          <w:lang w:val="en-US"/>
        </w:rPr>
        <w:t>version:-</w:t>
      </w:r>
      <w:proofErr w:type="gramEnd"/>
      <w:r>
        <w:rPr>
          <w:lang w:val="en-US"/>
        </w:rPr>
        <w:tab/>
        <w:t xml:space="preserve">if the value is set to "0", it indicates the IP address pool id is applicable for both IPv4 and </w:t>
      </w:r>
      <w:proofErr w:type="gramStart"/>
      <w:r>
        <w:rPr>
          <w:lang w:val="en-US"/>
        </w:rPr>
        <w:t>IPv6;</w:t>
      </w:r>
      <w:proofErr w:type="gramEnd"/>
    </w:p>
    <w:p w14:paraId="23A90665" w14:textId="77777777" w:rsidR="00B56C01" w:rsidRDefault="00B56C01" w:rsidP="00B56C01">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2667042B" w14:textId="77777777" w:rsidR="00B56C01" w:rsidRDefault="00B56C01" w:rsidP="00B56C01">
      <w:pPr>
        <w:pStyle w:val="B10"/>
        <w:rPr>
          <w:lang w:val="en-US"/>
        </w:rPr>
      </w:pPr>
      <w:r>
        <w:rPr>
          <w:lang w:val="en-US"/>
        </w:rPr>
        <w:t>-</w:t>
      </w:r>
      <w:r>
        <w:rPr>
          <w:lang w:val="en-US"/>
        </w:rPr>
        <w:tab/>
        <w:t>if the value is set to "2", it indicates the IP address pool id is applicable for IPv6; and</w:t>
      </w:r>
    </w:p>
    <w:p w14:paraId="5917B74B" w14:textId="77777777" w:rsidR="00B56C01" w:rsidRDefault="00B56C01" w:rsidP="00B56C01">
      <w:pPr>
        <w:pStyle w:val="B10"/>
        <w:rPr>
          <w:lang w:val="en-US"/>
        </w:rPr>
      </w:pPr>
      <w:r>
        <w:rPr>
          <w:lang w:val="en-US"/>
        </w:rPr>
        <w:t>-</w:t>
      </w:r>
      <w:r>
        <w:rPr>
          <w:lang w:val="en-US"/>
        </w:rPr>
        <w:tab/>
        <w:t>value "3" is reserved.</w:t>
      </w:r>
    </w:p>
    <w:p w14:paraId="7DDF91A2" w14:textId="77777777" w:rsidR="00B56C01" w:rsidRDefault="00B56C01" w:rsidP="00B56C01">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04E2E872" w14:textId="77777777" w:rsidR="00B56C01" w:rsidRDefault="00B56C01" w:rsidP="00B56C01">
      <w:pPr>
        <w:rPr>
          <w:b/>
          <w:i/>
          <w:sz w:val="24"/>
          <w:szCs w:val="24"/>
        </w:rPr>
      </w:pPr>
      <w:r>
        <w:rPr>
          <w:b/>
          <w:i/>
          <w:sz w:val="24"/>
          <w:szCs w:val="24"/>
        </w:rPr>
        <w:t>119 – 3GPP-VLAN-Id</w:t>
      </w:r>
    </w:p>
    <w:p w14:paraId="0FFC02CE" w14:textId="77777777" w:rsidR="00B56C01" w:rsidRDefault="00B56C01" w:rsidP="00B56C01">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B56C01" w14:paraId="79FDE5AB" w14:textId="77777777" w:rsidTr="00E9158E">
        <w:trPr>
          <w:jc w:val="center"/>
        </w:trPr>
        <w:tc>
          <w:tcPr>
            <w:tcW w:w="1016" w:type="dxa"/>
          </w:tcPr>
          <w:p w14:paraId="520464D0" w14:textId="77777777" w:rsidR="00B56C01" w:rsidRDefault="00B56C01" w:rsidP="00E9158E">
            <w:pPr>
              <w:jc w:val="right"/>
            </w:pPr>
          </w:p>
        </w:tc>
        <w:tc>
          <w:tcPr>
            <w:tcW w:w="381" w:type="dxa"/>
          </w:tcPr>
          <w:p w14:paraId="0D9C6073" w14:textId="77777777" w:rsidR="00B56C01" w:rsidRDefault="00B56C01" w:rsidP="00E9158E"/>
        </w:tc>
        <w:tc>
          <w:tcPr>
            <w:tcW w:w="438" w:type="dxa"/>
          </w:tcPr>
          <w:p w14:paraId="432CC9EF" w14:textId="77777777" w:rsidR="00B56C01" w:rsidRDefault="00B56C01" w:rsidP="00E9158E">
            <w:pPr>
              <w:jc w:val="center"/>
            </w:pPr>
          </w:p>
        </w:tc>
        <w:tc>
          <w:tcPr>
            <w:tcW w:w="3938" w:type="dxa"/>
            <w:gridSpan w:val="10"/>
          </w:tcPr>
          <w:p w14:paraId="284BAB78" w14:textId="77777777" w:rsidR="00B56C01" w:rsidRDefault="00B56C01" w:rsidP="00E9158E">
            <w:pPr>
              <w:jc w:val="center"/>
            </w:pPr>
            <w:r>
              <w:t>Bits</w:t>
            </w:r>
          </w:p>
        </w:tc>
      </w:tr>
      <w:tr w:rsidR="00B56C01" w14:paraId="02F7CBE6" w14:textId="77777777" w:rsidTr="00E9158E">
        <w:trPr>
          <w:jc w:val="center"/>
        </w:trPr>
        <w:tc>
          <w:tcPr>
            <w:tcW w:w="1016" w:type="dxa"/>
          </w:tcPr>
          <w:p w14:paraId="1C60D17A" w14:textId="77777777" w:rsidR="00B56C01" w:rsidRDefault="00B56C01" w:rsidP="00E9158E">
            <w:pPr>
              <w:pStyle w:val="TAH"/>
            </w:pPr>
            <w:r>
              <w:t>Octets</w:t>
            </w:r>
          </w:p>
        </w:tc>
        <w:tc>
          <w:tcPr>
            <w:tcW w:w="381" w:type="dxa"/>
          </w:tcPr>
          <w:p w14:paraId="4950EEA4" w14:textId="77777777" w:rsidR="00B56C01" w:rsidRDefault="00B56C01" w:rsidP="00E9158E">
            <w:pPr>
              <w:pStyle w:val="TAH"/>
            </w:pPr>
          </w:p>
        </w:tc>
        <w:tc>
          <w:tcPr>
            <w:tcW w:w="576" w:type="dxa"/>
            <w:gridSpan w:val="2"/>
            <w:tcBorders>
              <w:bottom w:val="single" w:sz="4" w:space="0" w:color="auto"/>
            </w:tcBorders>
          </w:tcPr>
          <w:p w14:paraId="40DFE1B2" w14:textId="77777777" w:rsidR="00B56C01" w:rsidRDefault="00B56C01" w:rsidP="00E9158E">
            <w:pPr>
              <w:pStyle w:val="TAH"/>
            </w:pPr>
            <w:r>
              <w:t>8</w:t>
            </w:r>
          </w:p>
        </w:tc>
        <w:tc>
          <w:tcPr>
            <w:tcW w:w="567" w:type="dxa"/>
            <w:tcBorders>
              <w:bottom w:val="single" w:sz="4" w:space="0" w:color="auto"/>
            </w:tcBorders>
          </w:tcPr>
          <w:p w14:paraId="67E23484" w14:textId="77777777" w:rsidR="00B56C01" w:rsidRDefault="00B56C01" w:rsidP="00E9158E">
            <w:pPr>
              <w:pStyle w:val="TAH"/>
            </w:pPr>
            <w:r>
              <w:t>7</w:t>
            </w:r>
          </w:p>
        </w:tc>
        <w:tc>
          <w:tcPr>
            <w:tcW w:w="584" w:type="dxa"/>
            <w:tcBorders>
              <w:bottom w:val="single" w:sz="4" w:space="0" w:color="auto"/>
            </w:tcBorders>
          </w:tcPr>
          <w:p w14:paraId="6C059766" w14:textId="77777777" w:rsidR="00B56C01" w:rsidRDefault="00B56C01" w:rsidP="00E9158E">
            <w:pPr>
              <w:pStyle w:val="TAH"/>
            </w:pPr>
            <w:r>
              <w:t>6</w:t>
            </w:r>
          </w:p>
        </w:tc>
        <w:tc>
          <w:tcPr>
            <w:tcW w:w="550" w:type="dxa"/>
            <w:tcBorders>
              <w:bottom w:val="single" w:sz="4" w:space="0" w:color="auto"/>
            </w:tcBorders>
          </w:tcPr>
          <w:p w14:paraId="2D8E1007" w14:textId="77777777" w:rsidR="00B56C01" w:rsidRDefault="00B56C01" w:rsidP="00E9158E">
            <w:pPr>
              <w:pStyle w:val="TAH"/>
            </w:pPr>
            <w:r>
              <w:t>5</w:t>
            </w:r>
          </w:p>
        </w:tc>
        <w:tc>
          <w:tcPr>
            <w:tcW w:w="551" w:type="dxa"/>
            <w:gridSpan w:val="2"/>
            <w:tcBorders>
              <w:bottom w:val="single" w:sz="4" w:space="0" w:color="auto"/>
            </w:tcBorders>
          </w:tcPr>
          <w:p w14:paraId="3E09ACA4" w14:textId="77777777" w:rsidR="00B56C01" w:rsidRDefault="00B56C01" w:rsidP="00E9158E">
            <w:pPr>
              <w:pStyle w:val="TAH"/>
            </w:pPr>
            <w:r>
              <w:t>4</w:t>
            </w:r>
          </w:p>
        </w:tc>
        <w:tc>
          <w:tcPr>
            <w:tcW w:w="435" w:type="dxa"/>
            <w:tcBorders>
              <w:bottom w:val="single" w:sz="4" w:space="0" w:color="auto"/>
            </w:tcBorders>
          </w:tcPr>
          <w:p w14:paraId="1430F017" w14:textId="77777777" w:rsidR="00B56C01" w:rsidRDefault="00B56C01" w:rsidP="00E9158E">
            <w:pPr>
              <w:pStyle w:val="TAH"/>
            </w:pPr>
            <w:r>
              <w:t>3</w:t>
            </w:r>
          </w:p>
        </w:tc>
        <w:tc>
          <w:tcPr>
            <w:tcW w:w="76" w:type="dxa"/>
            <w:tcBorders>
              <w:bottom w:val="single" w:sz="4" w:space="0" w:color="auto"/>
            </w:tcBorders>
          </w:tcPr>
          <w:p w14:paraId="34775409" w14:textId="77777777" w:rsidR="00B56C01" w:rsidRDefault="00B56C01" w:rsidP="00E9158E">
            <w:pPr>
              <w:pStyle w:val="TAH"/>
            </w:pPr>
          </w:p>
        </w:tc>
        <w:tc>
          <w:tcPr>
            <w:tcW w:w="441" w:type="dxa"/>
            <w:tcBorders>
              <w:bottom w:val="single" w:sz="4" w:space="0" w:color="auto"/>
            </w:tcBorders>
          </w:tcPr>
          <w:p w14:paraId="60DFA127" w14:textId="77777777" w:rsidR="00B56C01" w:rsidRDefault="00B56C01" w:rsidP="00E9158E">
            <w:pPr>
              <w:pStyle w:val="TAH"/>
            </w:pPr>
            <w:r>
              <w:t>2</w:t>
            </w:r>
          </w:p>
        </w:tc>
        <w:tc>
          <w:tcPr>
            <w:tcW w:w="596" w:type="dxa"/>
            <w:tcBorders>
              <w:bottom w:val="single" w:sz="4" w:space="0" w:color="auto"/>
            </w:tcBorders>
          </w:tcPr>
          <w:p w14:paraId="7E3644BC" w14:textId="77777777" w:rsidR="00B56C01" w:rsidRDefault="00B56C01" w:rsidP="00E9158E">
            <w:pPr>
              <w:pStyle w:val="TAH"/>
            </w:pPr>
            <w:r>
              <w:t>1</w:t>
            </w:r>
          </w:p>
        </w:tc>
      </w:tr>
      <w:tr w:rsidR="00B56C01" w14:paraId="7CB414E3" w14:textId="77777777" w:rsidTr="00E9158E">
        <w:trPr>
          <w:jc w:val="center"/>
        </w:trPr>
        <w:tc>
          <w:tcPr>
            <w:tcW w:w="1016" w:type="dxa"/>
          </w:tcPr>
          <w:p w14:paraId="7755E3BC" w14:textId="77777777" w:rsidR="00B56C01" w:rsidRDefault="00B56C01" w:rsidP="00E9158E">
            <w:pPr>
              <w:pStyle w:val="TAC"/>
            </w:pPr>
            <w:r>
              <w:t>1</w:t>
            </w:r>
          </w:p>
        </w:tc>
        <w:tc>
          <w:tcPr>
            <w:tcW w:w="381" w:type="dxa"/>
            <w:tcBorders>
              <w:right w:val="single" w:sz="4" w:space="0" w:color="auto"/>
            </w:tcBorders>
          </w:tcPr>
          <w:p w14:paraId="350E9172" w14:textId="77777777" w:rsidR="00B56C01" w:rsidRDefault="00B56C01" w:rsidP="00E9158E">
            <w:pPr>
              <w:pStyle w:val="TAC"/>
            </w:pPr>
          </w:p>
        </w:tc>
        <w:tc>
          <w:tcPr>
            <w:tcW w:w="4376" w:type="dxa"/>
            <w:gridSpan w:val="11"/>
            <w:tcBorders>
              <w:top w:val="single" w:sz="4" w:space="0" w:color="auto"/>
              <w:bottom w:val="single" w:sz="4" w:space="0" w:color="auto"/>
              <w:right w:val="single" w:sz="4" w:space="0" w:color="auto"/>
            </w:tcBorders>
          </w:tcPr>
          <w:p w14:paraId="0AEE8D6C" w14:textId="77777777" w:rsidR="00B56C01" w:rsidRDefault="00B56C01" w:rsidP="00E9158E">
            <w:pPr>
              <w:pStyle w:val="TAC"/>
            </w:pPr>
            <w:r>
              <w:t>3GPP type = 119</w:t>
            </w:r>
          </w:p>
        </w:tc>
      </w:tr>
      <w:tr w:rsidR="00B56C01" w14:paraId="5B5F0398" w14:textId="77777777" w:rsidTr="00E9158E">
        <w:trPr>
          <w:jc w:val="center"/>
        </w:trPr>
        <w:tc>
          <w:tcPr>
            <w:tcW w:w="1016" w:type="dxa"/>
          </w:tcPr>
          <w:p w14:paraId="2392528F" w14:textId="77777777" w:rsidR="00B56C01" w:rsidRDefault="00B56C01" w:rsidP="00E9158E">
            <w:pPr>
              <w:pStyle w:val="TAC"/>
            </w:pPr>
            <w:r>
              <w:t>2</w:t>
            </w:r>
          </w:p>
        </w:tc>
        <w:tc>
          <w:tcPr>
            <w:tcW w:w="381" w:type="dxa"/>
            <w:tcBorders>
              <w:right w:val="single" w:sz="4" w:space="0" w:color="auto"/>
            </w:tcBorders>
          </w:tcPr>
          <w:p w14:paraId="3F7608CC" w14:textId="77777777" w:rsidR="00B56C01" w:rsidRDefault="00B56C01" w:rsidP="00E9158E">
            <w:pPr>
              <w:pStyle w:val="TAC"/>
            </w:pPr>
          </w:p>
        </w:tc>
        <w:tc>
          <w:tcPr>
            <w:tcW w:w="4376" w:type="dxa"/>
            <w:gridSpan w:val="11"/>
            <w:tcBorders>
              <w:top w:val="single" w:sz="4" w:space="0" w:color="auto"/>
              <w:bottom w:val="single" w:sz="4" w:space="0" w:color="auto"/>
              <w:right w:val="single" w:sz="4" w:space="0" w:color="auto"/>
            </w:tcBorders>
          </w:tcPr>
          <w:p w14:paraId="2E3C5393" w14:textId="77777777" w:rsidR="00B56C01" w:rsidRDefault="00B56C01" w:rsidP="00E9158E">
            <w:pPr>
              <w:pStyle w:val="TAC"/>
            </w:pPr>
            <w:r>
              <w:t>3GPP Length= 4</w:t>
            </w:r>
          </w:p>
        </w:tc>
      </w:tr>
      <w:tr w:rsidR="00B56C01" w14:paraId="0DC3EA35" w14:textId="77777777" w:rsidTr="00E9158E">
        <w:trPr>
          <w:jc w:val="center"/>
        </w:trPr>
        <w:tc>
          <w:tcPr>
            <w:tcW w:w="1016" w:type="dxa"/>
          </w:tcPr>
          <w:p w14:paraId="6719CC36" w14:textId="77777777" w:rsidR="00B56C01" w:rsidRDefault="00B56C01" w:rsidP="00E9158E">
            <w:pPr>
              <w:pStyle w:val="TAC"/>
            </w:pPr>
            <w:r>
              <w:t>3</w:t>
            </w:r>
          </w:p>
        </w:tc>
        <w:tc>
          <w:tcPr>
            <w:tcW w:w="381" w:type="dxa"/>
            <w:tcBorders>
              <w:right w:val="single" w:sz="4" w:space="0" w:color="auto"/>
            </w:tcBorders>
          </w:tcPr>
          <w:p w14:paraId="63BC2655" w14:textId="77777777" w:rsidR="00B56C01" w:rsidRDefault="00B56C01" w:rsidP="00E9158E">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4417683D" w14:textId="77777777" w:rsidR="00B56C01" w:rsidRDefault="00B56C01" w:rsidP="00E9158E">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5106D270" w14:textId="77777777" w:rsidR="00B56C01" w:rsidRDefault="00B56C01" w:rsidP="00E9158E">
            <w:pPr>
              <w:pStyle w:val="TAC"/>
            </w:pPr>
            <w:r>
              <w:t>Spare</w:t>
            </w:r>
          </w:p>
        </w:tc>
      </w:tr>
      <w:tr w:rsidR="00B56C01" w14:paraId="6058A579" w14:textId="77777777" w:rsidTr="00E9158E">
        <w:trPr>
          <w:jc w:val="center"/>
        </w:trPr>
        <w:tc>
          <w:tcPr>
            <w:tcW w:w="1016" w:type="dxa"/>
          </w:tcPr>
          <w:p w14:paraId="2FFCACBA" w14:textId="77777777" w:rsidR="00B56C01" w:rsidRDefault="00B56C01" w:rsidP="00E9158E">
            <w:pPr>
              <w:pStyle w:val="TAC"/>
            </w:pPr>
            <w:r>
              <w:t>4</w:t>
            </w:r>
          </w:p>
        </w:tc>
        <w:tc>
          <w:tcPr>
            <w:tcW w:w="381" w:type="dxa"/>
            <w:tcBorders>
              <w:right w:val="single" w:sz="4" w:space="0" w:color="auto"/>
            </w:tcBorders>
          </w:tcPr>
          <w:p w14:paraId="0B7B1B43" w14:textId="77777777" w:rsidR="00B56C01" w:rsidRDefault="00B56C01" w:rsidP="00E9158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CD19BF4" w14:textId="77777777" w:rsidR="00B56C01" w:rsidRDefault="00B56C01" w:rsidP="00E9158E">
            <w:pPr>
              <w:pStyle w:val="TAC"/>
            </w:pPr>
            <w:r>
              <w:t>VID value</w:t>
            </w:r>
          </w:p>
        </w:tc>
      </w:tr>
    </w:tbl>
    <w:p w14:paraId="43D0F7E3" w14:textId="77777777" w:rsidR="00B56C01" w:rsidRDefault="00B56C01" w:rsidP="00B56C01"/>
    <w:p w14:paraId="42C28CA4" w14:textId="77777777" w:rsidR="00B56C01" w:rsidRDefault="00B56C01" w:rsidP="00B56C01">
      <w:r>
        <w:t>3GPP Type: 119</w:t>
      </w:r>
    </w:p>
    <w:p w14:paraId="3C9A4CDD" w14:textId="77777777" w:rsidR="00B56C01" w:rsidRDefault="00B56C01" w:rsidP="00B56C01">
      <w:r>
        <w:lastRenderedPageBreak/>
        <w:t>Length: 4</w:t>
      </w:r>
    </w:p>
    <w:p w14:paraId="06839999" w14:textId="77777777" w:rsidR="00B56C01" w:rsidRDefault="00B56C01" w:rsidP="00B56C01">
      <w:r>
        <w:t>VLAN Id: Octet String. Octet 3/ Bit 1 to Bit 4 shall be zero, Octet 3 / Bit 8 shall be the most significant bit of the VLAN Id and Octet 4 / Bit 1 shall be the least significant bit.</w:t>
      </w:r>
    </w:p>
    <w:p w14:paraId="01A837DC" w14:textId="77777777" w:rsidR="00B56C01" w:rsidRDefault="00B56C01" w:rsidP="00B56C01">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2D73AC05" w14:textId="77777777" w:rsidR="00B56C01" w:rsidRDefault="00B56C01" w:rsidP="00B56C01">
      <w:pPr>
        <w:pStyle w:val="NO"/>
        <w:ind w:left="400" w:hanging="400"/>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499AFF07" w14:textId="77777777" w:rsidR="00B56C01" w:rsidRDefault="00B56C01" w:rsidP="00B56C01">
      <w:pPr>
        <w:rPr>
          <w:b/>
          <w:i/>
          <w:sz w:val="24"/>
          <w:szCs w:val="24"/>
          <w:lang w:eastAsia="ko-KR"/>
        </w:rPr>
      </w:pPr>
      <w:r>
        <w:rPr>
          <w:b/>
          <w:i/>
          <w:sz w:val="24"/>
          <w:szCs w:val="24"/>
          <w:lang w:eastAsia="ko-KR"/>
        </w:rPr>
        <w:t>120</w:t>
      </w:r>
      <w:r>
        <w:rPr>
          <w:b/>
          <w:i/>
          <w:sz w:val="24"/>
          <w:szCs w:val="24"/>
        </w:rPr>
        <w:t xml:space="preserve"> – 3GPP-TNAP-Identifier</w:t>
      </w:r>
    </w:p>
    <w:p w14:paraId="5A369242" w14:textId="77777777" w:rsidR="00B56C01" w:rsidRDefault="00B56C01" w:rsidP="00B56C0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B56C01" w14:paraId="15314EB4" w14:textId="77777777" w:rsidTr="00E9158E">
        <w:trPr>
          <w:jc w:val="center"/>
        </w:trPr>
        <w:tc>
          <w:tcPr>
            <w:tcW w:w="1016" w:type="dxa"/>
          </w:tcPr>
          <w:p w14:paraId="7A95E6E8" w14:textId="77777777" w:rsidR="00B56C01" w:rsidRDefault="00B56C01" w:rsidP="00E9158E">
            <w:pPr>
              <w:jc w:val="right"/>
            </w:pPr>
          </w:p>
        </w:tc>
        <w:tc>
          <w:tcPr>
            <w:tcW w:w="390" w:type="dxa"/>
          </w:tcPr>
          <w:p w14:paraId="63C858ED" w14:textId="77777777" w:rsidR="00B56C01" w:rsidRDefault="00B56C01" w:rsidP="00E9158E"/>
        </w:tc>
        <w:tc>
          <w:tcPr>
            <w:tcW w:w="4274" w:type="dxa"/>
            <w:gridSpan w:val="8"/>
          </w:tcPr>
          <w:p w14:paraId="180865AD" w14:textId="77777777" w:rsidR="00B56C01" w:rsidRDefault="00B56C01" w:rsidP="00E9158E">
            <w:pPr>
              <w:jc w:val="center"/>
            </w:pPr>
            <w:r>
              <w:t>Bits</w:t>
            </w:r>
          </w:p>
        </w:tc>
      </w:tr>
      <w:tr w:rsidR="00B56C01" w14:paraId="5918BE5C" w14:textId="77777777" w:rsidTr="00E9158E">
        <w:trPr>
          <w:jc w:val="center"/>
        </w:trPr>
        <w:tc>
          <w:tcPr>
            <w:tcW w:w="1016" w:type="dxa"/>
          </w:tcPr>
          <w:p w14:paraId="1FA5135A" w14:textId="77777777" w:rsidR="00B56C01" w:rsidRDefault="00B56C01" w:rsidP="00E9158E">
            <w:pPr>
              <w:keepNext/>
              <w:keepLines/>
              <w:spacing w:after="0"/>
              <w:jc w:val="center"/>
              <w:rPr>
                <w:rFonts w:ascii="Arial" w:hAnsi="Arial"/>
                <w:b/>
                <w:sz w:val="18"/>
              </w:rPr>
            </w:pPr>
            <w:r>
              <w:rPr>
                <w:rFonts w:ascii="Arial" w:hAnsi="Arial"/>
                <w:b/>
                <w:sz w:val="18"/>
              </w:rPr>
              <w:t>Octets</w:t>
            </w:r>
          </w:p>
        </w:tc>
        <w:tc>
          <w:tcPr>
            <w:tcW w:w="390" w:type="dxa"/>
          </w:tcPr>
          <w:p w14:paraId="1AE433DF" w14:textId="77777777" w:rsidR="00B56C01" w:rsidRDefault="00B56C01" w:rsidP="00E9158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A6B320" w14:textId="77777777" w:rsidR="00B56C01" w:rsidRDefault="00B56C01" w:rsidP="00E9158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932A68B" w14:textId="77777777" w:rsidR="00B56C01" w:rsidRDefault="00B56C01" w:rsidP="00E9158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72C0D1F" w14:textId="77777777" w:rsidR="00B56C01" w:rsidRDefault="00B56C01" w:rsidP="00E9158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0002405" w14:textId="77777777" w:rsidR="00B56C01" w:rsidRDefault="00B56C01" w:rsidP="00E9158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072B1C8" w14:textId="77777777" w:rsidR="00B56C01" w:rsidRDefault="00B56C01" w:rsidP="00E9158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B1AF097" w14:textId="77777777" w:rsidR="00B56C01" w:rsidRDefault="00B56C01" w:rsidP="00E9158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38CADC4" w14:textId="77777777" w:rsidR="00B56C01" w:rsidRDefault="00B56C01" w:rsidP="00E9158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6F32680" w14:textId="77777777" w:rsidR="00B56C01" w:rsidRDefault="00B56C01" w:rsidP="00E9158E">
            <w:pPr>
              <w:keepNext/>
              <w:keepLines/>
              <w:spacing w:after="0"/>
              <w:jc w:val="center"/>
              <w:rPr>
                <w:rFonts w:ascii="Arial" w:hAnsi="Arial"/>
                <w:b/>
                <w:sz w:val="18"/>
              </w:rPr>
            </w:pPr>
            <w:r>
              <w:rPr>
                <w:rFonts w:ascii="Arial" w:hAnsi="Arial"/>
                <w:b/>
                <w:sz w:val="18"/>
              </w:rPr>
              <w:t>1</w:t>
            </w:r>
          </w:p>
        </w:tc>
      </w:tr>
      <w:tr w:rsidR="00B56C01" w14:paraId="312B16A6" w14:textId="77777777" w:rsidTr="00E9158E">
        <w:trPr>
          <w:jc w:val="center"/>
        </w:trPr>
        <w:tc>
          <w:tcPr>
            <w:tcW w:w="1016" w:type="dxa"/>
          </w:tcPr>
          <w:p w14:paraId="254BC2AA" w14:textId="77777777" w:rsidR="00B56C01" w:rsidRDefault="00B56C01" w:rsidP="00E9158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677B52B" w14:textId="77777777" w:rsidR="00B56C01" w:rsidRDefault="00B56C01" w:rsidP="00E9158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96E226B" w14:textId="77777777" w:rsidR="00B56C01" w:rsidRDefault="00B56C01" w:rsidP="00E9158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B56C01" w14:paraId="04A2B9D7" w14:textId="77777777" w:rsidTr="00E9158E">
        <w:trPr>
          <w:jc w:val="center"/>
        </w:trPr>
        <w:tc>
          <w:tcPr>
            <w:tcW w:w="1016" w:type="dxa"/>
          </w:tcPr>
          <w:p w14:paraId="5D10A57C" w14:textId="77777777" w:rsidR="00B56C01" w:rsidRDefault="00B56C01" w:rsidP="00E9158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2A97550" w14:textId="77777777" w:rsidR="00B56C01" w:rsidRDefault="00B56C01" w:rsidP="00E9158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A067427" w14:textId="77777777" w:rsidR="00B56C01" w:rsidRDefault="00B56C01" w:rsidP="00E9158E">
            <w:pPr>
              <w:keepNext/>
              <w:keepLines/>
              <w:spacing w:after="0"/>
              <w:jc w:val="center"/>
              <w:rPr>
                <w:rFonts w:ascii="Arial" w:hAnsi="Arial"/>
                <w:sz w:val="18"/>
              </w:rPr>
            </w:pPr>
            <w:r>
              <w:rPr>
                <w:rFonts w:ascii="Arial" w:hAnsi="Arial"/>
                <w:sz w:val="18"/>
              </w:rPr>
              <w:t>3GPP Length= m</w:t>
            </w:r>
          </w:p>
        </w:tc>
      </w:tr>
      <w:tr w:rsidR="00B56C01" w14:paraId="22666189" w14:textId="77777777" w:rsidTr="00E9158E">
        <w:trPr>
          <w:jc w:val="center"/>
        </w:trPr>
        <w:tc>
          <w:tcPr>
            <w:tcW w:w="1016" w:type="dxa"/>
          </w:tcPr>
          <w:p w14:paraId="71C00D06" w14:textId="77777777" w:rsidR="00B56C01" w:rsidRDefault="00B56C01" w:rsidP="00E9158E">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6FC0878D" w14:textId="77777777" w:rsidR="00B56C01" w:rsidRDefault="00B56C01" w:rsidP="00E9158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81D2D79" w14:textId="77777777" w:rsidR="00B56C01" w:rsidRDefault="00B56C01" w:rsidP="00E9158E">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CB891CC" w14:textId="77777777" w:rsidR="00B56C01" w:rsidRDefault="00B56C01" w:rsidP="00B56C01">
      <w:pPr>
        <w:rPr>
          <w:lang w:eastAsia="ko-KR"/>
        </w:rPr>
      </w:pPr>
    </w:p>
    <w:p w14:paraId="5FBE0E75" w14:textId="77777777" w:rsidR="00B56C01" w:rsidRDefault="00B56C01" w:rsidP="00B56C01">
      <w:pPr>
        <w:rPr>
          <w:lang w:eastAsia="ko-KR"/>
        </w:rPr>
      </w:pPr>
      <w:r>
        <w:t xml:space="preserve">3GPP Type: </w:t>
      </w:r>
      <w:r>
        <w:rPr>
          <w:lang w:eastAsia="ko-KR"/>
        </w:rPr>
        <w:t>120</w:t>
      </w:r>
    </w:p>
    <w:p w14:paraId="193D860F" w14:textId="77777777" w:rsidR="00B56C01" w:rsidRDefault="00B56C01" w:rsidP="00B56C01">
      <w:r>
        <w:t>Length: m, where m depends on the type of location that is present as described in 3GPP TS</w:t>
      </w:r>
      <w:bookmarkStart w:id="50" w:name="_Hlk49529418"/>
      <w:r>
        <w:t> </w:t>
      </w:r>
      <w:bookmarkEnd w:id="50"/>
      <w:r>
        <w:t>29.274 [50].</w:t>
      </w:r>
    </w:p>
    <w:p w14:paraId="684CA1F9" w14:textId="77777777" w:rsidR="00B56C01" w:rsidRDefault="00B56C01" w:rsidP="00B56C01">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5EEEB3F5" w14:textId="77777777" w:rsidR="00B56C01" w:rsidRDefault="00B56C01" w:rsidP="00B56C01">
      <w:r>
        <w:t>TNAP Identifier field is Octet String type.</w:t>
      </w:r>
    </w:p>
    <w:p w14:paraId="067AAA6E" w14:textId="77777777" w:rsidR="00B56C01" w:rsidRDefault="00B56C01" w:rsidP="00B56C01">
      <w:bookmarkStart w:id="51" w:name="_Hlk49517182"/>
      <w:r>
        <w:t>The SMF may indicate the UE location in a Trusted Non-3GPP Access Network, in Access-Request, Accounting-Request START, Accounting-Request STOP, or Accounting-Request Interim-Update messages.</w:t>
      </w:r>
    </w:p>
    <w:bookmarkEnd w:id="51"/>
    <w:p w14:paraId="2AE8EB12" w14:textId="77777777" w:rsidR="00B56C01" w:rsidRDefault="00B56C01" w:rsidP="00B56C01">
      <w:pPr>
        <w:rPr>
          <w:b/>
          <w:i/>
          <w:sz w:val="24"/>
          <w:szCs w:val="24"/>
          <w:lang w:eastAsia="ko-KR"/>
        </w:rPr>
      </w:pPr>
      <w:r>
        <w:rPr>
          <w:b/>
          <w:i/>
          <w:sz w:val="24"/>
          <w:szCs w:val="24"/>
          <w:lang w:eastAsia="ko-KR"/>
        </w:rPr>
        <w:t>121</w:t>
      </w:r>
      <w:r>
        <w:rPr>
          <w:b/>
          <w:i/>
          <w:sz w:val="24"/>
          <w:szCs w:val="24"/>
        </w:rPr>
        <w:t xml:space="preserve"> – 3GPP-HFC-NodeId</w:t>
      </w:r>
    </w:p>
    <w:p w14:paraId="448ED25A" w14:textId="77777777" w:rsidR="00B56C01" w:rsidRDefault="00B56C01" w:rsidP="00B56C0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B56C01" w14:paraId="287D82A5" w14:textId="77777777" w:rsidTr="00E9158E">
        <w:trPr>
          <w:jc w:val="center"/>
        </w:trPr>
        <w:tc>
          <w:tcPr>
            <w:tcW w:w="1016" w:type="dxa"/>
          </w:tcPr>
          <w:p w14:paraId="3628A51B" w14:textId="77777777" w:rsidR="00B56C01" w:rsidRDefault="00B56C01" w:rsidP="00E9158E">
            <w:pPr>
              <w:jc w:val="right"/>
            </w:pPr>
          </w:p>
        </w:tc>
        <w:tc>
          <w:tcPr>
            <w:tcW w:w="390" w:type="dxa"/>
          </w:tcPr>
          <w:p w14:paraId="5052D18D" w14:textId="77777777" w:rsidR="00B56C01" w:rsidRDefault="00B56C01" w:rsidP="00E9158E"/>
        </w:tc>
        <w:tc>
          <w:tcPr>
            <w:tcW w:w="4274" w:type="dxa"/>
            <w:gridSpan w:val="8"/>
          </w:tcPr>
          <w:p w14:paraId="143DF8C6" w14:textId="77777777" w:rsidR="00B56C01" w:rsidRDefault="00B56C01" w:rsidP="00E9158E">
            <w:pPr>
              <w:jc w:val="center"/>
            </w:pPr>
            <w:r>
              <w:t>Bits</w:t>
            </w:r>
          </w:p>
        </w:tc>
      </w:tr>
      <w:tr w:rsidR="00B56C01" w14:paraId="265F8B82" w14:textId="77777777" w:rsidTr="00E9158E">
        <w:trPr>
          <w:jc w:val="center"/>
        </w:trPr>
        <w:tc>
          <w:tcPr>
            <w:tcW w:w="1016" w:type="dxa"/>
          </w:tcPr>
          <w:p w14:paraId="7209CF0D" w14:textId="77777777" w:rsidR="00B56C01" w:rsidRDefault="00B56C01" w:rsidP="00E9158E">
            <w:pPr>
              <w:keepNext/>
              <w:keepLines/>
              <w:spacing w:after="0"/>
              <w:jc w:val="center"/>
              <w:rPr>
                <w:rFonts w:ascii="Arial" w:hAnsi="Arial"/>
                <w:b/>
                <w:sz w:val="18"/>
              </w:rPr>
            </w:pPr>
            <w:r>
              <w:rPr>
                <w:rFonts w:ascii="Arial" w:hAnsi="Arial"/>
                <w:b/>
                <w:sz w:val="18"/>
              </w:rPr>
              <w:t>Octets</w:t>
            </w:r>
          </w:p>
        </w:tc>
        <w:tc>
          <w:tcPr>
            <w:tcW w:w="390" w:type="dxa"/>
          </w:tcPr>
          <w:p w14:paraId="7D592120" w14:textId="77777777" w:rsidR="00B56C01" w:rsidRDefault="00B56C01" w:rsidP="00E9158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58CF1F" w14:textId="77777777" w:rsidR="00B56C01" w:rsidRDefault="00B56C01" w:rsidP="00E9158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D0EB3E6" w14:textId="77777777" w:rsidR="00B56C01" w:rsidRDefault="00B56C01" w:rsidP="00E9158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8185E03" w14:textId="77777777" w:rsidR="00B56C01" w:rsidRDefault="00B56C01" w:rsidP="00E9158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9DB82D1" w14:textId="77777777" w:rsidR="00B56C01" w:rsidRDefault="00B56C01" w:rsidP="00E9158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5364AB7" w14:textId="77777777" w:rsidR="00B56C01" w:rsidRDefault="00B56C01" w:rsidP="00E9158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EDD3090" w14:textId="77777777" w:rsidR="00B56C01" w:rsidRDefault="00B56C01" w:rsidP="00E9158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69CD53D" w14:textId="77777777" w:rsidR="00B56C01" w:rsidRDefault="00B56C01" w:rsidP="00E9158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9AD3F3B" w14:textId="77777777" w:rsidR="00B56C01" w:rsidRDefault="00B56C01" w:rsidP="00E9158E">
            <w:pPr>
              <w:keepNext/>
              <w:keepLines/>
              <w:spacing w:after="0"/>
              <w:jc w:val="center"/>
              <w:rPr>
                <w:rFonts w:ascii="Arial" w:hAnsi="Arial"/>
                <w:b/>
                <w:sz w:val="18"/>
              </w:rPr>
            </w:pPr>
            <w:r>
              <w:rPr>
                <w:rFonts w:ascii="Arial" w:hAnsi="Arial"/>
                <w:b/>
                <w:sz w:val="18"/>
              </w:rPr>
              <w:t>1</w:t>
            </w:r>
          </w:p>
        </w:tc>
      </w:tr>
      <w:tr w:rsidR="00B56C01" w14:paraId="1D4217AD" w14:textId="77777777" w:rsidTr="00E9158E">
        <w:trPr>
          <w:jc w:val="center"/>
        </w:trPr>
        <w:tc>
          <w:tcPr>
            <w:tcW w:w="1016" w:type="dxa"/>
          </w:tcPr>
          <w:p w14:paraId="3A77C23C" w14:textId="77777777" w:rsidR="00B56C01" w:rsidRDefault="00B56C01" w:rsidP="00E9158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F6340A1" w14:textId="77777777" w:rsidR="00B56C01" w:rsidRDefault="00B56C01" w:rsidP="00E9158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DB3293E" w14:textId="77777777" w:rsidR="00B56C01" w:rsidRDefault="00B56C01" w:rsidP="00E9158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B56C01" w14:paraId="19230E1B" w14:textId="77777777" w:rsidTr="00E9158E">
        <w:trPr>
          <w:jc w:val="center"/>
        </w:trPr>
        <w:tc>
          <w:tcPr>
            <w:tcW w:w="1016" w:type="dxa"/>
          </w:tcPr>
          <w:p w14:paraId="0B930DC2" w14:textId="77777777" w:rsidR="00B56C01" w:rsidRDefault="00B56C01" w:rsidP="00E9158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3839103" w14:textId="77777777" w:rsidR="00B56C01" w:rsidRDefault="00B56C01" w:rsidP="00E9158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95EE926" w14:textId="77777777" w:rsidR="00B56C01" w:rsidRDefault="00B56C01" w:rsidP="00E9158E">
            <w:pPr>
              <w:keepNext/>
              <w:keepLines/>
              <w:spacing w:after="0"/>
              <w:jc w:val="center"/>
              <w:rPr>
                <w:rFonts w:ascii="Arial" w:hAnsi="Arial"/>
                <w:sz w:val="18"/>
              </w:rPr>
            </w:pPr>
            <w:r>
              <w:rPr>
                <w:rFonts w:ascii="Arial" w:hAnsi="Arial"/>
                <w:sz w:val="18"/>
              </w:rPr>
              <w:t>3GPP Length= n</w:t>
            </w:r>
          </w:p>
        </w:tc>
      </w:tr>
      <w:tr w:rsidR="00B56C01" w14:paraId="3E1D9360" w14:textId="77777777" w:rsidTr="00E9158E">
        <w:trPr>
          <w:jc w:val="center"/>
        </w:trPr>
        <w:tc>
          <w:tcPr>
            <w:tcW w:w="1016" w:type="dxa"/>
          </w:tcPr>
          <w:p w14:paraId="70E0D73B" w14:textId="77777777" w:rsidR="00B56C01" w:rsidRDefault="00B56C01" w:rsidP="00E9158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CADDFD3" w14:textId="77777777" w:rsidR="00B56C01" w:rsidRDefault="00B56C01" w:rsidP="00E9158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570A959" w14:textId="77777777" w:rsidR="00B56C01" w:rsidRDefault="00B56C01" w:rsidP="00E9158E">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FAB8DC3" w14:textId="77777777" w:rsidR="00B56C01" w:rsidRDefault="00B56C01" w:rsidP="00B56C01">
      <w:pPr>
        <w:rPr>
          <w:lang w:eastAsia="ko-KR"/>
        </w:rPr>
      </w:pPr>
    </w:p>
    <w:p w14:paraId="436A3B0B" w14:textId="77777777" w:rsidR="00B56C01" w:rsidRDefault="00B56C01" w:rsidP="00B56C01">
      <w:pPr>
        <w:rPr>
          <w:lang w:eastAsia="ko-KR"/>
        </w:rPr>
      </w:pPr>
      <w:r>
        <w:t xml:space="preserve">3GPP Type: </w:t>
      </w:r>
      <w:r>
        <w:rPr>
          <w:lang w:eastAsia="ko-KR"/>
        </w:rPr>
        <w:t>121</w:t>
      </w:r>
    </w:p>
    <w:p w14:paraId="5D680097" w14:textId="77777777" w:rsidR="00B56C01" w:rsidRDefault="00B56C01" w:rsidP="00B56C01">
      <w:r>
        <w:t>Length: n</w:t>
      </w:r>
      <w:r>
        <w:sym w:font="Symbol" w:char="F0A3"/>
      </w:r>
      <w:r>
        <w:t>6+2</w:t>
      </w:r>
    </w:p>
    <w:p w14:paraId="79EB9AC3" w14:textId="77777777" w:rsidR="00B56C01" w:rsidRDefault="00B56C01" w:rsidP="00B56C01">
      <w:proofErr w:type="spellStart"/>
      <w:r>
        <w:t>HFCNodeId</w:t>
      </w:r>
      <w:proofErr w:type="spellEnd"/>
      <w:r>
        <w:t xml:space="preserve"> field is the identifier of the HFC node Id as specified in CableLabs WR-TR-5WWC-ARCH [51]. It is provisioned by the wireline operator as part of wireline operations and may contain up to six characters.</w:t>
      </w:r>
    </w:p>
    <w:p w14:paraId="5E9D18FC" w14:textId="77777777" w:rsidR="00B56C01" w:rsidRDefault="00B56C01" w:rsidP="00B56C01">
      <w:proofErr w:type="spellStart"/>
      <w:r>
        <w:t>HFCNodeId</w:t>
      </w:r>
      <w:proofErr w:type="spellEnd"/>
      <w:r>
        <w:t xml:space="preserve"> field is Octet String type.</w:t>
      </w:r>
    </w:p>
    <w:p w14:paraId="4BD455FC" w14:textId="77777777" w:rsidR="00B56C01" w:rsidRDefault="00B56C01" w:rsidP="00B56C01">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BF3879B" w14:textId="77777777" w:rsidR="00B56C01" w:rsidRDefault="00B56C01" w:rsidP="00B56C01">
      <w:pPr>
        <w:rPr>
          <w:b/>
          <w:i/>
          <w:sz w:val="24"/>
          <w:szCs w:val="24"/>
          <w:lang w:eastAsia="ko-KR"/>
        </w:rPr>
      </w:pPr>
      <w:r>
        <w:rPr>
          <w:b/>
          <w:i/>
          <w:sz w:val="24"/>
          <w:szCs w:val="24"/>
          <w:lang w:eastAsia="ko-KR"/>
        </w:rPr>
        <w:t>122</w:t>
      </w:r>
      <w:r>
        <w:rPr>
          <w:b/>
          <w:i/>
          <w:sz w:val="24"/>
          <w:szCs w:val="24"/>
        </w:rPr>
        <w:t xml:space="preserve"> – 3GPP-GLI</w:t>
      </w:r>
    </w:p>
    <w:p w14:paraId="38A5FDBB" w14:textId="77777777" w:rsidR="00B56C01" w:rsidRDefault="00B56C01" w:rsidP="00B56C0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B56C01" w14:paraId="3204D026" w14:textId="77777777" w:rsidTr="00E9158E">
        <w:trPr>
          <w:jc w:val="center"/>
        </w:trPr>
        <w:tc>
          <w:tcPr>
            <w:tcW w:w="1016" w:type="dxa"/>
          </w:tcPr>
          <w:p w14:paraId="5303C028" w14:textId="77777777" w:rsidR="00B56C01" w:rsidRDefault="00B56C01" w:rsidP="00E9158E">
            <w:pPr>
              <w:jc w:val="right"/>
            </w:pPr>
          </w:p>
        </w:tc>
        <w:tc>
          <w:tcPr>
            <w:tcW w:w="390" w:type="dxa"/>
          </w:tcPr>
          <w:p w14:paraId="51EF9479" w14:textId="77777777" w:rsidR="00B56C01" w:rsidRDefault="00B56C01" w:rsidP="00E9158E"/>
        </w:tc>
        <w:tc>
          <w:tcPr>
            <w:tcW w:w="4274" w:type="dxa"/>
            <w:gridSpan w:val="8"/>
          </w:tcPr>
          <w:p w14:paraId="6F1FCCE8" w14:textId="77777777" w:rsidR="00B56C01" w:rsidRDefault="00B56C01" w:rsidP="00E9158E">
            <w:pPr>
              <w:jc w:val="center"/>
            </w:pPr>
            <w:r>
              <w:t>Bits</w:t>
            </w:r>
          </w:p>
        </w:tc>
      </w:tr>
      <w:tr w:rsidR="00B56C01" w14:paraId="5CDAA351" w14:textId="77777777" w:rsidTr="00E9158E">
        <w:trPr>
          <w:jc w:val="center"/>
        </w:trPr>
        <w:tc>
          <w:tcPr>
            <w:tcW w:w="1016" w:type="dxa"/>
          </w:tcPr>
          <w:p w14:paraId="7DB222FC" w14:textId="77777777" w:rsidR="00B56C01" w:rsidRDefault="00B56C01" w:rsidP="00E9158E">
            <w:pPr>
              <w:keepNext/>
              <w:keepLines/>
              <w:spacing w:after="0"/>
              <w:jc w:val="center"/>
              <w:rPr>
                <w:rFonts w:ascii="Arial" w:hAnsi="Arial"/>
                <w:b/>
                <w:sz w:val="18"/>
              </w:rPr>
            </w:pPr>
            <w:r>
              <w:rPr>
                <w:rFonts w:ascii="Arial" w:hAnsi="Arial"/>
                <w:b/>
                <w:sz w:val="18"/>
              </w:rPr>
              <w:t>Octets</w:t>
            </w:r>
          </w:p>
        </w:tc>
        <w:tc>
          <w:tcPr>
            <w:tcW w:w="390" w:type="dxa"/>
          </w:tcPr>
          <w:p w14:paraId="35F50DF1" w14:textId="77777777" w:rsidR="00B56C01" w:rsidRDefault="00B56C01" w:rsidP="00E9158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249BB6" w14:textId="77777777" w:rsidR="00B56C01" w:rsidRDefault="00B56C01" w:rsidP="00E9158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87661B2" w14:textId="77777777" w:rsidR="00B56C01" w:rsidRDefault="00B56C01" w:rsidP="00E9158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08EB591" w14:textId="77777777" w:rsidR="00B56C01" w:rsidRDefault="00B56C01" w:rsidP="00E9158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DD85596" w14:textId="77777777" w:rsidR="00B56C01" w:rsidRDefault="00B56C01" w:rsidP="00E9158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F585A7F" w14:textId="77777777" w:rsidR="00B56C01" w:rsidRDefault="00B56C01" w:rsidP="00E9158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B948F7C" w14:textId="77777777" w:rsidR="00B56C01" w:rsidRDefault="00B56C01" w:rsidP="00E9158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D513741" w14:textId="77777777" w:rsidR="00B56C01" w:rsidRDefault="00B56C01" w:rsidP="00E9158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FC17CBA" w14:textId="77777777" w:rsidR="00B56C01" w:rsidRDefault="00B56C01" w:rsidP="00E9158E">
            <w:pPr>
              <w:keepNext/>
              <w:keepLines/>
              <w:spacing w:after="0"/>
              <w:jc w:val="center"/>
              <w:rPr>
                <w:rFonts w:ascii="Arial" w:hAnsi="Arial"/>
                <w:b/>
                <w:sz w:val="18"/>
              </w:rPr>
            </w:pPr>
            <w:r>
              <w:rPr>
                <w:rFonts w:ascii="Arial" w:hAnsi="Arial"/>
                <w:b/>
                <w:sz w:val="18"/>
              </w:rPr>
              <w:t>1</w:t>
            </w:r>
          </w:p>
        </w:tc>
      </w:tr>
      <w:tr w:rsidR="00B56C01" w14:paraId="661DEF87" w14:textId="77777777" w:rsidTr="00E9158E">
        <w:trPr>
          <w:jc w:val="center"/>
        </w:trPr>
        <w:tc>
          <w:tcPr>
            <w:tcW w:w="1016" w:type="dxa"/>
          </w:tcPr>
          <w:p w14:paraId="4AB839A9" w14:textId="77777777" w:rsidR="00B56C01" w:rsidRDefault="00B56C01" w:rsidP="00E9158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888DD11" w14:textId="77777777" w:rsidR="00B56C01" w:rsidRDefault="00B56C01" w:rsidP="00E9158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5959264" w14:textId="77777777" w:rsidR="00B56C01" w:rsidRDefault="00B56C01" w:rsidP="00E9158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B56C01" w14:paraId="75961585" w14:textId="77777777" w:rsidTr="00E9158E">
        <w:trPr>
          <w:jc w:val="center"/>
        </w:trPr>
        <w:tc>
          <w:tcPr>
            <w:tcW w:w="1016" w:type="dxa"/>
          </w:tcPr>
          <w:p w14:paraId="257AE8C8" w14:textId="77777777" w:rsidR="00B56C01" w:rsidRDefault="00B56C01" w:rsidP="00E9158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7411938" w14:textId="77777777" w:rsidR="00B56C01" w:rsidRDefault="00B56C01" w:rsidP="00E9158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7716E03" w14:textId="77777777" w:rsidR="00B56C01" w:rsidRDefault="00B56C01" w:rsidP="00E9158E">
            <w:pPr>
              <w:keepNext/>
              <w:keepLines/>
              <w:spacing w:after="0"/>
              <w:jc w:val="center"/>
              <w:rPr>
                <w:rFonts w:ascii="Arial" w:hAnsi="Arial"/>
                <w:sz w:val="18"/>
              </w:rPr>
            </w:pPr>
            <w:r>
              <w:rPr>
                <w:rFonts w:ascii="Arial" w:hAnsi="Arial"/>
                <w:sz w:val="18"/>
              </w:rPr>
              <w:t>3GPP Length= n</w:t>
            </w:r>
          </w:p>
        </w:tc>
      </w:tr>
      <w:tr w:rsidR="00B56C01" w14:paraId="08F0E365" w14:textId="77777777" w:rsidTr="00E9158E">
        <w:trPr>
          <w:jc w:val="center"/>
        </w:trPr>
        <w:tc>
          <w:tcPr>
            <w:tcW w:w="1016" w:type="dxa"/>
          </w:tcPr>
          <w:p w14:paraId="19C48482" w14:textId="77777777" w:rsidR="00B56C01" w:rsidRDefault="00B56C01" w:rsidP="00E9158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231C2600" w14:textId="77777777" w:rsidR="00B56C01" w:rsidRDefault="00B56C01" w:rsidP="00E9158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9EA9F60" w14:textId="77777777" w:rsidR="00B56C01" w:rsidRDefault="00B56C01" w:rsidP="00E9158E">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C50520A" w14:textId="77777777" w:rsidR="00B56C01" w:rsidRDefault="00B56C01" w:rsidP="00B56C01">
      <w:pPr>
        <w:rPr>
          <w:lang w:eastAsia="ko-KR"/>
        </w:rPr>
      </w:pPr>
    </w:p>
    <w:p w14:paraId="506813E3" w14:textId="77777777" w:rsidR="00B56C01" w:rsidRDefault="00B56C01" w:rsidP="00B56C01">
      <w:pPr>
        <w:rPr>
          <w:lang w:eastAsia="ko-KR"/>
        </w:rPr>
      </w:pPr>
      <w:r>
        <w:t xml:space="preserve">3GPP Type: </w:t>
      </w:r>
      <w:r>
        <w:rPr>
          <w:lang w:eastAsia="ko-KR"/>
        </w:rPr>
        <w:t>122</w:t>
      </w:r>
    </w:p>
    <w:p w14:paraId="43CFC587" w14:textId="77777777" w:rsidR="00B56C01" w:rsidRDefault="00B56C01" w:rsidP="00B56C01">
      <w:r>
        <w:t>Length: n</w:t>
      </w:r>
      <w:r>
        <w:sym w:font="Symbol" w:char="F0A3"/>
      </w:r>
      <w:r>
        <w:t>150+2</w:t>
      </w:r>
    </w:p>
    <w:p w14:paraId="14D9B29F" w14:textId="77777777" w:rsidR="00B56C01" w:rsidRDefault="00B56C01" w:rsidP="00B56C01">
      <w:r>
        <w:t>GLI field is the Global Line Identifier uniquely identifying the line connecting the 5G-BRG or FN-BRG to the 5GS. See clause 28.16.3 of 3GPP TS</w:t>
      </w:r>
      <w:r>
        <w:rPr>
          <w:lang w:eastAsia="zh-CN"/>
        </w:rPr>
        <w:t> </w:t>
      </w:r>
      <w:r>
        <w:t>23.003</w:t>
      </w:r>
      <w:bookmarkStart w:id="52" w:name="_Hlk49534965"/>
      <w:r>
        <w:t> </w:t>
      </w:r>
      <w:bookmarkEnd w:id="52"/>
      <w:r>
        <w:t>[28]. Shall be encoded as a string with format "byte", i.e. base64-encoded characters, representing the GLI value (up to 150 bytes) encoded as specified in BBF WT-470 [52].</w:t>
      </w:r>
    </w:p>
    <w:p w14:paraId="7EA64AC9" w14:textId="77777777" w:rsidR="00B56C01" w:rsidRDefault="00B56C01" w:rsidP="00B56C01">
      <w:r>
        <w:t>GLI field is Octet String type.</w:t>
      </w:r>
    </w:p>
    <w:p w14:paraId="4C8FF6BB" w14:textId="77777777" w:rsidR="00B56C01" w:rsidRDefault="00B56C01" w:rsidP="00B56C01">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9F94B8F" w14:textId="77777777" w:rsidR="00B56C01" w:rsidRDefault="00B56C01" w:rsidP="00B56C01">
      <w:pPr>
        <w:rPr>
          <w:b/>
          <w:i/>
          <w:sz w:val="24"/>
          <w:szCs w:val="24"/>
          <w:lang w:val="nb-NO" w:eastAsia="ko-KR"/>
        </w:rPr>
      </w:pPr>
      <w:r>
        <w:rPr>
          <w:b/>
          <w:i/>
          <w:sz w:val="24"/>
          <w:szCs w:val="24"/>
          <w:lang w:val="nb-NO"/>
        </w:rPr>
        <w:t>123 – 3GPP-Line-Type</w:t>
      </w:r>
    </w:p>
    <w:p w14:paraId="7BD48ECD" w14:textId="77777777" w:rsidR="00B56C01" w:rsidRDefault="00B56C01" w:rsidP="00B56C0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B56C01" w14:paraId="1CD20DFD" w14:textId="77777777" w:rsidTr="00E9158E">
        <w:trPr>
          <w:jc w:val="center"/>
        </w:trPr>
        <w:tc>
          <w:tcPr>
            <w:tcW w:w="1016" w:type="dxa"/>
          </w:tcPr>
          <w:p w14:paraId="24775738" w14:textId="77777777" w:rsidR="00B56C01" w:rsidRDefault="00B56C01" w:rsidP="00E9158E">
            <w:pPr>
              <w:jc w:val="right"/>
              <w:rPr>
                <w:lang w:val="nb-NO"/>
              </w:rPr>
            </w:pPr>
          </w:p>
        </w:tc>
        <w:tc>
          <w:tcPr>
            <w:tcW w:w="390" w:type="dxa"/>
          </w:tcPr>
          <w:p w14:paraId="1159C5DB" w14:textId="77777777" w:rsidR="00B56C01" w:rsidRDefault="00B56C01" w:rsidP="00E9158E">
            <w:pPr>
              <w:rPr>
                <w:lang w:val="nb-NO"/>
              </w:rPr>
            </w:pPr>
          </w:p>
        </w:tc>
        <w:tc>
          <w:tcPr>
            <w:tcW w:w="4274" w:type="dxa"/>
            <w:gridSpan w:val="8"/>
          </w:tcPr>
          <w:p w14:paraId="3C08131D" w14:textId="77777777" w:rsidR="00B56C01" w:rsidRDefault="00B56C01" w:rsidP="00E9158E">
            <w:pPr>
              <w:jc w:val="center"/>
            </w:pPr>
            <w:r>
              <w:t>Bits</w:t>
            </w:r>
          </w:p>
        </w:tc>
      </w:tr>
      <w:tr w:rsidR="00B56C01" w14:paraId="463998AD" w14:textId="77777777" w:rsidTr="00E9158E">
        <w:trPr>
          <w:jc w:val="center"/>
        </w:trPr>
        <w:tc>
          <w:tcPr>
            <w:tcW w:w="1016" w:type="dxa"/>
          </w:tcPr>
          <w:p w14:paraId="416F5D34" w14:textId="77777777" w:rsidR="00B56C01" w:rsidRDefault="00B56C01" w:rsidP="00E9158E">
            <w:pPr>
              <w:keepNext/>
              <w:keepLines/>
              <w:spacing w:after="0"/>
              <w:jc w:val="center"/>
              <w:rPr>
                <w:rFonts w:ascii="Arial" w:hAnsi="Arial"/>
                <w:b/>
                <w:sz w:val="18"/>
              </w:rPr>
            </w:pPr>
            <w:r>
              <w:rPr>
                <w:rFonts w:ascii="Arial" w:hAnsi="Arial"/>
                <w:b/>
                <w:sz w:val="18"/>
              </w:rPr>
              <w:t>Octets</w:t>
            </w:r>
          </w:p>
        </w:tc>
        <w:tc>
          <w:tcPr>
            <w:tcW w:w="390" w:type="dxa"/>
          </w:tcPr>
          <w:p w14:paraId="685779DE" w14:textId="77777777" w:rsidR="00B56C01" w:rsidRDefault="00B56C01" w:rsidP="00E9158E">
            <w:pPr>
              <w:keepNext/>
              <w:keepLines/>
              <w:spacing w:after="0"/>
              <w:jc w:val="center"/>
              <w:rPr>
                <w:rFonts w:ascii="Arial" w:hAnsi="Arial"/>
                <w:b/>
                <w:sz w:val="18"/>
              </w:rPr>
            </w:pPr>
          </w:p>
        </w:tc>
        <w:tc>
          <w:tcPr>
            <w:tcW w:w="567" w:type="dxa"/>
            <w:tcBorders>
              <w:bottom w:val="single" w:sz="4" w:space="0" w:color="auto"/>
            </w:tcBorders>
          </w:tcPr>
          <w:p w14:paraId="7EEB1BA7" w14:textId="77777777" w:rsidR="00B56C01" w:rsidRDefault="00B56C01" w:rsidP="00E9158E">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1C90C5FD" w14:textId="77777777" w:rsidR="00B56C01" w:rsidRDefault="00B56C01" w:rsidP="00E9158E">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908392C" w14:textId="77777777" w:rsidR="00B56C01" w:rsidRDefault="00B56C01" w:rsidP="00E9158E">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4B864B03" w14:textId="77777777" w:rsidR="00B56C01" w:rsidRDefault="00B56C01" w:rsidP="00E9158E">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79F8A002" w14:textId="77777777" w:rsidR="00B56C01" w:rsidRDefault="00B56C01" w:rsidP="00E9158E">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521F5879" w14:textId="77777777" w:rsidR="00B56C01" w:rsidRDefault="00B56C01" w:rsidP="00E9158E">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1791FB97" w14:textId="77777777" w:rsidR="00B56C01" w:rsidRDefault="00B56C01" w:rsidP="00E9158E">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566D9D55" w14:textId="77777777" w:rsidR="00B56C01" w:rsidRDefault="00B56C01" w:rsidP="00E9158E">
            <w:pPr>
              <w:keepNext/>
              <w:keepLines/>
              <w:spacing w:after="0"/>
              <w:jc w:val="center"/>
              <w:rPr>
                <w:rFonts w:ascii="Arial" w:hAnsi="Arial"/>
                <w:b/>
                <w:sz w:val="18"/>
              </w:rPr>
            </w:pPr>
            <w:r>
              <w:rPr>
                <w:rFonts w:ascii="Arial" w:hAnsi="Arial"/>
                <w:b/>
                <w:sz w:val="18"/>
              </w:rPr>
              <w:t>1</w:t>
            </w:r>
          </w:p>
        </w:tc>
      </w:tr>
      <w:tr w:rsidR="00B56C01" w14:paraId="4893A73B" w14:textId="77777777" w:rsidTr="00E9158E">
        <w:trPr>
          <w:jc w:val="center"/>
        </w:trPr>
        <w:tc>
          <w:tcPr>
            <w:tcW w:w="1016" w:type="dxa"/>
          </w:tcPr>
          <w:p w14:paraId="2AA2F3AD" w14:textId="77777777" w:rsidR="00B56C01" w:rsidRDefault="00B56C01" w:rsidP="00E9158E">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86AEA9F" w14:textId="77777777" w:rsidR="00B56C01" w:rsidRDefault="00B56C01" w:rsidP="00E9158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8B7A722" w14:textId="77777777" w:rsidR="00B56C01" w:rsidRDefault="00B56C01" w:rsidP="00E9158E">
            <w:pPr>
              <w:keepNext/>
              <w:keepLines/>
              <w:spacing w:after="0"/>
              <w:jc w:val="center"/>
              <w:rPr>
                <w:rFonts w:ascii="Arial" w:hAnsi="Arial"/>
                <w:sz w:val="18"/>
              </w:rPr>
            </w:pPr>
            <w:r>
              <w:rPr>
                <w:rFonts w:ascii="Arial" w:hAnsi="Arial"/>
                <w:sz w:val="18"/>
              </w:rPr>
              <w:t>3GPP type = 123</w:t>
            </w:r>
          </w:p>
        </w:tc>
      </w:tr>
      <w:tr w:rsidR="00B56C01" w14:paraId="13E71626" w14:textId="77777777" w:rsidTr="00E9158E">
        <w:trPr>
          <w:jc w:val="center"/>
        </w:trPr>
        <w:tc>
          <w:tcPr>
            <w:tcW w:w="1016" w:type="dxa"/>
          </w:tcPr>
          <w:p w14:paraId="63836124" w14:textId="77777777" w:rsidR="00B56C01" w:rsidRDefault="00B56C01" w:rsidP="00E9158E">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423292B2" w14:textId="77777777" w:rsidR="00B56C01" w:rsidRDefault="00B56C01" w:rsidP="00E9158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93290BB" w14:textId="77777777" w:rsidR="00B56C01" w:rsidRDefault="00B56C01" w:rsidP="00E9158E">
            <w:pPr>
              <w:keepNext/>
              <w:keepLines/>
              <w:spacing w:after="0"/>
              <w:jc w:val="center"/>
              <w:rPr>
                <w:rFonts w:ascii="Arial" w:hAnsi="Arial"/>
                <w:sz w:val="18"/>
              </w:rPr>
            </w:pPr>
            <w:r>
              <w:rPr>
                <w:rFonts w:ascii="Arial" w:hAnsi="Arial"/>
                <w:sz w:val="18"/>
              </w:rPr>
              <w:t>3GPP Length= 3</w:t>
            </w:r>
          </w:p>
        </w:tc>
      </w:tr>
      <w:tr w:rsidR="00B56C01" w14:paraId="752B4126" w14:textId="77777777" w:rsidTr="00E9158E">
        <w:trPr>
          <w:jc w:val="center"/>
        </w:trPr>
        <w:tc>
          <w:tcPr>
            <w:tcW w:w="1016" w:type="dxa"/>
          </w:tcPr>
          <w:p w14:paraId="23497CD5" w14:textId="77777777" w:rsidR="00B56C01" w:rsidRDefault="00B56C01" w:rsidP="00E9158E">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546C6BA" w14:textId="77777777" w:rsidR="00B56C01" w:rsidRDefault="00B56C01" w:rsidP="00E9158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742B520" w14:textId="77777777" w:rsidR="00B56C01" w:rsidRDefault="00B56C01" w:rsidP="00E9158E">
            <w:pPr>
              <w:keepNext/>
              <w:keepLines/>
              <w:spacing w:after="0"/>
              <w:jc w:val="center"/>
              <w:rPr>
                <w:rFonts w:ascii="Arial" w:hAnsi="Arial"/>
                <w:sz w:val="18"/>
              </w:rPr>
            </w:pPr>
            <w:r>
              <w:rPr>
                <w:rFonts w:ascii="Arial" w:hAnsi="Arial"/>
                <w:sz w:val="18"/>
              </w:rPr>
              <w:t>Line-Type (octet string)</w:t>
            </w:r>
          </w:p>
        </w:tc>
      </w:tr>
    </w:tbl>
    <w:p w14:paraId="176F354F" w14:textId="77777777" w:rsidR="00B56C01" w:rsidRDefault="00B56C01" w:rsidP="00B56C01"/>
    <w:p w14:paraId="205CDDC2" w14:textId="77777777" w:rsidR="00B56C01" w:rsidRDefault="00B56C01" w:rsidP="00B56C01">
      <w:r>
        <w:t>3GPP Type: 123</w:t>
      </w:r>
    </w:p>
    <w:p w14:paraId="25B42EF3" w14:textId="77777777" w:rsidR="00B56C01" w:rsidRDefault="00B56C01" w:rsidP="00B56C01">
      <w:r>
        <w:t xml:space="preserve">The Line-Type </w:t>
      </w:r>
      <w:r>
        <w:rPr>
          <w:rFonts w:hint="eastAsia"/>
          <w:lang w:eastAsia="ko-KR"/>
        </w:rPr>
        <w:t>sub-</w:t>
      </w:r>
      <w:r>
        <w:t>attribute may be present for a 5G-BRG/FN-BRG accessing the 5GC via wireline access network.</w:t>
      </w:r>
    </w:p>
    <w:p w14:paraId="0C79E118" w14:textId="77777777" w:rsidR="00B56C01" w:rsidRDefault="00B56C01" w:rsidP="00B56C01">
      <w:r>
        <w:t>When present, it shall indicate the type of the wireline (DSL or PON).</w:t>
      </w:r>
    </w:p>
    <w:p w14:paraId="3ABD0DC4" w14:textId="77777777" w:rsidR="00B56C01" w:rsidRDefault="00B56C01" w:rsidP="00B56C01">
      <w:r>
        <w:t>Line-Type field is Octet String type. It shall be coded as follows:</w:t>
      </w:r>
    </w:p>
    <w:p w14:paraId="01C5ECF3" w14:textId="77777777" w:rsidR="00B56C01" w:rsidRDefault="00B56C01" w:rsidP="00B56C01">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211FEA77" w14:textId="77777777" w:rsidR="00B56C01" w:rsidRDefault="00B56C01" w:rsidP="00B56C01">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07295F2" w14:textId="77777777" w:rsidR="00B56C01" w:rsidRDefault="00B56C01" w:rsidP="00B56C01">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6EF5708" w14:textId="77777777" w:rsidR="00B56C01" w:rsidRDefault="00B56C01" w:rsidP="00B56C01">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46EA99E2" w14:textId="77777777" w:rsidR="00B56C01" w:rsidRDefault="00B56C01" w:rsidP="00B56C01">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311E53FC" w14:textId="77777777" w:rsidR="00B56C01" w:rsidRDefault="00B56C01" w:rsidP="00B56C01">
      <w:pPr>
        <w:rPr>
          <w:b/>
          <w:i/>
          <w:sz w:val="24"/>
          <w:szCs w:val="24"/>
          <w:lang w:eastAsia="ko-KR"/>
        </w:rPr>
      </w:pPr>
      <w:r>
        <w:rPr>
          <w:b/>
          <w:i/>
          <w:sz w:val="24"/>
          <w:szCs w:val="24"/>
          <w:lang w:eastAsia="ko-KR"/>
        </w:rPr>
        <w:t>124</w:t>
      </w:r>
      <w:r>
        <w:rPr>
          <w:b/>
          <w:i/>
          <w:sz w:val="24"/>
          <w:szCs w:val="24"/>
        </w:rPr>
        <w:t xml:space="preserve"> – 3GPP-NID</w:t>
      </w:r>
    </w:p>
    <w:p w14:paraId="7388BF10" w14:textId="77777777" w:rsidR="00B56C01" w:rsidRDefault="00B56C01" w:rsidP="00B56C0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B56C01" w14:paraId="178B2738" w14:textId="77777777" w:rsidTr="00E9158E">
        <w:trPr>
          <w:jc w:val="center"/>
        </w:trPr>
        <w:tc>
          <w:tcPr>
            <w:tcW w:w="1016" w:type="dxa"/>
          </w:tcPr>
          <w:p w14:paraId="6016C4D1" w14:textId="77777777" w:rsidR="00B56C01" w:rsidRDefault="00B56C01" w:rsidP="00E9158E">
            <w:pPr>
              <w:jc w:val="right"/>
            </w:pPr>
          </w:p>
        </w:tc>
        <w:tc>
          <w:tcPr>
            <w:tcW w:w="390" w:type="dxa"/>
          </w:tcPr>
          <w:p w14:paraId="64897771" w14:textId="77777777" w:rsidR="00B56C01" w:rsidRDefault="00B56C01" w:rsidP="00E9158E"/>
        </w:tc>
        <w:tc>
          <w:tcPr>
            <w:tcW w:w="4274" w:type="dxa"/>
            <w:gridSpan w:val="8"/>
          </w:tcPr>
          <w:p w14:paraId="08B80B03" w14:textId="77777777" w:rsidR="00B56C01" w:rsidRDefault="00B56C01" w:rsidP="00E9158E">
            <w:pPr>
              <w:jc w:val="center"/>
            </w:pPr>
            <w:r>
              <w:t>Bits</w:t>
            </w:r>
          </w:p>
        </w:tc>
      </w:tr>
      <w:tr w:rsidR="00B56C01" w14:paraId="6E8548A7" w14:textId="77777777" w:rsidTr="00E9158E">
        <w:trPr>
          <w:jc w:val="center"/>
        </w:trPr>
        <w:tc>
          <w:tcPr>
            <w:tcW w:w="1016" w:type="dxa"/>
          </w:tcPr>
          <w:p w14:paraId="506C3A80" w14:textId="77777777" w:rsidR="00B56C01" w:rsidRDefault="00B56C01" w:rsidP="00E9158E">
            <w:pPr>
              <w:keepNext/>
              <w:keepLines/>
              <w:spacing w:after="0"/>
              <w:jc w:val="center"/>
              <w:rPr>
                <w:rFonts w:ascii="Arial" w:hAnsi="Arial"/>
                <w:b/>
                <w:sz w:val="18"/>
              </w:rPr>
            </w:pPr>
            <w:r>
              <w:rPr>
                <w:rFonts w:ascii="Arial" w:hAnsi="Arial"/>
                <w:b/>
                <w:sz w:val="18"/>
              </w:rPr>
              <w:t>Octets</w:t>
            </w:r>
          </w:p>
        </w:tc>
        <w:tc>
          <w:tcPr>
            <w:tcW w:w="390" w:type="dxa"/>
          </w:tcPr>
          <w:p w14:paraId="630D3250" w14:textId="77777777" w:rsidR="00B56C01" w:rsidRDefault="00B56C01" w:rsidP="00E9158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C5023E6" w14:textId="77777777" w:rsidR="00B56C01" w:rsidRDefault="00B56C01" w:rsidP="00E9158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97DD331" w14:textId="77777777" w:rsidR="00B56C01" w:rsidRDefault="00B56C01" w:rsidP="00E9158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B1BF82F" w14:textId="77777777" w:rsidR="00B56C01" w:rsidRDefault="00B56C01" w:rsidP="00E9158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B0D06CE" w14:textId="77777777" w:rsidR="00B56C01" w:rsidRDefault="00B56C01" w:rsidP="00E9158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DCADDAF" w14:textId="77777777" w:rsidR="00B56C01" w:rsidRDefault="00B56C01" w:rsidP="00E9158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AA75C0A" w14:textId="77777777" w:rsidR="00B56C01" w:rsidRDefault="00B56C01" w:rsidP="00E9158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182C0D3" w14:textId="77777777" w:rsidR="00B56C01" w:rsidRDefault="00B56C01" w:rsidP="00E9158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02C4CA5" w14:textId="77777777" w:rsidR="00B56C01" w:rsidRDefault="00B56C01" w:rsidP="00E9158E">
            <w:pPr>
              <w:keepNext/>
              <w:keepLines/>
              <w:spacing w:after="0"/>
              <w:jc w:val="center"/>
              <w:rPr>
                <w:rFonts w:ascii="Arial" w:hAnsi="Arial"/>
                <w:b/>
                <w:sz w:val="18"/>
              </w:rPr>
            </w:pPr>
            <w:r>
              <w:rPr>
                <w:rFonts w:ascii="Arial" w:hAnsi="Arial"/>
                <w:b/>
                <w:sz w:val="18"/>
              </w:rPr>
              <w:t>1</w:t>
            </w:r>
          </w:p>
        </w:tc>
      </w:tr>
      <w:tr w:rsidR="00B56C01" w14:paraId="1873D196" w14:textId="77777777" w:rsidTr="00E9158E">
        <w:trPr>
          <w:jc w:val="center"/>
        </w:trPr>
        <w:tc>
          <w:tcPr>
            <w:tcW w:w="1016" w:type="dxa"/>
          </w:tcPr>
          <w:p w14:paraId="0A413278" w14:textId="77777777" w:rsidR="00B56C01" w:rsidRDefault="00B56C01" w:rsidP="00E9158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239EC8E" w14:textId="77777777" w:rsidR="00B56C01" w:rsidRDefault="00B56C01" w:rsidP="00E9158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334B797" w14:textId="77777777" w:rsidR="00B56C01" w:rsidRDefault="00B56C01" w:rsidP="00E9158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B56C01" w14:paraId="16781B0D" w14:textId="77777777" w:rsidTr="00E9158E">
        <w:trPr>
          <w:jc w:val="center"/>
        </w:trPr>
        <w:tc>
          <w:tcPr>
            <w:tcW w:w="1016" w:type="dxa"/>
          </w:tcPr>
          <w:p w14:paraId="2E3C14AC" w14:textId="77777777" w:rsidR="00B56C01" w:rsidRDefault="00B56C01" w:rsidP="00E9158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1F1CAA4" w14:textId="77777777" w:rsidR="00B56C01" w:rsidRDefault="00B56C01" w:rsidP="00E9158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3F7DA22" w14:textId="77777777" w:rsidR="00B56C01" w:rsidRDefault="00B56C01" w:rsidP="00E9158E">
            <w:pPr>
              <w:keepNext/>
              <w:keepLines/>
              <w:spacing w:after="0"/>
              <w:jc w:val="center"/>
              <w:rPr>
                <w:rFonts w:ascii="Arial" w:hAnsi="Arial"/>
                <w:sz w:val="18"/>
              </w:rPr>
            </w:pPr>
            <w:r>
              <w:rPr>
                <w:rFonts w:ascii="Arial" w:hAnsi="Arial"/>
                <w:sz w:val="18"/>
              </w:rPr>
              <w:t>3GPP Length= 13</w:t>
            </w:r>
          </w:p>
        </w:tc>
      </w:tr>
      <w:tr w:rsidR="00B56C01" w14:paraId="5CF2EEAF" w14:textId="77777777" w:rsidTr="00E9158E">
        <w:trPr>
          <w:jc w:val="center"/>
        </w:trPr>
        <w:tc>
          <w:tcPr>
            <w:tcW w:w="1016" w:type="dxa"/>
          </w:tcPr>
          <w:p w14:paraId="18B28D41" w14:textId="77777777" w:rsidR="00B56C01" w:rsidRDefault="00B56C01" w:rsidP="00E9158E">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14E1ADB0" w14:textId="77777777" w:rsidR="00B56C01" w:rsidRDefault="00B56C01" w:rsidP="00E9158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0D0FFD2" w14:textId="77777777" w:rsidR="00B56C01" w:rsidRDefault="00B56C01" w:rsidP="00E9158E">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6EBB8FC8" w14:textId="77777777" w:rsidR="00B56C01" w:rsidRDefault="00B56C01" w:rsidP="00B56C01">
      <w:pPr>
        <w:rPr>
          <w:lang w:eastAsia="ko-KR"/>
        </w:rPr>
      </w:pPr>
    </w:p>
    <w:p w14:paraId="2C87CE30" w14:textId="77777777" w:rsidR="00B56C01" w:rsidRDefault="00B56C01" w:rsidP="00B56C01">
      <w:pPr>
        <w:rPr>
          <w:lang w:eastAsia="ko-KR"/>
        </w:rPr>
      </w:pPr>
      <w:r>
        <w:t xml:space="preserve">3GPP Type: </w:t>
      </w:r>
      <w:r>
        <w:rPr>
          <w:lang w:eastAsia="ko-KR"/>
        </w:rPr>
        <w:t>124</w:t>
      </w:r>
    </w:p>
    <w:p w14:paraId="70FDDBE1" w14:textId="77777777" w:rsidR="00B56C01" w:rsidRDefault="00B56C01" w:rsidP="00B56C01">
      <w:r>
        <w:lastRenderedPageBreak/>
        <w:t>Length: 13</w:t>
      </w:r>
    </w:p>
    <w:p w14:paraId="55E93BC6" w14:textId="77777777" w:rsidR="00B56C01" w:rsidRDefault="00B56C01" w:rsidP="00B56C01">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6FA710A4" w14:textId="77777777" w:rsidR="00B56C01" w:rsidRDefault="00B56C01" w:rsidP="00B56C01">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7364B20" w14:textId="77777777" w:rsidR="00B56C01" w:rsidRDefault="00B56C01" w:rsidP="00B56C01">
      <w:pPr>
        <w:rPr>
          <w:b/>
          <w:i/>
          <w:sz w:val="24"/>
          <w:szCs w:val="24"/>
        </w:rPr>
      </w:pPr>
      <w:r>
        <w:rPr>
          <w:b/>
          <w:i/>
          <w:sz w:val="24"/>
          <w:szCs w:val="24"/>
        </w:rPr>
        <w:t>125 – 3GPP-Session-S-NSSAI</w:t>
      </w:r>
    </w:p>
    <w:p w14:paraId="78ED0C06"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56C01" w14:paraId="3955A1C6" w14:textId="77777777" w:rsidTr="00E9158E">
        <w:trPr>
          <w:jc w:val="center"/>
        </w:trPr>
        <w:tc>
          <w:tcPr>
            <w:tcW w:w="1016" w:type="dxa"/>
          </w:tcPr>
          <w:p w14:paraId="38F336B2" w14:textId="77777777" w:rsidR="00B56C01" w:rsidRDefault="00B56C01" w:rsidP="00E9158E">
            <w:pPr>
              <w:jc w:val="right"/>
            </w:pPr>
          </w:p>
        </w:tc>
        <w:tc>
          <w:tcPr>
            <w:tcW w:w="390" w:type="dxa"/>
          </w:tcPr>
          <w:p w14:paraId="65860F85" w14:textId="77777777" w:rsidR="00B56C01" w:rsidRDefault="00B56C01" w:rsidP="00E9158E"/>
        </w:tc>
        <w:tc>
          <w:tcPr>
            <w:tcW w:w="4274" w:type="dxa"/>
            <w:gridSpan w:val="8"/>
          </w:tcPr>
          <w:p w14:paraId="630E5EBF" w14:textId="77777777" w:rsidR="00B56C01" w:rsidRDefault="00B56C01" w:rsidP="00E9158E">
            <w:pPr>
              <w:jc w:val="center"/>
            </w:pPr>
            <w:r>
              <w:t>Bits</w:t>
            </w:r>
          </w:p>
        </w:tc>
      </w:tr>
      <w:tr w:rsidR="00B56C01" w14:paraId="7179D198" w14:textId="77777777" w:rsidTr="00E9158E">
        <w:trPr>
          <w:jc w:val="center"/>
        </w:trPr>
        <w:tc>
          <w:tcPr>
            <w:tcW w:w="1016" w:type="dxa"/>
          </w:tcPr>
          <w:p w14:paraId="252C0159" w14:textId="77777777" w:rsidR="00B56C01" w:rsidRDefault="00B56C01" w:rsidP="00E9158E">
            <w:pPr>
              <w:pStyle w:val="TAH"/>
            </w:pPr>
            <w:r>
              <w:t>Octets</w:t>
            </w:r>
          </w:p>
        </w:tc>
        <w:tc>
          <w:tcPr>
            <w:tcW w:w="390" w:type="dxa"/>
          </w:tcPr>
          <w:p w14:paraId="243C73B3" w14:textId="77777777" w:rsidR="00B56C01" w:rsidRDefault="00B56C01" w:rsidP="00E9158E">
            <w:pPr>
              <w:pStyle w:val="TAH"/>
            </w:pPr>
          </w:p>
        </w:tc>
        <w:tc>
          <w:tcPr>
            <w:tcW w:w="567" w:type="dxa"/>
            <w:tcBorders>
              <w:bottom w:val="single" w:sz="4" w:space="0" w:color="auto"/>
            </w:tcBorders>
          </w:tcPr>
          <w:p w14:paraId="3E2F4EA1" w14:textId="77777777" w:rsidR="00B56C01" w:rsidRDefault="00B56C01" w:rsidP="00E9158E">
            <w:pPr>
              <w:pStyle w:val="TAH"/>
            </w:pPr>
            <w:r>
              <w:t>8</w:t>
            </w:r>
          </w:p>
        </w:tc>
        <w:tc>
          <w:tcPr>
            <w:tcW w:w="567" w:type="dxa"/>
            <w:tcBorders>
              <w:bottom w:val="single" w:sz="4" w:space="0" w:color="auto"/>
            </w:tcBorders>
          </w:tcPr>
          <w:p w14:paraId="37E83D99" w14:textId="77777777" w:rsidR="00B56C01" w:rsidRDefault="00B56C01" w:rsidP="00E9158E">
            <w:pPr>
              <w:pStyle w:val="TAH"/>
            </w:pPr>
            <w:r>
              <w:t>7</w:t>
            </w:r>
          </w:p>
        </w:tc>
        <w:tc>
          <w:tcPr>
            <w:tcW w:w="584" w:type="dxa"/>
            <w:tcBorders>
              <w:bottom w:val="single" w:sz="4" w:space="0" w:color="auto"/>
            </w:tcBorders>
          </w:tcPr>
          <w:p w14:paraId="638FD884" w14:textId="77777777" w:rsidR="00B56C01" w:rsidRDefault="00B56C01" w:rsidP="00E9158E">
            <w:pPr>
              <w:pStyle w:val="TAH"/>
            </w:pPr>
            <w:r>
              <w:t>6</w:t>
            </w:r>
          </w:p>
        </w:tc>
        <w:tc>
          <w:tcPr>
            <w:tcW w:w="550" w:type="dxa"/>
            <w:tcBorders>
              <w:bottom w:val="single" w:sz="4" w:space="0" w:color="auto"/>
            </w:tcBorders>
          </w:tcPr>
          <w:p w14:paraId="20723A2A" w14:textId="77777777" w:rsidR="00B56C01" w:rsidRDefault="00B56C01" w:rsidP="00E9158E">
            <w:pPr>
              <w:pStyle w:val="TAH"/>
            </w:pPr>
            <w:r>
              <w:t>5</w:t>
            </w:r>
          </w:p>
        </w:tc>
        <w:tc>
          <w:tcPr>
            <w:tcW w:w="551" w:type="dxa"/>
            <w:tcBorders>
              <w:bottom w:val="single" w:sz="4" w:space="0" w:color="auto"/>
            </w:tcBorders>
          </w:tcPr>
          <w:p w14:paraId="592E1A8C" w14:textId="77777777" w:rsidR="00B56C01" w:rsidRDefault="00B56C01" w:rsidP="00E9158E">
            <w:pPr>
              <w:pStyle w:val="TAH"/>
            </w:pPr>
            <w:r>
              <w:t>4</w:t>
            </w:r>
          </w:p>
        </w:tc>
        <w:tc>
          <w:tcPr>
            <w:tcW w:w="435" w:type="dxa"/>
            <w:tcBorders>
              <w:bottom w:val="single" w:sz="4" w:space="0" w:color="auto"/>
            </w:tcBorders>
          </w:tcPr>
          <w:p w14:paraId="58BD5D07" w14:textId="77777777" w:rsidR="00B56C01" w:rsidRDefault="00B56C01" w:rsidP="00E9158E">
            <w:pPr>
              <w:pStyle w:val="TAH"/>
            </w:pPr>
            <w:r>
              <w:t>3</w:t>
            </w:r>
          </w:p>
        </w:tc>
        <w:tc>
          <w:tcPr>
            <w:tcW w:w="616" w:type="dxa"/>
            <w:tcBorders>
              <w:bottom w:val="single" w:sz="4" w:space="0" w:color="auto"/>
            </w:tcBorders>
          </w:tcPr>
          <w:p w14:paraId="73A6AC28" w14:textId="77777777" w:rsidR="00B56C01" w:rsidRDefault="00B56C01" w:rsidP="00E9158E">
            <w:pPr>
              <w:pStyle w:val="TAH"/>
            </w:pPr>
            <w:r>
              <w:t>2</w:t>
            </w:r>
          </w:p>
        </w:tc>
        <w:tc>
          <w:tcPr>
            <w:tcW w:w="404" w:type="dxa"/>
            <w:tcBorders>
              <w:bottom w:val="single" w:sz="4" w:space="0" w:color="auto"/>
            </w:tcBorders>
          </w:tcPr>
          <w:p w14:paraId="5C2779D5" w14:textId="77777777" w:rsidR="00B56C01" w:rsidRDefault="00B56C01" w:rsidP="00E9158E">
            <w:pPr>
              <w:pStyle w:val="TAH"/>
            </w:pPr>
            <w:r>
              <w:t>1</w:t>
            </w:r>
          </w:p>
        </w:tc>
      </w:tr>
      <w:tr w:rsidR="00B56C01" w14:paraId="52352D53" w14:textId="77777777" w:rsidTr="00E9158E">
        <w:trPr>
          <w:jc w:val="center"/>
        </w:trPr>
        <w:tc>
          <w:tcPr>
            <w:tcW w:w="1016" w:type="dxa"/>
          </w:tcPr>
          <w:p w14:paraId="696A9FAA" w14:textId="77777777" w:rsidR="00B56C01" w:rsidRDefault="00B56C01" w:rsidP="00E9158E">
            <w:pPr>
              <w:pStyle w:val="TAC"/>
            </w:pPr>
            <w:r>
              <w:t>1</w:t>
            </w:r>
          </w:p>
        </w:tc>
        <w:tc>
          <w:tcPr>
            <w:tcW w:w="390" w:type="dxa"/>
            <w:tcBorders>
              <w:right w:val="single" w:sz="4" w:space="0" w:color="auto"/>
            </w:tcBorders>
          </w:tcPr>
          <w:p w14:paraId="3A7C28E1"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8391DB3" w14:textId="77777777" w:rsidR="00B56C01" w:rsidRDefault="00B56C01" w:rsidP="00E9158E">
            <w:pPr>
              <w:pStyle w:val="TAC"/>
            </w:pPr>
            <w:r>
              <w:t xml:space="preserve">3GPP type = </w:t>
            </w:r>
            <w:r>
              <w:rPr>
                <w:lang w:eastAsia="zh-CN"/>
              </w:rPr>
              <w:t>125</w:t>
            </w:r>
          </w:p>
        </w:tc>
      </w:tr>
      <w:tr w:rsidR="00B56C01" w14:paraId="2D91B2E0" w14:textId="77777777" w:rsidTr="00E9158E">
        <w:trPr>
          <w:jc w:val="center"/>
        </w:trPr>
        <w:tc>
          <w:tcPr>
            <w:tcW w:w="1016" w:type="dxa"/>
          </w:tcPr>
          <w:p w14:paraId="5D18A610" w14:textId="77777777" w:rsidR="00B56C01" w:rsidRDefault="00B56C01" w:rsidP="00E9158E">
            <w:pPr>
              <w:pStyle w:val="TAC"/>
            </w:pPr>
            <w:r>
              <w:t>2</w:t>
            </w:r>
          </w:p>
        </w:tc>
        <w:tc>
          <w:tcPr>
            <w:tcW w:w="390" w:type="dxa"/>
            <w:tcBorders>
              <w:right w:val="single" w:sz="4" w:space="0" w:color="auto"/>
            </w:tcBorders>
          </w:tcPr>
          <w:p w14:paraId="15A796A5"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4B01D2" w14:textId="77777777" w:rsidR="00B56C01" w:rsidRDefault="00B56C01" w:rsidP="00E9158E">
            <w:pPr>
              <w:pStyle w:val="TAC"/>
            </w:pPr>
            <w:r>
              <w:t>3GPP Length= m</w:t>
            </w:r>
          </w:p>
        </w:tc>
      </w:tr>
      <w:tr w:rsidR="00B56C01" w14:paraId="49C4A017" w14:textId="77777777" w:rsidTr="00E9158E">
        <w:trPr>
          <w:jc w:val="center"/>
        </w:trPr>
        <w:tc>
          <w:tcPr>
            <w:tcW w:w="1016" w:type="dxa"/>
          </w:tcPr>
          <w:p w14:paraId="49881032" w14:textId="77777777" w:rsidR="00B56C01" w:rsidRDefault="00B56C01" w:rsidP="00E9158E">
            <w:pPr>
              <w:pStyle w:val="TAC"/>
            </w:pPr>
            <w:r>
              <w:t>3</w:t>
            </w:r>
          </w:p>
        </w:tc>
        <w:tc>
          <w:tcPr>
            <w:tcW w:w="390" w:type="dxa"/>
            <w:tcBorders>
              <w:right w:val="single" w:sz="4" w:space="0" w:color="auto"/>
            </w:tcBorders>
          </w:tcPr>
          <w:p w14:paraId="03E21952"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F21963" w14:textId="77777777" w:rsidR="00B56C01" w:rsidRDefault="00B56C01" w:rsidP="00E9158E">
            <w:pPr>
              <w:pStyle w:val="TAC"/>
            </w:pPr>
            <w:r>
              <w:t>SST</w:t>
            </w:r>
          </w:p>
        </w:tc>
      </w:tr>
      <w:tr w:rsidR="00B56C01" w14:paraId="260BA212" w14:textId="77777777" w:rsidTr="00E9158E">
        <w:trPr>
          <w:jc w:val="center"/>
        </w:trPr>
        <w:tc>
          <w:tcPr>
            <w:tcW w:w="1016" w:type="dxa"/>
          </w:tcPr>
          <w:p w14:paraId="173E63E1" w14:textId="77777777" w:rsidR="00B56C01" w:rsidRDefault="00B56C01" w:rsidP="00E9158E">
            <w:pPr>
              <w:pStyle w:val="TAC"/>
            </w:pPr>
            <w:r>
              <w:t>4-6</w:t>
            </w:r>
          </w:p>
        </w:tc>
        <w:tc>
          <w:tcPr>
            <w:tcW w:w="390" w:type="dxa"/>
            <w:tcBorders>
              <w:right w:val="single" w:sz="4" w:space="0" w:color="auto"/>
            </w:tcBorders>
          </w:tcPr>
          <w:p w14:paraId="4F8A7A31"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7E8045" w14:textId="77777777" w:rsidR="00B56C01" w:rsidRDefault="00B56C01" w:rsidP="00E9158E">
            <w:pPr>
              <w:pStyle w:val="TAC"/>
            </w:pPr>
            <w:r>
              <w:t>SD (octet string)</w:t>
            </w:r>
          </w:p>
        </w:tc>
      </w:tr>
    </w:tbl>
    <w:p w14:paraId="27555F90" w14:textId="77777777" w:rsidR="00B56C01" w:rsidRDefault="00B56C01" w:rsidP="00B56C01">
      <w:pPr>
        <w:rPr>
          <w:lang w:val="en-US"/>
        </w:rPr>
      </w:pPr>
    </w:p>
    <w:p w14:paraId="113FD4AF" w14:textId="77777777" w:rsidR="00B56C01" w:rsidRDefault="00B56C01" w:rsidP="00B56C01">
      <w:r>
        <w:t>3GPP Type: 125</w:t>
      </w:r>
    </w:p>
    <w:p w14:paraId="58CEE7FC" w14:textId="77777777" w:rsidR="00B56C01" w:rsidRDefault="00B56C01" w:rsidP="00B56C01">
      <w:r>
        <w:t>Length: 3 or 6</w:t>
      </w:r>
    </w:p>
    <w:p w14:paraId="14A6810C" w14:textId="77777777" w:rsidR="00B56C01" w:rsidRDefault="00B56C01" w:rsidP="00B56C01">
      <w:pPr>
        <w:rPr>
          <w:noProof/>
        </w:rPr>
      </w:pPr>
      <w:r>
        <w:rPr>
          <w:noProof/>
        </w:rPr>
        <w:t>SST: the Slice/Service Type with value range 0 to 255.</w:t>
      </w:r>
    </w:p>
    <w:p w14:paraId="52B15C4F" w14:textId="77777777" w:rsidR="00B56C01" w:rsidRDefault="00B56C01" w:rsidP="00B56C01">
      <w:pPr>
        <w:rPr>
          <w:noProof/>
        </w:rPr>
      </w:pPr>
      <w:r>
        <w:rPr>
          <w:noProof/>
        </w:rPr>
        <w:t>SD: 3-octet string, representing the Slice Differentiator, the encoding follows sd attribute specified in clause 5.4.4.2 of 3GPP TS 29.571 [46]. Its presence depends on the Length field.</w:t>
      </w:r>
    </w:p>
    <w:p w14:paraId="792F3051" w14:textId="77777777" w:rsidR="00B56C01" w:rsidRDefault="00B56C01" w:rsidP="00B56C01">
      <w:r>
        <w:t>It is sent from the SMF to the DN-AAA server to indicate the S-NSSAI that is associated with the PDU Session.</w:t>
      </w:r>
    </w:p>
    <w:p w14:paraId="225D89AA" w14:textId="77777777" w:rsidR="00B56C01" w:rsidRDefault="00B56C01" w:rsidP="00B56C01">
      <w:pPr>
        <w:rPr>
          <w:b/>
          <w:i/>
          <w:sz w:val="24"/>
          <w:szCs w:val="24"/>
        </w:rPr>
      </w:pPr>
      <w:r>
        <w:rPr>
          <w:b/>
          <w:i/>
          <w:sz w:val="24"/>
          <w:szCs w:val="24"/>
        </w:rPr>
        <w:t>126 – 3GPP-CHF-FQDN</w:t>
      </w:r>
    </w:p>
    <w:p w14:paraId="79770A82"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56C01" w14:paraId="6B839D2A" w14:textId="77777777" w:rsidTr="00E9158E">
        <w:trPr>
          <w:jc w:val="center"/>
        </w:trPr>
        <w:tc>
          <w:tcPr>
            <w:tcW w:w="1016" w:type="dxa"/>
          </w:tcPr>
          <w:p w14:paraId="66DB0F91" w14:textId="77777777" w:rsidR="00B56C01" w:rsidRDefault="00B56C01" w:rsidP="00E9158E">
            <w:pPr>
              <w:jc w:val="right"/>
            </w:pPr>
          </w:p>
        </w:tc>
        <w:tc>
          <w:tcPr>
            <w:tcW w:w="390" w:type="dxa"/>
          </w:tcPr>
          <w:p w14:paraId="7CF10EB4" w14:textId="77777777" w:rsidR="00B56C01" w:rsidRDefault="00B56C01" w:rsidP="00E9158E"/>
        </w:tc>
        <w:tc>
          <w:tcPr>
            <w:tcW w:w="4274" w:type="dxa"/>
            <w:gridSpan w:val="8"/>
          </w:tcPr>
          <w:p w14:paraId="46CE1836" w14:textId="77777777" w:rsidR="00B56C01" w:rsidRDefault="00B56C01" w:rsidP="00E9158E">
            <w:pPr>
              <w:jc w:val="center"/>
            </w:pPr>
            <w:r>
              <w:t>Bits</w:t>
            </w:r>
          </w:p>
        </w:tc>
      </w:tr>
      <w:tr w:rsidR="00B56C01" w14:paraId="4F9F312E" w14:textId="77777777" w:rsidTr="00E9158E">
        <w:trPr>
          <w:jc w:val="center"/>
        </w:trPr>
        <w:tc>
          <w:tcPr>
            <w:tcW w:w="1016" w:type="dxa"/>
          </w:tcPr>
          <w:p w14:paraId="33315463" w14:textId="77777777" w:rsidR="00B56C01" w:rsidRDefault="00B56C01" w:rsidP="00E9158E">
            <w:pPr>
              <w:pStyle w:val="TAH"/>
            </w:pPr>
            <w:r>
              <w:t>Octets</w:t>
            </w:r>
          </w:p>
        </w:tc>
        <w:tc>
          <w:tcPr>
            <w:tcW w:w="390" w:type="dxa"/>
          </w:tcPr>
          <w:p w14:paraId="067F24D2" w14:textId="77777777" w:rsidR="00B56C01" w:rsidRDefault="00B56C01" w:rsidP="00E9158E">
            <w:pPr>
              <w:pStyle w:val="TAH"/>
            </w:pPr>
          </w:p>
        </w:tc>
        <w:tc>
          <w:tcPr>
            <w:tcW w:w="567" w:type="dxa"/>
            <w:tcBorders>
              <w:bottom w:val="single" w:sz="4" w:space="0" w:color="auto"/>
            </w:tcBorders>
          </w:tcPr>
          <w:p w14:paraId="56B4515F" w14:textId="77777777" w:rsidR="00B56C01" w:rsidRDefault="00B56C01" w:rsidP="00E9158E">
            <w:pPr>
              <w:pStyle w:val="TAH"/>
            </w:pPr>
            <w:r>
              <w:t>8</w:t>
            </w:r>
          </w:p>
        </w:tc>
        <w:tc>
          <w:tcPr>
            <w:tcW w:w="567" w:type="dxa"/>
            <w:tcBorders>
              <w:bottom w:val="single" w:sz="4" w:space="0" w:color="auto"/>
            </w:tcBorders>
          </w:tcPr>
          <w:p w14:paraId="5EA2957B" w14:textId="77777777" w:rsidR="00B56C01" w:rsidRDefault="00B56C01" w:rsidP="00E9158E">
            <w:pPr>
              <w:pStyle w:val="TAH"/>
            </w:pPr>
            <w:r>
              <w:t>7</w:t>
            </w:r>
          </w:p>
        </w:tc>
        <w:tc>
          <w:tcPr>
            <w:tcW w:w="584" w:type="dxa"/>
            <w:tcBorders>
              <w:bottom w:val="single" w:sz="4" w:space="0" w:color="auto"/>
            </w:tcBorders>
          </w:tcPr>
          <w:p w14:paraId="1E4D8613" w14:textId="77777777" w:rsidR="00B56C01" w:rsidRDefault="00B56C01" w:rsidP="00E9158E">
            <w:pPr>
              <w:pStyle w:val="TAH"/>
            </w:pPr>
            <w:r>
              <w:t>6</w:t>
            </w:r>
          </w:p>
        </w:tc>
        <w:tc>
          <w:tcPr>
            <w:tcW w:w="550" w:type="dxa"/>
            <w:tcBorders>
              <w:bottom w:val="single" w:sz="4" w:space="0" w:color="auto"/>
            </w:tcBorders>
          </w:tcPr>
          <w:p w14:paraId="1F1D3A15" w14:textId="77777777" w:rsidR="00B56C01" w:rsidRDefault="00B56C01" w:rsidP="00E9158E">
            <w:pPr>
              <w:pStyle w:val="TAH"/>
            </w:pPr>
            <w:r>
              <w:t>5</w:t>
            </w:r>
          </w:p>
        </w:tc>
        <w:tc>
          <w:tcPr>
            <w:tcW w:w="551" w:type="dxa"/>
            <w:tcBorders>
              <w:bottom w:val="single" w:sz="4" w:space="0" w:color="auto"/>
            </w:tcBorders>
          </w:tcPr>
          <w:p w14:paraId="3F49ED6E" w14:textId="77777777" w:rsidR="00B56C01" w:rsidRDefault="00B56C01" w:rsidP="00E9158E">
            <w:pPr>
              <w:pStyle w:val="TAH"/>
            </w:pPr>
            <w:r>
              <w:t>4</w:t>
            </w:r>
          </w:p>
        </w:tc>
        <w:tc>
          <w:tcPr>
            <w:tcW w:w="435" w:type="dxa"/>
            <w:tcBorders>
              <w:bottom w:val="single" w:sz="4" w:space="0" w:color="auto"/>
            </w:tcBorders>
          </w:tcPr>
          <w:p w14:paraId="12265879" w14:textId="77777777" w:rsidR="00B56C01" w:rsidRDefault="00B56C01" w:rsidP="00E9158E">
            <w:pPr>
              <w:pStyle w:val="TAH"/>
            </w:pPr>
            <w:r>
              <w:t>3</w:t>
            </w:r>
          </w:p>
        </w:tc>
        <w:tc>
          <w:tcPr>
            <w:tcW w:w="616" w:type="dxa"/>
            <w:tcBorders>
              <w:bottom w:val="single" w:sz="4" w:space="0" w:color="auto"/>
            </w:tcBorders>
          </w:tcPr>
          <w:p w14:paraId="641CE6AF" w14:textId="77777777" w:rsidR="00B56C01" w:rsidRDefault="00B56C01" w:rsidP="00E9158E">
            <w:pPr>
              <w:pStyle w:val="TAH"/>
            </w:pPr>
            <w:r>
              <w:t>2</w:t>
            </w:r>
          </w:p>
        </w:tc>
        <w:tc>
          <w:tcPr>
            <w:tcW w:w="404" w:type="dxa"/>
            <w:tcBorders>
              <w:bottom w:val="single" w:sz="4" w:space="0" w:color="auto"/>
            </w:tcBorders>
          </w:tcPr>
          <w:p w14:paraId="43CAA16A" w14:textId="77777777" w:rsidR="00B56C01" w:rsidRDefault="00B56C01" w:rsidP="00E9158E">
            <w:pPr>
              <w:pStyle w:val="TAH"/>
            </w:pPr>
            <w:r>
              <w:t>1</w:t>
            </w:r>
          </w:p>
        </w:tc>
      </w:tr>
      <w:tr w:rsidR="00B56C01" w14:paraId="0E893C37" w14:textId="77777777" w:rsidTr="00E9158E">
        <w:trPr>
          <w:jc w:val="center"/>
        </w:trPr>
        <w:tc>
          <w:tcPr>
            <w:tcW w:w="1016" w:type="dxa"/>
          </w:tcPr>
          <w:p w14:paraId="292E8B1A" w14:textId="77777777" w:rsidR="00B56C01" w:rsidRDefault="00B56C01" w:rsidP="00E9158E">
            <w:pPr>
              <w:pStyle w:val="TAC"/>
            </w:pPr>
            <w:r>
              <w:t>1</w:t>
            </w:r>
          </w:p>
        </w:tc>
        <w:tc>
          <w:tcPr>
            <w:tcW w:w="390" w:type="dxa"/>
            <w:tcBorders>
              <w:right w:val="single" w:sz="4" w:space="0" w:color="auto"/>
            </w:tcBorders>
          </w:tcPr>
          <w:p w14:paraId="799B32AB"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F3BC3C" w14:textId="77777777" w:rsidR="00B56C01" w:rsidRDefault="00B56C01" w:rsidP="00E9158E">
            <w:pPr>
              <w:pStyle w:val="TAC"/>
            </w:pPr>
            <w:r>
              <w:t xml:space="preserve">3GPP type = </w:t>
            </w:r>
            <w:r>
              <w:rPr>
                <w:lang w:eastAsia="zh-CN"/>
              </w:rPr>
              <w:t>126</w:t>
            </w:r>
          </w:p>
        </w:tc>
      </w:tr>
      <w:tr w:rsidR="00B56C01" w14:paraId="3794ECCE" w14:textId="77777777" w:rsidTr="00E9158E">
        <w:trPr>
          <w:jc w:val="center"/>
        </w:trPr>
        <w:tc>
          <w:tcPr>
            <w:tcW w:w="1016" w:type="dxa"/>
          </w:tcPr>
          <w:p w14:paraId="41D7CB78" w14:textId="77777777" w:rsidR="00B56C01" w:rsidRDefault="00B56C01" w:rsidP="00E9158E">
            <w:pPr>
              <w:pStyle w:val="TAC"/>
            </w:pPr>
            <w:r>
              <w:t>2</w:t>
            </w:r>
          </w:p>
        </w:tc>
        <w:tc>
          <w:tcPr>
            <w:tcW w:w="390" w:type="dxa"/>
            <w:tcBorders>
              <w:right w:val="single" w:sz="4" w:space="0" w:color="auto"/>
            </w:tcBorders>
          </w:tcPr>
          <w:p w14:paraId="0EA58AFF"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D2084A" w14:textId="77777777" w:rsidR="00B56C01" w:rsidRDefault="00B56C01" w:rsidP="00E9158E">
            <w:pPr>
              <w:pStyle w:val="TAC"/>
            </w:pPr>
            <w:r>
              <w:t>3GPP Length= m</w:t>
            </w:r>
          </w:p>
        </w:tc>
      </w:tr>
      <w:tr w:rsidR="00B56C01" w14:paraId="235973D4" w14:textId="77777777" w:rsidTr="00E9158E">
        <w:trPr>
          <w:jc w:val="center"/>
        </w:trPr>
        <w:tc>
          <w:tcPr>
            <w:tcW w:w="1016" w:type="dxa"/>
          </w:tcPr>
          <w:p w14:paraId="674D604B" w14:textId="77777777" w:rsidR="00B56C01" w:rsidRDefault="00B56C01" w:rsidP="00E9158E">
            <w:pPr>
              <w:pStyle w:val="TAC"/>
            </w:pPr>
            <w:r>
              <w:t>3-m</w:t>
            </w:r>
          </w:p>
        </w:tc>
        <w:tc>
          <w:tcPr>
            <w:tcW w:w="390" w:type="dxa"/>
            <w:tcBorders>
              <w:right w:val="single" w:sz="4" w:space="0" w:color="auto"/>
            </w:tcBorders>
          </w:tcPr>
          <w:p w14:paraId="1E7405B3"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0B5F72" w14:textId="77777777" w:rsidR="00B56C01" w:rsidRDefault="00B56C01" w:rsidP="00E9158E">
            <w:pPr>
              <w:pStyle w:val="TAC"/>
            </w:pPr>
            <w:r>
              <w:t>CHF FQDN</w:t>
            </w:r>
          </w:p>
        </w:tc>
      </w:tr>
    </w:tbl>
    <w:p w14:paraId="39BD5692" w14:textId="77777777" w:rsidR="00B56C01" w:rsidRDefault="00B56C01" w:rsidP="00B56C01">
      <w:pPr>
        <w:rPr>
          <w:lang w:val="en-US"/>
        </w:rPr>
      </w:pPr>
    </w:p>
    <w:p w14:paraId="2FAEEE9D" w14:textId="77777777" w:rsidR="00B56C01" w:rsidRDefault="00B56C01" w:rsidP="00B56C01">
      <w:r>
        <w:t>3GPP Type: 126</w:t>
      </w:r>
    </w:p>
    <w:p w14:paraId="6504D320" w14:textId="77777777" w:rsidR="00B56C01" w:rsidRDefault="00B56C01" w:rsidP="00B56C01">
      <w:r>
        <w:t>Length: m</w:t>
      </w:r>
    </w:p>
    <w:p w14:paraId="05246784" w14:textId="77777777" w:rsidR="00B56C01" w:rsidRDefault="00B56C01" w:rsidP="00B56C01">
      <w:pPr>
        <w:rPr>
          <w:noProof/>
        </w:rPr>
      </w:pPr>
      <w:r>
        <w:rPr>
          <w:noProof/>
        </w:rPr>
        <w:t>CHF FQDN: string, indicates the FQDN of the CHF.</w:t>
      </w:r>
    </w:p>
    <w:p w14:paraId="60A3F437" w14:textId="77777777" w:rsidR="00B56C01" w:rsidRDefault="00B56C01" w:rsidP="00B56C01">
      <w:r>
        <w:t>It is sent from the SMF to the DN-AAA server to indicate the FQDN of the CHF.</w:t>
      </w:r>
    </w:p>
    <w:p w14:paraId="0CDCC3D7" w14:textId="77777777" w:rsidR="00B56C01" w:rsidRDefault="00B56C01" w:rsidP="00B56C01">
      <w:pPr>
        <w:rPr>
          <w:b/>
          <w:i/>
          <w:sz w:val="24"/>
          <w:szCs w:val="24"/>
        </w:rPr>
      </w:pPr>
      <w:r>
        <w:rPr>
          <w:b/>
          <w:i/>
          <w:sz w:val="24"/>
          <w:szCs w:val="24"/>
        </w:rPr>
        <w:t>127 – 3GPP-Serving-NF-FQDN</w:t>
      </w:r>
    </w:p>
    <w:p w14:paraId="0C51CB20"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56C01" w14:paraId="1D1E0569" w14:textId="77777777" w:rsidTr="00E9158E">
        <w:trPr>
          <w:jc w:val="center"/>
        </w:trPr>
        <w:tc>
          <w:tcPr>
            <w:tcW w:w="1016" w:type="dxa"/>
          </w:tcPr>
          <w:p w14:paraId="38EA510F" w14:textId="77777777" w:rsidR="00B56C01" w:rsidRDefault="00B56C01" w:rsidP="00E9158E">
            <w:pPr>
              <w:jc w:val="right"/>
            </w:pPr>
          </w:p>
        </w:tc>
        <w:tc>
          <w:tcPr>
            <w:tcW w:w="390" w:type="dxa"/>
          </w:tcPr>
          <w:p w14:paraId="10347C67" w14:textId="77777777" w:rsidR="00B56C01" w:rsidRDefault="00B56C01" w:rsidP="00E9158E"/>
        </w:tc>
        <w:tc>
          <w:tcPr>
            <w:tcW w:w="4274" w:type="dxa"/>
            <w:gridSpan w:val="8"/>
          </w:tcPr>
          <w:p w14:paraId="489527A0" w14:textId="77777777" w:rsidR="00B56C01" w:rsidRDefault="00B56C01" w:rsidP="00E9158E">
            <w:pPr>
              <w:jc w:val="center"/>
            </w:pPr>
            <w:r>
              <w:t>Bits</w:t>
            </w:r>
          </w:p>
        </w:tc>
      </w:tr>
      <w:tr w:rsidR="00B56C01" w14:paraId="0919BD43" w14:textId="77777777" w:rsidTr="00E9158E">
        <w:trPr>
          <w:jc w:val="center"/>
        </w:trPr>
        <w:tc>
          <w:tcPr>
            <w:tcW w:w="1016" w:type="dxa"/>
          </w:tcPr>
          <w:p w14:paraId="23C25048" w14:textId="77777777" w:rsidR="00B56C01" w:rsidRDefault="00B56C01" w:rsidP="00E9158E">
            <w:pPr>
              <w:pStyle w:val="TAH"/>
            </w:pPr>
            <w:r>
              <w:t>Octets</w:t>
            </w:r>
          </w:p>
        </w:tc>
        <w:tc>
          <w:tcPr>
            <w:tcW w:w="390" w:type="dxa"/>
          </w:tcPr>
          <w:p w14:paraId="708EAA67" w14:textId="77777777" w:rsidR="00B56C01" w:rsidRDefault="00B56C01" w:rsidP="00E9158E">
            <w:pPr>
              <w:pStyle w:val="TAH"/>
            </w:pPr>
          </w:p>
        </w:tc>
        <w:tc>
          <w:tcPr>
            <w:tcW w:w="567" w:type="dxa"/>
            <w:tcBorders>
              <w:bottom w:val="single" w:sz="4" w:space="0" w:color="auto"/>
            </w:tcBorders>
          </w:tcPr>
          <w:p w14:paraId="2C2C1FDD" w14:textId="77777777" w:rsidR="00B56C01" w:rsidRDefault="00B56C01" w:rsidP="00E9158E">
            <w:pPr>
              <w:pStyle w:val="TAH"/>
            </w:pPr>
            <w:r>
              <w:t>8</w:t>
            </w:r>
          </w:p>
        </w:tc>
        <w:tc>
          <w:tcPr>
            <w:tcW w:w="567" w:type="dxa"/>
            <w:tcBorders>
              <w:bottom w:val="single" w:sz="4" w:space="0" w:color="auto"/>
            </w:tcBorders>
          </w:tcPr>
          <w:p w14:paraId="33CF313C" w14:textId="77777777" w:rsidR="00B56C01" w:rsidRDefault="00B56C01" w:rsidP="00E9158E">
            <w:pPr>
              <w:pStyle w:val="TAH"/>
            </w:pPr>
            <w:r>
              <w:t>7</w:t>
            </w:r>
          </w:p>
        </w:tc>
        <w:tc>
          <w:tcPr>
            <w:tcW w:w="584" w:type="dxa"/>
            <w:tcBorders>
              <w:bottom w:val="single" w:sz="4" w:space="0" w:color="auto"/>
            </w:tcBorders>
          </w:tcPr>
          <w:p w14:paraId="2EA09D5F" w14:textId="77777777" w:rsidR="00B56C01" w:rsidRDefault="00B56C01" w:rsidP="00E9158E">
            <w:pPr>
              <w:pStyle w:val="TAH"/>
            </w:pPr>
            <w:r>
              <w:t>6</w:t>
            </w:r>
          </w:p>
        </w:tc>
        <w:tc>
          <w:tcPr>
            <w:tcW w:w="550" w:type="dxa"/>
            <w:tcBorders>
              <w:bottom w:val="single" w:sz="4" w:space="0" w:color="auto"/>
            </w:tcBorders>
          </w:tcPr>
          <w:p w14:paraId="62C1FF6E" w14:textId="77777777" w:rsidR="00B56C01" w:rsidRDefault="00B56C01" w:rsidP="00E9158E">
            <w:pPr>
              <w:pStyle w:val="TAH"/>
            </w:pPr>
            <w:r>
              <w:t>5</w:t>
            </w:r>
          </w:p>
        </w:tc>
        <w:tc>
          <w:tcPr>
            <w:tcW w:w="551" w:type="dxa"/>
            <w:tcBorders>
              <w:bottom w:val="single" w:sz="4" w:space="0" w:color="auto"/>
            </w:tcBorders>
          </w:tcPr>
          <w:p w14:paraId="47710876" w14:textId="77777777" w:rsidR="00B56C01" w:rsidRDefault="00B56C01" w:rsidP="00E9158E">
            <w:pPr>
              <w:pStyle w:val="TAH"/>
            </w:pPr>
            <w:r>
              <w:t>4</w:t>
            </w:r>
          </w:p>
        </w:tc>
        <w:tc>
          <w:tcPr>
            <w:tcW w:w="435" w:type="dxa"/>
            <w:tcBorders>
              <w:bottom w:val="single" w:sz="4" w:space="0" w:color="auto"/>
            </w:tcBorders>
          </w:tcPr>
          <w:p w14:paraId="565E671D" w14:textId="77777777" w:rsidR="00B56C01" w:rsidRDefault="00B56C01" w:rsidP="00E9158E">
            <w:pPr>
              <w:pStyle w:val="TAH"/>
            </w:pPr>
            <w:r>
              <w:t>3</w:t>
            </w:r>
          </w:p>
        </w:tc>
        <w:tc>
          <w:tcPr>
            <w:tcW w:w="616" w:type="dxa"/>
            <w:tcBorders>
              <w:bottom w:val="single" w:sz="4" w:space="0" w:color="auto"/>
            </w:tcBorders>
          </w:tcPr>
          <w:p w14:paraId="7EA6B1FA" w14:textId="77777777" w:rsidR="00B56C01" w:rsidRDefault="00B56C01" w:rsidP="00E9158E">
            <w:pPr>
              <w:pStyle w:val="TAH"/>
            </w:pPr>
            <w:r>
              <w:t>2</w:t>
            </w:r>
          </w:p>
        </w:tc>
        <w:tc>
          <w:tcPr>
            <w:tcW w:w="404" w:type="dxa"/>
            <w:tcBorders>
              <w:bottom w:val="single" w:sz="4" w:space="0" w:color="auto"/>
            </w:tcBorders>
          </w:tcPr>
          <w:p w14:paraId="5C06B9FB" w14:textId="77777777" w:rsidR="00B56C01" w:rsidRDefault="00B56C01" w:rsidP="00E9158E">
            <w:pPr>
              <w:pStyle w:val="TAH"/>
            </w:pPr>
            <w:r>
              <w:t>1</w:t>
            </w:r>
          </w:p>
        </w:tc>
      </w:tr>
      <w:tr w:rsidR="00B56C01" w14:paraId="6AC1A89D" w14:textId="77777777" w:rsidTr="00E9158E">
        <w:trPr>
          <w:jc w:val="center"/>
        </w:trPr>
        <w:tc>
          <w:tcPr>
            <w:tcW w:w="1016" w:type="dxa"/>
          </w:tcPr>
          <w:p w14:paraId="3B7E561B" w14:textId="77777777" w:rsidR="00B56C01" w:rsidRDefault="00B56C01" w:rsidP="00E9158E">
            <w:pPr>
              <w:pStyle w:val="TAC"/>
            </w:pPr>
            <w:r>
              <w:t>1</w:t>
            </w:r>
          </w:p>
        </w:tc>
        <w:tc>
          <w:tcPr>
            <w:tcW w:w="390" w:type="dxa"/>
            <w:tcBorders>
              <w:right w:val="single" w:sz="4" w:space="0" w:color="auto"/>
            </w:tcBorders>
          </w:tcPr>
          <w:p w14:paraId="78BA2E6F"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94565B" w14:textId="77777777" w:rsidR="00B56C01" w:rsidRDefault="00B56C01" w:rsidP="00E9158E">
            <w:pPr>
              <w:pStyle w:val="TAC"/>
            </w:pPr>
            <w:r>
              <w:t xml:space="preserve">3GPP type = </w:t>
            </w:r>
            <w:r>
              <w:rPr>
                <w:lang w:eastAsia="zh-CN"/>
              </w:rPr>
              <w:t>127</w:t>
            </w:r>
          </w:p>
        </w:tc>
      </w:tr>
      <w:tr w:rsidR="00B56C01" w14:paraId="49232870" w14:textId="77777777" w:rsidTr="00E9158E">
        <w:trPr>
          <w:jc w:val="center"/>
        </w:trPr>
        <w:tc>
          <w:tcPr>
            <w:tcW w:w="1016" w:type="dxa"/>
          </w:tcPr>
          <w:p w14:paraId="226E7AC9" w14:textId="77777777" w:rsidR="00B56C01" w:rsidRDefault="00B56C01" w:rsidP="00E9158E">
            <w:pPr>
              <w:pStyle w:val="TAC"/>
            </w:pPr>
            <w:r>
              <w:t>2</w:t>
            </w:r>
          </w:p>
        </w:tc>
        <w:tc>
          <w:tcPr>
            <w:tcW w:w="390" w:type="dxa"/>
            <w:tcBorders>
              <w:right w:val="single" w:sz="4" w:space="0" w:color="auto"/>
            </w:tcBorders>
          </w:tcPr>
          <w:p w14:paraId="03692C24"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CF209D" w14:textId="77777777" w:rsidR="00B56C01" w:rsidRDefault="00B56C01" w:rsidP="00E9158E">
            <w:pPr>
              <w:pStyle w:val="TAC"/>
            </w:pPr>
            <w:r>
              <w:t>3GPP Length= m</w:t>
            </w:r>
          </w:p>
        </w:tc>
      </w:tr>
      <w:tr w:rsidR="00B56C01" w14:paraId="264AA89B" w14:textId="77777777" w:rsidTr="00E9158E">
        <w:trPr>
          <w:jc w:val="center"/>
        </w:trPr>
        <w:tc>
          <w:tcPr>
            <w:tcW w:w="1016" w:type="dxa"/>
          </w:tcPr>
          <w:p w14:paraId="64D31ED6" w14:textId="77777777" w:rsidR="00B56C01" w:rsidRDefault="00B56C01" w:rsidP="00E9158E">
            <w:pPr>
              <w:pStyle w:val="TAC"/>
            </w:pPr>
            <w:r>
              <w:t>3-m</w:t>
            </w:r>
          </w:p>
        </w:tc>
        <w:tc>
          <w:tcPr>
            <w:tcW w:w="390" w:type="dxa"/>
            <w:tcBorders>
              <w:right w:val="single" w:sz="4" w:space="0" w:color="auto"/>
            </w:tcBorders>
          </w:tcPr>
          <w:p w14:paraId="1252E2E5"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D714EE" w14:textId="77777777" w:rsidR="00B56C01" w:rsidRDefault="00B56C01" w:rsidP="00E9158E">
            <w:pPr>
              <w:pStyle w:val="TAC"/>
            </w:pPr>
            <w:r>
              <w:t>Serving NF FQDN</w:t>
            </w:r>
          </w:p>
        </w:tc>
      </w:tr>
    </w:tbl>
    <w:p w14:paraId="19331A5A" w14:textId="77777777" w:rsidR="00B56C01" w:rsidRDefault="00B56C01" w:rsidP="00B56C01">
      <w:pPr>
        <w:rPr>
          <w:lang w:val="en-US"/>
        </w:rPr>
      </w:pPr>
    </w:p>
    <w:p w14:paraId="5886B294" w14:textId="77777777" w:rsidR="00B56C01" w:rsidRDefault="00B56C01" w:rsidP="00B56C01">
      <w:r>
        <w:t>3GPP Type: 127</w:t>
      </w:r>
    </w:p>
    <w:p w14:paraId="427DC756" w14:textId="77777777" w:rsidR="00B56C01" w:rsidRDefault="00B56C01" w:rsidP="00B56C01">
      <w:r>
        <w:t>Length: m</w:t>
      </w:r>
    </w:p>
    <w:p w14:paraId="6E54F379" w14:textId="77777777" w:rsidR="00B56C01" w:rsidRDefault="00B56C01" w:rsidP="00B56C01">
      <w:pPr>
        <w:rPr>
          <w:noProof/>
        </w:rPr>
      </w:pPr>
      <w:r>
        <w:rPr>
          <w:noProof/>
        </w:rPr>
        <w:t>Serving NF FQDN: string, indicates the FQDN of the Serving NF (including AMF, I-SMF or V-SMF).</w:t>
      </w:r>
    </w:p>
    <w:p w14:paraId="4C0D62DD" w14:textId="77777777" w:rsidR="00B56C01" w:rsidRDefault="00B56C01" w:rsidP="00B56C01">
      <w:r>
        <w:t>It is sent from the SMF to the DN-AAA server to indicate the Serving NF FQDN address.</w:t>
      </w:r>
    </w:p>
    <w:p w14:paraId="3896A681" w14:textId="77777777" w:rsidR="00B56C01" w:rsidRDefault="00B56C01" w:rsidP="00B56C01">
      <w:pPr>
        <w:rPr>
          <w:b/>
          <w:i/>
          <w:sz w:val="24"/>
          <w:szCs w:val="24"/>
        </w:rPr>
      </w:pPr>
      <w:r>
        <w:rPr>
          <w:b/>
          <w:i/>
          <w:sz w:val="24"/>
          <w:szCs w:val="24"/>
        </w:rPr>
        <w:lastRenderedPageBreak/>
        <w:t>128 – 3GPP-Session-Id</w:t>
      </w:r>
    </w:p>
    <w:p w14:paraId="067E8420"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56C01" w14:paraId="3277D32F" w14:textId="77777777" w:rsidTr="00E9158E">
        <w:trPr>
          <w:jc w:val="center"/>
        </w:trPr>
        <w:tc>
          <w:tcPr>
            <w:tcW w:w="1016" w:type="dxa"/>
          </w:tcPr>
          <w:p w14:paraId="3E9F6A42" w14:textId="77777777" w:rsidR="00B56C01" w:rsidRDefault="00B56C01" w:rsidP="00E9158E">
            <w:pPr>
              <w:jc w:val="right"/>
            </w:pPr>
          </w:p>
        </w:tc>
        <w:tc>
          <w:tcPr>
            <w:tcW w:w="390" w:type="dxa"/>
          </w:tcPr>
          <w:p w14:paraId="04BC4D62" w14:textId="77777777" w:rsidR="00B56C01" w:rsidRDefault="00B56C01" w:rsidP="00E9158E"/>
        </w:tc>
        <w:tc>
          <w:tcPr>
            <w:tcW w:w="4274" w:type="dxa"/>
            <w:gridSpan w:val="8"/>
          </w:tcPr>
          <w:p w14:paraId="46F14F31" w14:textId="77777777" w:rsidR="00B56C01" w:rsidRDefault="00B56C01" w:rsidP="00E9158E">
            <w:pPr>
              <w:jc w:val="center"/>
            </w:pPr>
            <w:r>
              <w:t>Bits</w:t>
            </w:r>
          </w:p>
        </w:tc>
      </w:tr>
      <w:tr w:rsidR="00B56C01" w14:paraId="0227E3D7" w14:textId="77777777" w:rsidTr="00E9158E">
        <w:trPr>
          <w:jc w:val="center"/>
        </w:trPr>
        <w:tc>
          <w:tcPr>
            <w:tcW w:w="1016" w:type="dxa"/>
          </w:tcPr>
          <w:p w14:paraId="39ED7762" w14:textId="77777777" w:rsidR="00B56C01" w:rsidRDefault="00B56C01" w:rsidP="00E9158E">
            <w:pPr>
              <w:pStyle w:val="TAH"/>
            </w:pPr>
            <w:r>
              <w:t>Octets</w:t>
            </w:r>
          </w:p>
        </w:tc>
        <w:tc>
          <w:tcPr>
            <w:tcW w:w="390" w:type="dxa"/>
          </w:tcPr>
          <w:p w14:paraId="6609C51D" w14:textId="77777777" w:rsidR="00B56C01" w:rsidRDefault="00B56C01" w:rsidP="00E9158E">
            <w:pPr>
              <w:pStyle w:val="TAH"/>
            </w:pPr>
          </w:p>
        </w:tc>
        <w:tc>
          <w:tcPr>
            <w:tcW w:w="567" w:type="dxa"/>
            <w:tcBorders>
              <w:bottom w:val="single" w:sz="4" w:space="0" w:color="auto"/>
            </w:tcBorders>
          </w:tcPr>
          <w:p w14:paraId="1FDBD390" w14:textId="77777777" w:rsidR="00B56C01" w:rsidRDefault="00B56C01" w:rsidP="00E9158E">
            <w:pPr>
              <w:pStyle w:val="TAH"/>
            </w:pPr>
            <w:r>
              <w:t>8</w:t>
            </w:r>
          </w:p>
        </w:tc>
        <w:tc>
          <w:tcPr>
            <w:tcW w:w="567" w:type="dxa"/>
            <w:tcBorders>
              <w:bottom w:val="single" w:sz="4" w:space="0" w:color="auto"/>
            </w:tcBorders>
          </w:tcPr>
          <w:p w14:paraId="4F4FEF9D" w14:textId="77777777" w:rsidR="00B56C01" w:rsidRDefault="00B56C01" w:rsidP="00E9158E">
            <w:pPr>
              <w:pStyle w:val="TAH"/>
            </w:pPr>
            <w:r>
              <w:t>7</w:t>
            </w:r>
          </w:p>
        </w:tc>
        <w:tc>
          <w:tcPr>
            <w:tcW w:w="584" w:type="dxa"/>
            <w:tcBorders>
              <w:bottom w:val="single" w:sz="4" w:space="0" w:color="auto"/>
            </w:tcBorders>
          </w:tcPr>
          <w:p w14:paraId="48A82BA2" w14:textId="77777777" w:rsidR="00B56C01" w:rsidRDefault="00B56C01" w:rsidP="00E9158E">
            <w:pPr>
              <w:pStyle w:val="TAH"/>
            </w:pPr>
            <w:r>
              <w:t>6</w:t>
            </w:r>
          </w:p>
        </w:tc>
        <w:tc>
          <w:tcPr>
            <w:tcW w:w="550" w:type="dxa"/>
            <w:tcBorders>
              <w:bottom w:val="single" w:sz="4" w:space="0" w:color="auto"/>
            </w:tcBorders>
          </w:tcPr>
          <w:p w14:paraId="769EB845" w14:textId="77777777" w:rsidR="00B56C01" w:rsidRDefault="00B56C01" w:rsidP="00E9158E">
            <w:pPr>
              <w:pStyle w:val="TAH"/>
            </w:pPr>
            <w:r>
              <w:t>5</w:t>
            </w:r>
          </w:p>
        </w:tc>
        <w:tc>
          <w:tcPr>
            <w:tcW w:w="551" w:type="dxa"/>
            <w:tcBorders>
              <w:bottom w:val="single" w:sz="4" w:space="0" w:color="auto"/>
            </w:tcBorders>
          </w:tcPr>
          <w:p w14:paraId="421027C7" w14:textId="77777777" w:rsidR="00B56C01" w:rsidRDefault="00B56C01" w:rsidP="00E9158E">
            <w:pPr>
              <w:pStyle w:val="TAH"/>
            </w:pPr>
            <w:r>
              <w:t>4</w:t>
            </w:r>
          </w:p>
        </w:tc>
        <w:tc>
          <w:tcPr>
            <w:tcW w:w="435" w:type="dxa"/>
            <w:tcBorders>
              <w:bottom w:val="single" w:sz="4" w:space="0" w:color="auto"/>
            </w:tcBorders>
          </w:tcPr>
          <w:p w14:paraId="00D2C8C0" w14:textId="77777777" w:rsidR="00B56C01" w:rsidRDefault="00B56C01" w:rsidP="00E9158E">
            <w:pPr>
              <w:pStyle w:val="TAH"/>
            </w:pPr>
            <w:r>
              <w:t>3</w:t>
            </w:r>
          </w:p>
        </w:tc>
        <w:tc>
          <w:tcPr>
            <w:tcW w:w="616" w:type="dxa"/>
            <w:tcBorders>
              <w:bottom w:val="single" w:sz="4" w:space="0" w:color="auto"/>
            </w:tcBorders>
          </w:tcPr>
          <w:p w14:paraId="316C1DDB" w14:textId="77777777" w:rsidR="00B56C01" w:rsidRDefault="00B56C01" w:rsidP="00E9158E">
            <w:pPr>
              <w:pStyle w:val="TAH"/>
            </w:pPr>
            <w:r>
              <w:t>2</w:t>
            </w:r>
          </w:p>
        </w:tc>
        <w:tc>
          <w:tcPr>
            <w:tcW w:w="404" w:type="dxa"/>
            <w:tcBorders>
              <w:bottom w:val="single" w:sz="4" w:space="0" w:color="auto"/>
            </w:tcBorders>
          </w:tcPr>
          <w:p w14:paraId="1BC22591" w14:textId="77777777" w:rsidR="00B56C01" w:rsidRDefault="00B56C01" w:rsidP="00E9158E">
            <w:pPr>
              <w:pStyle w:val="TAH"/>
            </w:pPr>
            <w:r>
              <w:t>1</w:t>
            </w:r>
          </w:p>
        </w:tc>
      </w:tr>
      <w:tr w:rsidR="00B56C01" w14:paraId="2FBFCB76" w14:textId="77777777" w:rsidTr="00E9158E">
        <w:trPr>
          <w:jc w:val="center"/>
        </w:trPr>
        <w:tc>
          <w:tcPr>
            <w:tcW w:w="1016" w:type="dxa"/>
          </w:tcPr>
          <w:p w14:paraId="4F5C54C2" w14:textId="77777777" w:rsidR="00B56C01" w:rsidRDefault="00B56C01" w:rsidP="00E9158E">
            <w:pPr>
              <w:pStyle w:val="TAC"/>
            </w:pPr>
            <w:r>
              <w:t>1</w:t>
            </w:r>
          </w:p>
        </w:tc>
        <w:tc>
          <w:tcPr>
            <w:tcW w:w="390" w:type="dxa"/>
            <w:tcBorders>
              <w:right w:val="single" w:sz="4" w:space="0" w:color="auto"/>
            </w:tcBorders>
          </w:tcPr>
          <w:p w14:paraId="242C67AA"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91BB00" w14:textId="77777777" w:rsidR="00B56C01" w:rsidRDefault="00B56C01" w:rsidP="00E9158E">
            <w:pPr>
              <w:pStyle w:val="TAC"/>
            </w:pPr>
            <w:r>
              <w:t xml:space="preserve">3GPP type = </w:t>
            </w:r>
            <w:r>
              <w:rPr>
                <w:lang w:eastAsia="zh-CN"/>
              </w:rPr>
              <w:t>128</w:t>
            </w:r>
          </w:p>
        </w:tc>
      </w:tr>
      <w:tr w:rsidR="00B56C01" w14:paraId="5C133923" w14:textId="77777777" w:rsidTr="00E9158E">
        <w:trPr>
          <w:jc w:val="center"/>
        </w:trPr>
        <w:tc>
          <w:tcPr>
            <w:tcW w:w="1016" w:type="dxa"/>
          </w:tcPr>
          <w:p w14:paraId="6BED4D40" w14:textId="77777777" w:rsidR="00B56C01" w:rsidRDefault="00B56C01" w:rsidP="00E9158E">
            <w:pPr>
              <w:pStyle w:val="TAC"/>
            </w:pPr>
            <w:r>
              <w:t>2</w:t>
            </w:r>
          </w:p>
        </w:tc>
        <w:tc>
          <w:tcPr>
            <w:tcW w:w="390" w:type="dxa"/>
            <w:tcBorders>
              <w:right w:val="single" w:sz="4" w:space="0" w:color="auto"/>
            </w:tcBorders>
          </w:tcPr>
          <w:p w14:paraId="09B972DC"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7816E6" w14:textId="77777777" w:rsidR="00B56C01" w:rsidRDefault="00B56C01" w:rsidP="00E9158E">
            <w:pPr>
              <w:pStyle w:val="TAC"/>
            </w:pPr>
            <w:r>
              <w:t>3GPP Length= 3</w:t>
            </w:r>
          </w:p>
        </w:tc>
      </w:tr>
      <w:tr w:rsidR="00B56C01" w14:paraId="778FE68F" w14:textId="77777777" w:rsidTr="00E9158E">
        <w:trPr>
          <w:jc w:val="center"/>
        </w:trPr>
        <w:tc>
          <w:tcPr>
            <w:tcW w:w="1016" w:type="dxa"/>
          </w:tcPr>
          <w:p w14:paraId="6883EDC5" w14:textId="77777777" w:rsidR="00B56C01" w:rsidRDefault="00B56C01" w:rsidP="00E9158E">
            <w:pPr>
              <w:pStyle w:val="TAC"/>
            </w:pPr>
            <w:r>
              <w:t>3</w:t>
            </w:r>
          </w:p>
        </w:tc>
        <w:tc>
          <w:tcPr>
            <w:tcW w:w="390" w:type="dxa"/>
            <w:tcBorders>
              <w:right w:val="single" w:sz="4" w:space="0" w:color="auto"/>
            </w:tcBorders>
          </w:tcPr>
          <w:p w14:paraId="28459AA6"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4AA45B" w14:textId="77777777" w:rsidR="00B56C01" w:rsidRDefault="00B56C01" w:rsidP="00E9158E">
            <w:pPr>
              <w:pStyle w:val="TAC"/>
            </w:pPr>
            <w:proofErr w:type="spellStart"/>
            <w:r>
              <w:t>PduSessionId</w:t>
            </w:r>
            <w:proofErr w:type="spellEnd"/>
          </w:p>
        </w:tc>
      </w:tr>
    </w:tbl>
    <w:p w14:paraId="668D024B" w14:textId="77777777" w:rsidR="00B56C01" w:rsidRDefault="00B56C01" w:rsidP="00B56C01">
      <w:pPr>
        <w:rPr>
          <w:lang w:val="en-US"/>
        </w:rPr>
      </w:pPr>
    </w:p>
    <w:p w14:paraId="4A9DEB4F" w14:textId="77777777" w:rsidR="00B56C01" w:rsidRDefault="00B56C01" w:rsidP="00B56C01">
      <w:r>
        <w:t>3GPP Type: 128</w:t>
      </w:r>
    </w:p>
    <w:p w14:paraId="27591D67" w14:textId="77777777" w:rsidR="00B56C01" w:rsidRDefault="00B56C01" w:rsidP="00B56C01">
      <w:r>
        <w:t>Length: 3</w:t>
      </w:r>
    </w:p>
    <w:p w14:paraId="20C9BAE2" w14:textId="77777777" w:rsidR="00B56C01" w:rsidRDefault="00B56C01" w:rsidP="00B56C01">
      <w:pPr>
        <w:rPr>
          <w:noProof/>
        </w:rPr>
      </w:pPr>
      <w:r>
        <w:rPr>
          <w:noProof/>
        </w:rPr>
        <w:t>PduSessionId: 1-octet unsigned integer identifying a PDU session, within the range 0 to 255, as specified in clause 5.4.2 of 3GPP TS 29.571 [46].</w:t>
      </w:r>
    </w:p>
    <w:p w14:paraId="761327FF" w14:textId="77777777" w:rsidR="00B56C01" w:rsidRDefault="00B56C01" w:rsidP="00B56C01">
      <w:r>
        <w:t>It is sent from the SMF to the DN-AAA server to indicate the PDU Session Identifier.</w:t>
      </w:r>
    </w:p>
    <w:p w14:paraId="57F24ECE" w14:textId="77777777" w:rsidR="00B56C01" w:rsidRDefault="00B56C01" w:rsidP="00B56C01">
      <w:pPr>
        <w:rPr>
          <w:b/>
          <w:i/>
          <w:sz w:val="24"/>
          <w:szCs w:val="24"/>
        </w:rPr>
      </w:pPr>
      <w:bookmarkStart w:id="53" w:name="_Hlk64294748"/>
      <w:r>
        <w:rPr>
          <w:b/>
          <w:i/>
          <w:sz w:val="24"/>
          <w:szCs w:val="24"/>
        </w:rPr>
        <w:t>129 – 3GPP-GCI</w:t>
      </w:r>
      <w:bookmarkEnd w:id="53"/>
    </w:p>
    <w:p w14:paraId="05C627B4"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56C01" w14:paraId="10E6E22F" w14:textId="77777777" w:rsidTr="00E9158E">
        <w:trPr>
          <w:jc w:val="center"/>
        </w:trPr>
        <w:tc>
          <w:tcPr>
            <w:tcW w:w="1016" w:type="dxa"/>
          </w:tcPr>
          <w:p w14:paraId="1DEDE954" w14:textId="77777777" w:rsidR="00B56C01" w:rsidRDefault="00B56C01" w:rsidP="00E9158E">
            <w:pPr>
              <w:jc w:val="right"/>
            </w:pPr>
          </w:p>
        </w:tc>
        <w:tc>
          <w:tcPr>
            <w:tcW w:w="390" w:type="dxa"/>
          </w:tcPr>
          <w:p w14:paraId="4B1CF330" w14:textId="77777777" w:rsidR="00B56C01" w:rsidRDefault="00B56C01" w:rsidP="00E9158E"/>
        </w:tc>
        <w:tc>
          <w:tcPr>
            <w:tcW w:w="4274" w:type="dxa"/>
            <w:gridSpan w:val="8"/>
          </w:tcPr>
          <w:p w14:paraId="30AA50B4" w14:textId="77777777" w:rsidR="00B56C01" w:rsidRDefault="00B56C01" w:rsidP="00E9158E">
            <w:pPr>
              <w:jc w:val="center"/>
            </w:pPr>
            <w:r>
              <w:t>Bits</w:t>
            </w:r>
          </w:p>
        </w:tc>
      </w:tr>
      <w:tr w:rsidR="00B56C01" w14:paraId="2E51B6E0" w14:textId="77777777" w:rsidTr="00E9158E">
        <w:trPr>
          <w:jc w:val="center"/>
        </w:trPr>
        <w:tc>
          <w:tcPr>
            <w:tcW w:w="1016" w:type="dxa"/>
          </w:tcPr>
          <w:p w14:paraId="047FE1EC" w14:textId="77777777" w:rsidR="00B56C01" w:rsidRDefault="00B56C01" w:rsidP="00E9158E">
            <w:pPr>
              <w:pStyle w:val="TAH"/>
            </w:pPr>
            <w:r>
              <w:t>Octets</w:t>
            </w:r>
          </w:p>
        </w:tc>
        <w:tc>
          <w:tcPr>
            <w:tcW w:w="390" w:type="dxa"/>
          </w:tcPr>
          <w:p w14:paraId="390ABABB" w14:textId="77777777" w:rsidR="00B56C01" w:rsidRDefault="00B56C01" w:rsidP="00E9158E">
            <w:pPr>
              <w:pStyle w:val="TAH"/>
            </w:pPr>
          </w:p>
        </w:tc>
        <w:tc>
          <w:tcPr>
            <w:tcW w:w="567" w:type="dxa"/>
            <w:tcBorders>
              <w:bottom w:val="single" w:sz="4" w:space="0" w:color="auto"/>
            </w:tcBorders>
          </w:tcPr>
          <w:p w14:paraId="6BAA60E9" w14:textId="77777777" w:rsidR="00B56C01" w:rsidRDefault="00B56C01" w:rsidP="00E9158E">
            <w:pPr>
              <w:pStyle w:val="TAH"/>
            </w:pPr>
            <w:r>
              <w:t>8</w:t>
            </w:r>
          </w:p>
        </w:tc>
        <w:tc>
          <w:tcPr>
            <w:tcW w:w="567" w:type="dxa"/>
            <w:tcBorders>
              <w:bottom w:val="single" w:sz="4" w:space="0" w:color="auto"/>
            </w:tcBorders>
          </w:tcPr>
          <w:p w14:paraId="0254C7B4" w14:textId="77777777" w:rsidR="00B56C01" w:rsidRDefault="00B56C01" w:rsidP="00E9158E">
            <w:pPr>
              <w:pStyle w:val="TAH"/>
            </w:pPr>
            <w:r>
              <w:t>7</w:t>
            </w:r>
          </w:p>
        </w:tc>
        <w:tc>
          <w:tcPr>
            <w:tcW w:w="584" w:type="dxa"/>
            <w:tcBorders>
              <w:bottom w:val="single" w:sz="4" w:space="0" w:color="auto"/>
            </w:tcBorders>
          </w:tcPr>
          <w:p w14:paraId="097DFE04" w14:textId="77777777" w:rsidR="00B56C01" w:rsidRDefault="00B56C01" w:rsidP="00E9158E">
            <w:pPr>
              <w:pStyle w:val="TAH"/>
            </w:pPr>
            <w:r>
              <w:t>6</w:t>
            </w:r>
          </w:p>
        </w:tc>
        <w:tc>
          <w:tcPr>
            <w:tcW w:w="550" w:type="dxa"/>
            <w:tcBorders>
              <w:bottom w:val="single" w:sz="4" w:space="0" w:color="auto"/>
            </w:tcBorders>
          </w:tcPr>
          <w:p w14:paraId="418686B8" w14:textId="77777777" w:rsidR="00B56C01" w:rsidRDefault="00B56C01" w:rsidP="00E9158E">
            <w:pPr>
              <w:pStyle w:val="TAH"/>
            </w:pPr>
            <w:r>
              <w:t>5</w:t>
            </w:r>
          </w:p>
        </w:tc>
        <w:tc>
          <w:tcPr>
            <w:tcW w:w="551" w:type="dxa"/>
            <w:tcBorders>
              <w:bottom w:val="single" w:sz="4" w:space="0" w:color="auto"/>
            </w:tcBorders>
          </w:tcPr>
          <w:p w14:paraId="60EB1234" w14:textId="77777777" w:rsidR="00B56C01" w:rsidRDefault="00B56C01" w:rsidP="00E9158E">
            <w:pPr>
              <w:pStyle w:val="TAH"/>
            </w:pPr>
            <w:r>
              <w:t>4</w:t>
            </w:r>
          </w:p>
        </w:tc>
        <w:tc>
          <w:tcPr>
            <w:tcW w:w="435" w:type="dxa"/>
            <w:tcBorders>
              <w:bottom w:val="single" w:sz="4" w:space="0" w:color="auto"/>
            </w:tcBorders>
          </w:tcPr>
          <w:p w14:paraId="35264FD9" w14:textId="77777777" w:rsidR="00B56C01" w:rsidRDefault="00B56C01" w:rsidP="00E9158E">
            <w:pPr>
              <w:pStyle w:val="TAH"/>
            </w:pPr>
            <w:r>
              <w:t>3</w:t>
            </w:r>
          </w:p>
        </w:tc>
        <w:tc>
          <w:tcPr>
            <w:tcW w:w="616" w:type="dxa"/>
            <w:tcBorders>
              <w:bottom w:val="single" w:sz="4" w:space="0" w:color="auto"/>
            </w:tcBorders>
          </w:tcPr>
          <w:p w14:paraId="19D21472" w14:textId="77777777" w:rsidR="00B56C01" w:rsidRDefault="00B56C01" w:rsidP="00E9158E">
            <w:pPr>
              <w:pStyle w:val="TAH"/>
            </w:pPr>
            <w:r>
              <w:t>2</w:t>
            </w:r>
          </w:p>
        </w:tc>
        <w:tc>
          <w:tcPr>
            <w:tcW w:w="404" w:type="dxa"/>
            <w:tcBorders>
              <w:bottom w:val="single" w:sz="4" w:space="0" w:color="auto"/>
            </w:tcBorders>
          </w:tcPr>
          <w:p w14:paraId="2B67205F" w14:textId="77777777" w:rsidR="00B56C01" w:rsidRDefault="00B56C01" w:rsidP="00E9158E">
            <w:pPr>
              <w:pStyle w:val="TAH"/>
            </w:pPr>
            <w:r>
              <w:t>1</w:t>
            </w:r>
          </w:p>
        </w:tc>
      </w:tr>
      <w:tr w:rsidR="00B56C01" w14:paraId="680E47C1" w14:textId="77777777" w:rsidTr="00E9158E">
        <w:trPr>
          <w:jc w:val="center"/>
        </w:trPr>
        <w:tc>
          <w:tcPr>
            <w:tcW w:w="1016" w:type="dxa"/>
          </w:tcPr>
          <w:p w14:paraId="0FE18B77" w14:textId="77777777" w:rsidR="00B56C01" w:rsidRDefault="00B56C01" w:rsidP="00E9158E">
            <w:pPr>
              <w:pStyle w:val="TAC"/>
            </w:pPr>
            <w:r>
              <w:t>1</w:t>
            </w:r>
          </w:p>
        </w:tc>
        <w:tc>
          <w:tcPr>
            <w:tcW w:w="390" w:type="dxa"/>
            <w:tcBorders>
              <w:right w:val="single" w:sz="4" w:space="0" w:color="auto"/>
            </w:tcBorders>
          </w:tcPr>
          <w:p w14:paraId="5AB010C5"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804CC7" w14:textId="77777777" w:rsidR="00B56C01" w:rsidRDefault="00B56C01" w:rsidP="00E9158E">
            <w:pPr>
              <w:pStyle w:val="TAC"/>
            </w:pPr>
            <w:r>
              <w:t xml:space="preserve">3GPP type = </w:t>
            </w:r>
            <w:r>
              <w:rPr>
                <w:lang w:eastAsia="zh-CN"/>
              </w:rPr>
              <w:t>129</w:t>
            </w:r>
          </w:p>
        </w:tc>
      </w:tr>
      <w:tr w:rsidR="00B56C01" w14:paraId="771EAB9C" w14:textId="77777777" w:rsidTr="00E9158E">
        <w:trPr>
          <w:jc w:val="center"/>
        </w:trPr>
        <w:tc>
          <w:tcPr>
            <w:tcW w:w="1016" w:type="dxa"/>
          </w:tcPr>
          <w:p w14:paraId="06E3B2AD" w14:textId="77777777" w:rsidR="00B56C01" w:rsidRDefault="00B56C01" w:rsidP="00E9158E">
            <w:pPr>
              <w:pStyle w:val="TAC"/>
            </w:pPr>
            <w:r>
              <w:t>2</w:t>
            </w:r>
          </w:p>
        </w:tc>
        <w:tc>
          <w:tcPr>
            <w:tcW w:w="390" w:type="dxa"/>
            <w:tcBorders>
              <w:right w:val="single" w:sz="4" w:space="0" w:color="auto"/>
            </w:tcBorders>
          </w:tcPr>
          <w:p w14:paraId="684A381D"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57A341" w14:textId="77777777" w:rsidR="00B56C01" w:rsidRDefault="00B56C01" w:rsidP="00E9158E">
            <w:pPr>
              <w:pStyle w:val="TAC"/>
            </w:pPr>
            <w:r>
              <w:t>3GPP Length= m</w:t>
            </w:r>
          </w:p>
        </w:tc>
      </w:tr>
      <w:tr w:rsidR="00B56C01" w14:paraId="6258311F" w14:textId="77777777" w:rsidTr="00E9158E">
        <w:trPr>
          <w:jc w:val="center"/>
        </w:trPr>
        <w:tc>
          <w:tcPr>
            <w:tcW w:w="1016" w:type="dxa"/>
          </w:tcPr>
          <w:p w14:paraId="6EAA65F3" w14:textId="77777777" w:rsidR="00B56C01" w:rsidRDefault="00B56C01" w:rsidP="00E9158E">
            <w:pPr>
              <w:pStyle w:val="TAC"/>
            </w:pPr>
            <w:r>
              <w:t>3-m</w:t>
            </w:r>
          </w:p>
        </w:tc>
        <w:tc>
          <w:tcPr>
            <w:tcW w:w="390" w:type="dxa"/>
            <w:tcBorders>
              <w:right w:val="single" w:sz="4" w:space="0" w:color="auto"/>
            </w:tcBorders>
          </w:tcPr>
          <w:p w14:paraId="1A1609CD"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82ADF3" w14:textId="77777777" w:rsidR="00B56C01" w:rsidRDefault="00B56C01" w:rsidP="00E9158E">
            <w:pPr>
              <w:pStyle w:val="TAC"/>
            </w:pPr>
            <w:r>
              <w:t>GCI (octet string)</w:t>
            </w:r>
          </w:p>
        </w:tc>
      </w:tr>
    </w:tbl>
    <w:p w14:paraId="6C61570A" w14:textId="77777777" w:rsidR="00B56C01" w:rsidRDefault="00B56C01" w:rsidP="00B56C01">
      <w:pPr>
        <w:rPr>
          <w:lang w:val="en-US"/>
        </w:rPr>
      </w:pPr>
    </w:p>
    <w:p w14:paraId="6D55003C" w14:textId="77777777" w:rsidR="00B56C01" w:rsidRDefault="00B56C01" w:rsidP="00B56C01">
      <w:pPr>
        <w:rPr>
          <w:lang w:eastAsia="ko-KR"/>
        </w:rPr>
      </w:pPr>
      <w:r>
        <w:t xml:space="preserve">3GPP Type: </w:t>
      </w:r>
      <w:r>
        <w:rPr>
          <w:lang w:eastAsia="ko-KR"/>
        </w:rPr>
        <w:t>129</w:t>
      </w:r>
    </w:p>
    <w:p w14:paraId="70F6E352" w14:textId="77777777" w:rsidR="00B56C01" w:rsidRDefault="00B56C01" w:rsidP="00B56C01">
      <w:r>
        <w:t>Length: m</w:t>
      </w:r>
    </w:p>
    <w:p w14:paraId="4A7BC5C9" w14:textId="77777777" w:rsidR="00B56C01" w:rsidRDefault="00B56C01" w:rsidP="00B56C01">
      <w:r>
        <w:t>GCI field is Octet String type.</w:t>
      </w:r>
    </w:p>
    <w:p w14:paraId="095F99BF" w14:textId="77777777" w:rsidR="00B56C01" w:rsidRDefault="00B56C01" w:rsidP="00B56C01">
      <w:r>
        <w:t>The GCI is the Global Cable Identifier uniquely identifies the line connecting the 5G-CRG or FN-CRG to the 5GS. See clause 28.15.4 of 3GPP TS</w:t>
      </w:r>
      <w:bookmarkStart w:id="54" w:name="_Hlk65490683"/>
      <w:r>
        <w:t> </w:t>
      </w:r>
      <w:bookmarkEnd w:id="54"/>
      <w:r>
        <w:t>23.003 [28].</w:t>
      </w:r>
    </w:p>
    <w:p w14:paraId="3399F32D" w14:textId="77777777" w:rsidR="00B56C01" w:rsidRDefault="00B56C01" w:rsidP="00B56C01">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3412E76E" w14:textId="77777777" w:rsidR="00B56C01" w:rsidRDefault="00B56C01" w:rsidP="00B56C01">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44537E2" w14:textId="77777777" w:rsidR="00B56C01" w:rsidRDefault="00B56C01" w:rsidP="00B56C01">
      <w:pPr>
        <w:rPr>
          <w:b/>
          <w:i/>
          <w:sz w:val="24"/>
          <w:szCs w:val="24"/>
        </w:rPr>
      </w:pPr>
      <w:r>
        <w:rPr>
          <w:b/>
          <w:i/>
          <w:sz w:val="24"/>
          <w:szCs w:val="24"/>
        </w:rPr>
        <w:t>130 – 3GPP-</w:t>
      </w:r>
      <w:r>
        <w:rPr>
          <w:rFonts w:hint="eastAsia"/>
          <w:b/>
          <w:i/>
          <w:sz w:val="24"/>
          <w:szCs w:val="24"/>
          <w:lang w:eastAsia="zh-CN"/>
        </w:rPr>
        <w:t>DNAI</w:t>
      </w:r>
    </w:p>
    <w:p w14:paraId="7E7DB988"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56C01" w14:paraId="0A6938B5" w14:textId="77777777" w:rsidTr="00E9158E">
        <w:trPr>
          <w:jc w:val="center"/>
        </w:trPr>
        <w:tc>
          <w:tcPr>
            <w:tcW w:w="1016" w:type="dxa"/>
          </w:tcPr>
          <w:p w14:paraId="38438DD8" w14:textId="77777777" w:rsidR="00B56C01" w:rsidRDefault="00B56C01" w:rsidP="00E9158E">
            <w:pPr>
              <w:jc w:val="right"/>
            </w:pPr>
          </w:p>
        </w:tc>
        <w:tc>
          <w:tcPr>
            <w:tcW w:w="390" w:type="dxa"/>
          </w:tcPr>
          <w:p w14:paraId="12A55FA1" w14:textId="77777777" w:rsidR="00B56C01" w:rsidRDefault="00B56C01" w:rsidP="00E9158E"/>
        </w:tc>
        <w:tc>
          <w:tcPr>
            <w:tcW w:w="4274" w:type="dxa"/>
            <w:gridSpan w:val="8"/>
          </w:tcPr>
          <w:p w14:paraId="6D5253E4" w14:textId="77777777" w:rsidR="00B56C01" w:rsidRDefault="00B56C01" w:rsidP="00E9158E">
            <w:pPr>
              <w:jc w:val="center"/>
            </w:pPr>
            <w:r>
              <w:t>Bits</w:t>
            </w:r>
          </w:p>
        </w:tc>
      </w:tr>
      <w:tr w:rsidR="00B56C01" w14:paraId="1D25E400" w14:textId="77777777" w:rsidTr="00E9158E">
        <w:trPr>
          <w:jc w:val="center"/>
        </w:trPr>
        <w:tc>
          <w:tcPr>
            <w:tcW w:w="1016" w:type="dxa"/>
          </w:tcPr>
          <w:p w14:paraId="01B13A5F" w14:textId="77777777" w:rsidR="00B56C01" w:rsidRDefault="00B56C01" w:rsidP="00E9158E">
            <w:pPr>
              <w:pStyle w:val="TAH"/>
            </w:pPr>
            <w:r>
              <w:t>Octets</w:t>
            </w:r>
          </w:p>
        </w:tc>
        <w:tc>
          <w:tcPr>
            <w:tcW w:w="390" w:type="dxa"/>
          </w:tcPr>
          <w:p w14:paraId="0718EDFC" w14:textId="77777777" w:rsidR="00B56C01" w:rsidRDefault="00B56C01" w:rsidP="00E9158E">
            <w:pPr>
              <w:pStyle w:val="TAH"/>
            </w:pPr>
          </w:p>
        </w:tc>
        <w:tc>
          <w:tcPr>
            <w:tcW w:w="567" w:type="dxa"/>
            <w:tcBorders>
              <w:bottom w:val="single" w:sz="4" w:space="0" w:color="auto"/>
            </w:tcBorders>
          </w:tcPr>
          <w:p w14:paraId="626E9B1D" w14:textId="77777777" w:rsidR="00B56C01" w:rsidRDefault="00B56C01" w:rsidP="00E9158E">
            <w:pPr>
              <w:pStyle w:val="TAH"/>
            </w:pPr>
            <w:r>
              <w:t>8</w:t>
            </w:r>
          </w:p>
        </w:tc>
        <w:tc>
          <w:tcPr>
            <w:tcW w:w="567" w:type="dxa"/>
            <w:tcBorders>
              <w:bottom w:val="single" w:sz="4" w:space="0" w:color="auto"/>
            </w:tcBorders>
          </w:tcPr>
          <w:p w14:paraId="48418BB4" w14:textId="77777777" w:rsidR="00B56C01" w:rsidRDefault="00B56C01" w:rsidP="00E9158E">
            <w:pPr>
              <w:pStyle w:val="TAH"/>
            </w:pPr>
            <w:r>
              <w:t>7</w:t>
            </w:r>
          </w:p>
        </w:tc>
        <w:tc>
          <w:tcPr>
            <w:tcW w:w="584" w:type="dxa"/>
            <w:tcBorders>
              <w:bottom w:val="single" w:sz="4" w:space="0" w:color="auto"/>
            </w:tcBorders>
          </w:tcPr>
          <w:p w14:paraId="159963B1" w14:textId="77777777" w:rsidR="00B56C01" w:rsidRDefault="00B56C01" w:rsidP="00E9158E">
            <w:pPr>
              <w:pStyle w:val="TAH"/>
            </w:pPr>
            <w:r>
              <w:t>6</w:t>
            </w:r>
          </w:p>
        </w:tc>
        <w:tc>
          <w:tcPr>
            <w:tcW w:w="550" w:type="dxa"/>
            <w:tcBorders>
              <w:bottom w:val="single" w:sz="4" w:space="0" w:color="auto"/>
            </w:tcBorders>
          </w:tcPr>
          <w:p w14:paraId="389234F9" w14:textId="77777777" w:rsidR="00B56C01" w:rsidRDefault="00B56C01" w:rsidP="00E9158E">
            <w:pPr>
              <w:pStyle w:val="TAH"/>
            </w:pPr>
            <w:r>
              <w:t>5</w:t>
            </w:r>
          </w:p>
        </w:tc>
        <w:tc>
          <w:tcPr>
            <w:tcW w:w="551" w:type="dxa"/>
            <w:tcBorders>
              <w:bottom w:val="single" w:sz="4" w:space="0" w:color="auto"/>
            </w:tcBorders>
          </w:tcPr>
          <w:p w14:paraId="5C070CB9" w14:textId="77777777" w:rsidR="00B56C01" w:rsidRDefault="00B56C01" w:rsidP="00E9158E">
            <w:pPr>
              <w:pStyle w:val="TAH"/>
            </w:pPr>
            <w:r>
              <w:t>4</w:t>
            </w:r>
          </w:p>
        </w:tc>
        <w:tc>
          <w:tcPr>
            <w:tcW w:w="435" w:type="dxa"/>
            <w:tcBorders>
              <w:bottom w:val="single" w:sz="4" w:space="0" w:color="auto"/>
            </w:tcBorders>
          </w:tcPr>
          <w:p w14:paraId="157FEE00" w14:textId="77777777" w:rsidR="00B56C01" w:rsidRDefault="00B56C01" w:rsidP="00E9158E">
            <w:pPr>
              <w:pStyle w:val="TAH"/>
            </w:pPr>
            <w:r>
              <w:t>3</w:t>
            </w:r>
          </w:p>
        </w:tc>
        <w:tc>
          <w:tcPr>
            <w:tcW w:w="616" w:type="dxa"/>
            <w:tcBorders>
              <w:bottom w:val="single" w:sz="4" w:space="0" w:color="auto"/>
            </w:tcBorders>
          </w:tcPr>
          <w:p w14:paraId="67DA32D7" w14:textId="77777777" w:rsidR="00B56C01" w:rsidRDefault="00B56C01" w:rsidP="00E9158E">
            <w:pPr>
              <w:pStyle w:val="TAH"/>
            </w:pPr>
            <w:r>
              <w:t>2</w:t>
            </w:r>
          </w:p>
        </w:tc>
        <w:tc>
          <w:tcPr>
            <w:tcW w:w="404" w:type="dxa"/>
            <w:tcBorders>
              <w:bottom w:val="single" w:sz="4" w:space="0" w:color="auto"/>
            </w:tcBorders>
          </w:tcPr>
          <w:p w14:paraId="38DD4ED4" w14:textId="77777777" w:rsidR="00B56C01" w:rsidRDefault="00B56C01" w:rsidP="00E9158E">
            <w:pPr>
              <w:pStyle w:val="TAH"/>
            </w:pPr>
            <w:r>
              <w:t>1</w:t>
            </w:r>
          </w:p>
        </w:tc>
      </w:tr>
      <w:tr w:rsidR="00B56C01" w14:paraId="6F580877" w14:textId="77777777" w:rsidTr="00E9158E">
        <w:trPr>
          <w:jc w:val="center"/>
        </w:trPr>
        <w:tc>
          <w:tcPr>
            <w:tcW w:w="1016" w:type="dxa"/>
          </w:tcPr>
          <w:p w14:paraId="51A88454" w14:textId="77777777" w:rsidR="00B56C01" w:rsidRDefault="00B56C01" w:rsidP="00E9158E">
            <w:pPr>
              <w:pStyle w:val="TAC"/>
            </w:pPr>
            <w:r>
              <w:t>1</w:t>
            </w:r>
          </w:p>
        </w:tc>
        <w:tc>
          <w:tcPr>
            <w:tcW w:w="390" w:type="dxa"/>
            <w:tcBorders>
              <w:right w:val="single" w:sz="4" w:space="0" w:color="auto"/>
            </w:tcBorders>
          </w:tcPr>
          <w:p w14:paraId="48E96A6C"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DA49E41" w14:textId="77777777" w:rsidR="00B56C01" w:rsidRDefault="00B56C01" w:rsidP="00E9158E">
            <w:pPr>
              <w:pStyle w:val="TAC"/>
            </w:pPr>
            <w:r>
              <w:t xml:space="preserve">3GPP type = </w:t>
            </w:r>
            <w:r>
              <w:rPr>
                <w:lang w:eastAsia="zh-CN"/>
              </w:rPr>
              <w:t>130</w:t>
            </w:r>
          </w:p>
        </w:tc>
      </w:tr>
      <w:tr w:rsidR="00B56C01" w14:paraId="7345FB88" w14:textId="77777777" w:rsidTr="00E9158E">
        <w:trPr>
          <w:jc w:val="center"/>
        </w:trPr>
        <w:tc>
          <w:tcPr>
            <w:tcW w:w="1016" w:type="dxa"/>
          </w:tcPr>
          <w:p w14:paraId="1F49A9CE" w14:textId="77777777" w:rsidR="00B56C01" w:rsidRDefault="00B56C01" w:rsidP="00E9158E">
            <w:pPr>
              <w:pStyle w:val="TAC"/>
            </w:pPr>
            <w:r>
              <w:t>2</w:t>
            </w:r>
          </w:p>
        </w:tc>
        <w:tc>
          <w:tcPr>
            <w:tcW w:w="390" w:type="dxa"/>
            <w:tcBorders>
              <w:right w:val="single" w:sz="4" w:space="0" w:color="auto"/>
            </w:tcBorders>
          </w:tcPr>
          <w:p w14:paraId="6803FEF4"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58BC8A" w14:textId="77777777" w:rsidR="00B56C01" w:rsidRDefault="00B56C01" w:rsidP="00E9158E">
            <w:pPr>
              <w:pStyle w:val="TAC"/>
            </w:pPr>
            <w:r>
              <w:t>3GPP Length= m</w:t>
            </w:r>
          </w:p>
        </w:tc>
      </w:tr>
      <w:tr w:rsidR="00B56C01" w14:paraId="458E78E8" w14:textId="77777777" w:rsidTr="00E9158E">
        <w:trPr>
          <w:jc w:val="center"/>
        </w:trPr>
        <w:tc>
          <w:tcPr>
            <w:tcW w:w="1016" w:type="dxa"/>
          </w:tcPr>
          <w:p w14:paraId="5ECF84EB" w14:textId="77777777" w:rsidR="00B56C01" w:rsidRDefault="00B56C01" w:rsidP="00E9158E">
            <w:pPr>
              <w:pStyle w:val="TAC"/>
            </w:pPr>
            <w:r>
              <w:t>3-m</w:t>
            </w:r>
          </w:p>
        </w:tc>
        <w:tc>
          <w:tcPr>
            <w:tcW w:w="390" w:type="dxa"/>
            <w:tcBorders>
              <w:right w:val="single" w:sz="4" w:space="0" w:color="auto"/>
            </w:tcBorders>
          </w:tcPr>
          <w:p w14:paraId="5A2B1698"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0E9C49" w14:textId="77777777" w:rsidR="00B56C01" w:rsidRDefault="00B56C01" w:rsidP="00E9158E">
            <w:pPr>
              <w:pStyle w:val="TAC"/>
            </w:pPr>
            <w:r>
              <w:t>DNAI</w:t>
            </w:r>
            <w:r w:rsidRPr="00DB0EED">
              <w:t xml:space="preserve"> (string)</w:t>
            </w:r>
          </w:p>
        </w:tc>
      </w:tr>
    </w:tbl>
    <w:p w14:paraId="05C134B3" w14:textId="77777777" w:rsidR="00B56C01" w:rsidRDefault="00B56C01" w:rsidP="00B56C01">
      <w:pPr>
        <w:rPr>
          <w:lang w:val="en-US"/>
        </w:rPr>
      </w:pPr>
    </w:p>
    <w:p w14:paraId="600F7764" w14:textId="77777777" w:rsidR="00B56C01" w:rsidRDefault="00B56C01" w:rsidP="00B56C01">
      <w:r>
        <w:t>3GPP Type: 130</w:t>
      </w:r>
    </w:p>
    <w:p w14:paraId="4C64124A" w14:textId="77777777" w:rsidR="00B56C01" w:rsidRDefault="00B56C01" w:rsidP="00B56C01">
      <w:r>
        <w:t>Length: m</w:t>
      </w:r>
    </w:p>
    <w:p w14:paraId="361E8E5B" w14:textId="77777777" w:rsidR="00B56C01" w:rsidRDefault="00B56C01" w:rsidP="00B56C01">
      <w:pPr>
        <w:rPr>
          <w:noProof/>
        </w:rPr>
      </w:pPr>
      <w:r>
        <w:rPr>
          <w:noProof/>
        </w:rPr>
        <w:t>DNAI: string, indicates the Data Network Access Identifier.</w:t>
      </w:r>
    </w:p>
    <w:p w14:paraId="4D47FAFF" w14:textId="77777777" w:rsidR="00B56C01" w:rsidRDefault="00B56C01" w:rsidP="00B56C01">
      <w:r>
        <w:t xml:space="preserve">It is sent from SMF to DN-AAA server to indicate the </w:t>
      </w:r>
      <w:r w:rsidRPr="001D75DF">
        <w:t xml:space="preserve">SMF selected or used </w:t>
      </w:r>
      <w:r>
        <w:t>DNAI</w:t>
      </w:r>
      <w:r w:rsidRPr="001D75DF">
        <w:t xml:space="preserve"> interworking with the external DN</w:t>
      </w:r>
      <w:r>
        <w:t>.</w:t>
      </w:r>
    </w:p>
    <w:p w14:paraId="5D74DC7B" w14:textId="77777777" w:rsidR="00B56C01" w:rsidRDefault="00B56C01" w:rsidP="00B56C01">
      <w:pPr>
        <w:rPr>
          <w:b/>
          <w:i/>
          <w:sz w:val="24"/>
          <w:szCs w:val="24"/>
        </w:rPr>
      </w:pPr>
      <w:r>
        <w:rPr>
          <w:b/>
          <w:i/>
          <w:sz w:val="24"/>
          <w:szCs w:val="24"/>
        </w:rPr>
        <w:lastRenderedPageBreak/>
        <w:t>131 – 3GPP-RSN</w:t>
      </w:r>
    </w:p>
    <w:p w14:paraId="673B3E56"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56C01" w14:paraId="01DA4F70" w14:textId="77777777" w:rsidTr="00E9158E">
        <w:trPr>
          <w:jc w:val="center"/>
        </w:trPr>
        <w:tc>
          <w:tcPr>
            <w:tcW w:w="1016" w:type="dxa"/>
          </w:tcPr>
          <w:p w14:paraId="66D35968" w14:textId="77777777" w:rsidR="00B56C01" w:rsidRDefault="00B56C01" w:rsidP="00E9158E">
            <w:pPr>
              <w:jc w:val="right"/>
            </w:pPr>
          </w:p>
        </w:tc>
        <w:tc>
          <w:tcPr>
            <w:tcW w:w="390" w:type="dxa"/>
          </w:tcPr>
          <w:p w14:paraId="5519E7C3" w14:textId="77777777" w:rsidR="00B56C01" w:rsidRDefault="00B56C01" w:rsidP="00E9158E"/>
        </w:tc>
        <w:tc>
          <w:tcPr>
            <w:tcW w:w="4274" w:type="dxa"/>
            <w:gridSpan w:val="8"/>
          </w:tcPr>
          <w:p w14:paraId="5DDCFCC7" w14:textId="77777777" w:rsidR="00B56C01" w:rsidRDefault="00B56C01" w:rsidP="00E9158E">
            <w:pPr>
              <w:jc w:val="center"/>
            </w:pPr>
            <w:r>
              <w:t>Bits</w:t>
            </w:r>
          </w:p>
        </w:tc>
      </w:tr>
      <w:tr w:rsidR="00B56C01" w14:paraId="5D2ADDC2" w14:textId="77777777" w:rsidTr="00E9158E">
        <w:trPr>
          <w:jc w:val="center"/>
        </w:trPr>
        <w:tc>
          <w:tcPr>
            <w:tcW w:w="1016" w:type="dxa"/>
          </w:tcPr>
          <w:p w14:paraId="2F2639CE" w14:textId="77777777" w:rsidR="00B56C01" w:rsidRDefault="00B56C01" w:rsidP="00E9158E">
            <w:pPr>
              <w:pStyle w:val="TAH"/>
            </w:pPr>
            <w:r>
              <w:t>Octets</w:t>
            </w:r>
          </w:p>
        </w:tc>
        <w:tc>
          <w:tcPr>
            <w:tcW w:w="390" w:type="dxa"/>
          </w:tcPr>
          <w:p w14:paraId="68845D91" w14:textId="77777777" w:rsidR="00B56C01" w:rsidRDefault="00B56C01" w:rsidP="00E9158E">
            <w:pPr>
              <w:pStyle w:val="TAH"/>
            </w:pPr>
          </w:p>
        </w:tc>
        <w:tc>
          <w:tcPr>
            <w:tcW w:w="567" w:type="dxa"/>
            <w:tcBorders>
              <w:bottom w:val="single" w:sz="4" w:space="0" w:color="auto"/>
            </w:tcBorders>
          </w:tcPr>
          <w:p w14:paraId="39066A54" w14:textId="77777777" w:rsidR="00B56C01" w:rsidRDefault="00B56C01" w:rsidP="00E9158E">
            <w:pPr>
              <w:pStyle w:val="TAH"/>
            </w:pPr>
            <w:r>
              <w:t>8</w:t>
            </w:r>
          </w:p>
        </w:tc>
        <w:tc>
          <w:tcPr>
            <w:tcW w:w="567" w:type="dxa"/>
            <w:tcBorders>
              <w:bottom w:val="single" w:sz="4" w:space="0" w:color="auto"/>
            </w:tcBorders>
          </w:tcPr>
          <w:p w14:paraId="4629EC83" w14:textId="77777777" w:rsidR="00B56C01" w:rsidRDefault="00B56C01" w:rsidP="00E9158E">
            <w:pPr>
              <w:pStyle w:val="TAH"/>
            </w:pPr>
            <w:r>
              <w:t>7</w:t>
            </w:r>
          </w:p>
        </w:tc>
        <w:tc>
          <w:tcPr>
            <w:tcW w:w="584" w:type="dxa"/>
            <w:tcBorders>
              <w:bottom w:val="single" w:sz="4" w:space="0" w:color="auto"/>
            </w:tcBorders>
          </w:tcPr>
          <w:p w14:paraId="516328D1" w14:textId="77777777" w:rsidR="00B56C01" w:rsidRDefault="00B56C01" w:rsidP="00E9158E">
            <w:pPr>
              <w:pStyle w:val="TAH"/>
            </w:pPr>
            <w:r>
              <w:t>6</w:t>
            </w:r>
          </w:p>
        </w:tc>
        <w:tc>
          <w:tcPr>
            <w:tcW w:w="550" w:type="dxa"/>
            <w:tcBorders>
              <w:bottom w:val="single" w:sz="4" w:space="0" w:color="auto"/>
            </w:tcBorders>
          </w:tcPr>
          <w:p w14:paraId="6421C1D9" w14:textId="77777777" w:rsidR="00B56C01" w:rsidRDefault="00B56C01" w:rsidP="00E9158E">
            <w:pPr>
              <w:pStyle w:val="TAH"/>
            </w:pPr>
            <w:r>
              <w:t>5</w:t>
            </w:r>
          </w:p>
        </w:tc>
        <w:tc>
          <w:tcPr>
            <w:tcW w:w="551" w:type="dxa"/>
            <w:tcBorders>
              <w:bottom w:val="single" w:sz="4" w:space="0" w:color="auto"/>
            </w:tcBorders>
          </w:tcPr>
          <w:p w14:paraId="7E169F8F" w14:textId="77777777" w:rsidR="00B56C01" w:rsidRDefault="00B56C01" w:rsidP="00E9158E">
            <w:pPr>
              <w:pStyle w:val="TAH"/>
            </w:pPr>
            <w:r>
              <w:t>4</w:t>
            </w:r>
          </w:p>
        </w:tc>
        <w:tc>
          <w:tcPr>
            <w:tcW w:w="435" w:type="dxa"/>
            <w:tcBorders>
              <w:bottom w:val="single" w:sz="4" w:space="0" w:color="auto"/>
            </w:tcBorders>
          </w:tcPr>
          <w:p w14:paraId="44F42936" w14:textId="77777777" w:rsidR="00B56C01" w:rsidRDefault="00B56C01" w:rsidP="00E9158E">
            <w:pPr>
              <w:pStyle w:val="TAH"/>
            </w:pPr>
            <w:r>
              <w:t>3</w:t>
            </w:r>
          </w:p>
        </w:tc>
        <w:tc>
          <w:tcPr>
            <w:tcW w:w="616" w:type="dxa"/>
            <w:tcBorders>
              <w:bottom w:val="single" w:sz="4" w:space="0" w:color="auto"/>
            </w:tcBorders>
          </w:tcPr>
          <w:p w14:paraId="65DDC49F" w14:textId="77777777" w:rsidR="00B56C01" w:rsidRDefault="00B56C01" w:rsidP="00E9158E">
            <w:pPr>
              <w:pStyle w:val="TAH"/>
            </w:pPr>
            <w:r>
              <w:t>2</w:t>
            </w:r>
          </w:p>
        </w:tc>
        <w:tc>
          <w:tcPr>
            <w:tcW w:w="404" w:type="dxa"/>
            <w:tcBorders>
              <w:bottom w:val="single" w:sz="4" w:space="0" w:color="auto"/>
            </w:tcBorders>
          </w:tcPr>
          <w:p w14:paraId="07CCF6F6" w14:textId="77777777" w:rsidR="00B56C01" w:rsidRDefault="00B56C01" w:rsidP="00E9158E">
            <w:pPr>
              <w:pStyle w:val="TAH"/>
            </w:pPr>
            <w:r>
              <w:t>1</w:t>
            </w:r>
          </w:p>
        </w:tc>
      </w:tr>
      <w:tr w:rsidR="00B56C01" w14:paraId="163A64EA" w14:textId="77777777" w:rsidTr="00E9158E">
        <w:trPr>
          <w:jc w:val="center"/>
        </w:trPr>
        <w:tc>
          <w:tcPr>
            <w:tcW w:w="1016" w:type="dxa"/>
          </w:tcPr>
          <w:p w14:paraId="508A43A0" w14:textId="77777777" w:rsidR="00B56C01" w:rsidRDefault="00B56C01" w:rsidP="00E9158E">
            <w:pPr>
              <w:pStyle w:val="TAC"/>
            </w:pPr>
            <w:r>
              <w:t>1</w:t>
            </w:r>
          </w:p>
        </w:tc>
        <w:tc>
          <w:tcPr>
            <w:tcW w:w="390" w:type="dxa"/>
            <w:tcBorders>
              <w:right w:val="single" w:sz="4" w:space="0" w:color="auto"/>
            </w:tcBorders>
          </w:tcPr>
          <w:p w14:paraId="63513D65"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EAD3797" w14:textId="77777777" w:rsidR="00B56C01" w:rsidRDefault="00B56C01" w:rsidP="00E9158E">
            <w:pPr>
              <w:pStyle w:val="TAC"/>
            </w:pPr>
            <w:r>
              <w:t xml:space="preserve">3GPP type = </w:t>
            </w:r>
            <w:r>
              <w:rPr>
                <w:lang w:eastAsia="zh-CN"/>
              </w:rPr>
              <w:t>131</w:t>
            </w:r>
          </w:p>
        </w:tc>
      </w:tr>
      <w:tr w:rsidR="00B56C01" w14:paraId="3DEC905D" w14:textId="77777777" w:rsidTr="00E9158E">
        <w:trPr>
          <w:jc w:val="center"/>
        </w:trPr>
        <w:tc>
          <w:tcPr>
            <w:tcW w:w="1016" w:type="dxa"/>
          </w:tcPr>
          <w:p w14:paraId="593E1C4E" w14:textId="77777777" w:rsidR="00B56C01" w:rsidRDefault="00B56C01" w:rsidP="00E9158E">
            <w:pPr>
              <w:pStyle w:val="TAC"/>
            </w:pPr>
            <w:r>
              <w:t>2</w:t>
            </w:r>
          </w:p>
        </w:tc>
        <w:tc>
          <w:tcPr>
            <w:tcW w:w="390" w:type="dxa"/>
            <w:tcBorders>
              <w:right w:val="single" w:sz="4" w:space="0" w:color="auto"/>
            </w:tcBorders>
          </w:tcPr>
          <w:p w14:paraId="3ED0B820"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346AA8" w14:textId="77777777" w:rsidR="00B56C01" w:rsidRDefault="00B56C01" w:rsidP="00E9158E">
            <w:pPr>
              <w:pStyle w:val="TAC"/>
            </w:pPr>
            <w:r>
              <w:t>3GPP Length= 3</w:t>
            </w:r>
          </w:p>
        </w:tc>
      </w:tr>
      <w:tr w:rsidR="00B56C01" w14:paraId="63B5E6A7" w14:textId="77777777" w:rsidTr="00E9158E">
        <w:trPr>
          <w:jc w:val="center"/>
        </w:trPr>
        <w:tc>
          <w:tcPr>
            <w:tcW w:w="1016" w:type="dxa"/>
          </w:tcPr>
          <w:p w14:paraId="376B17C0" w14:textId="77777777" w:rsidR="00B56C01" w:rsidRDefault="00B56C01" w:rsidP="00E9158E">
            <w:pPr>
              <w:pStyle w:val="TAC"/>
            </w:pPr>
            <w:r>
              <w:t>3</w:t>
            </w:r>
          </w:p>
        </w:tc>
        <w:tc>
          <w:tcPr>
            <w:tcW w:w="390" w:type="dxa"/>
            <w:tcBorders>
              <w:right w:val="single" w:sz="4" w:space="0" w:color="auto"/>
            </w:tcBorders>
          </w:tcPr>
          <w:p w14:paraId="227B0408"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56743B" w14:textId="77777777" w:rsidR="00B56C01" w:rsidRDefault="00B56C01" w:rsidP="00E9158E">
            <w:pPr>
              <w:pStyle w:val="TAC"/>
            </w:pPr>
            <w:r>
              <w:t>RSN</w:t>
            </w:r>
          </w:p>
        </w:tc>
      </w:tr>
    </w:tbl>
    <w:p w14:paraId="545E9219" w14:textId="77777777" w:rsidR="00B56C01" w:rsidRDefault="00B56C01" w:rsidP="00B56C01">
      <w:pPr>
        <w:rPr>
          <w:lang w:val="en-US"/>
        </w:rPr>
      </w:pPr>
    </w:p>
    <w:p w14:paraId="4B17A578" w14:textId="77777777" w:rsidR="00B56C01" w:rsidRDefault="00B56C01" w:rsidP="00B56C01">
      <w:r>
        <w:t>3GPP Type: 131</w:t>
      </w:r>
    </w:p>
    <w:p w14:paraId="6533C502" w14:textId="77777777" w:rsidR="00B56C01" w:rsidRDefault="00B56C01" w:rsidP="00B56C01">
      <w:r>
        <w:t>Length: 3</w:t>
      </w:r>
    </w:p>
    <w:p w14:paraId="0E19C475" w14:textId="77777777" w:rsidR="00B56C01" w:rsidRDefault="00B56C01" w:rsidP="00B56C01">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0D92711B" w14:textId="77777777" w:rsidR="00B56C01" w:rsidRDefault="00B56C01" w:rsidP="00B56C01">
      <w:r>
        <w:t>It is sent from the SMF to the DN-AAA accounting server to indicate the RSN.</w:t>
      </w:r>
    </w:p>
    <w:p w14:paraId="4609DFEA" w14:textId="77777777" w:rsidR="00B56C01" w:rsidRDefault="00B56C01" w:rsidP="00B56C01">
      <w:pPr>
        <w:rPr>
          <w:b/>
          <w:i/>
          <w:sz w:val="24"/>
          <w:szCs w:val="24"/>
        </w:rPr>
      </w:pPr>
      <w:r>
        <w:rPr>
          <w:b/>
          <w:i/>
          <w:sz w:val="24"/>
          <w:szCs w:val="24"/>
        </w:rPr>
        <w:t>132 – 3GPP-Session-Pair-Id</w:t>
      </w:r>
    </w:p>
    <w:p w14:paraId="03DFFC50"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56C01" w14:paraId="61BA2A13" w14:textId="77777777" w:rsidTr="00E9158E">
        <w:trPr>
          <w:jc w:val="center"/>
        </w:trPr>
        <w:tc>
          <w:tcPr>
            <w:tcW w:w="1016" w:type="dxa"/>
          </w:tcPr>
          <w:p w14:paraId="42DF368B" w14:textId="77777777" w:rsidR="00B56C01" w:rsidRDefault="00B56C01" w:rsidP="00E9158E">
            <w:pPr>
              <w:jc w:val="right"/>
            </w:pPr>
          </w:p>
        </w:tc>
        <w:tc>
          <w:tcPr>
            <w:tcW w:w="390" w:type="dxa"/>
          </w:tcPr>
          <w:p w14:paraId="083C5628" w14:textId="77777777" w:rsidR="00B56C01" w:rsidRDefault="00B56C01" w:rsidP="00E9158E"/>
        </w:tc>
        <w:tc>
          <w:tcPr>
            <w:tcW w:w="4274" w:type="dxa"/>
            <w:gridSpan w:val="8"/>
          </w:tcPr>
          <w:p w14:paraId="0DC1DFFA" w14:textId="77777777" w:rsidR="00B56C01" w:rsidRDefault="00B56C01" w:rsidP="00E9158E">
            <w:pPr>
              <w:jc w:val="center"/>
            </w:pPr>
            <w:r>
              <w:t>Bits</w:t>
            </w:r>
          </w:p>
        </w:tc>
      </w:tr>
      <w:tr w:rsidR="00B56C01" w14:paraId="08CD896F" w14:textId="77777777" w:rsidTr="00E9158E">
        <w:trPr>
          <w:jc w:val="center"/>
        </w:trPr>
        <w:tc>
          <w:tcPr>
            <w:tcW w:w="1016" w:type="dxa"/>
          </w:tcPr>
          <w:p w14:paraId="3DECF3D8" w14:textId="77777777" w:rsidR="00B56C01" w:rsidRDefault="00B56C01" w:rsidP="00E9158E">
            <w:pPr>
              <w:pStyle w:val="TAH"/>
            </w:pPr>
            <w:r>
              <w:t>Octets</w:t>
            </w:r>
          </w:p>
        </w:tc>
        <w:tc>
          <w:tcPr>
            <w:tcW w:w="390" w:type="dxa"/>
          </w:tcPr>
          <w:p w14:paraId="4653703F" w14:textId="77777777" w:rsidR="00B56C01" w:rsidRDefault="00B56C01" w:rsidP="00E9158E">
            <w:pPr>
              <w:pStyle w:val="TAH"/>
            </w:pPr>
          </w:p>
        </w:tc>
        <w:tc>
          <w:tcPr>
            <w:tcW w:w="567" w:type="dxa"/>
            <w:tcBorders>
              <w:bottom w:val="single" w:sz="4" w:space="0" w:color="auto"/>
            </w:tcBorders>
          </w:tcPr>
          <w:p w14:paraId="0A06055F" w14:textId="77777777" w:rsidR="00B56C01" w:rsidRDefault="00B56C01" w:rsidP="00E9158E">
            <w:pPr>
              <w:pStyle w:val="TAH"/>
            </w:pPr>
            <w:r>
              <w:t>8</w:t>
            </w:r>
          </w:p>
        </w:tc>
        <w:tc>
          <w:tcPr>
            <w:tcW w:w="567" w:type="dxa"/>
            <w:tcBorders>
              <w:bottom w:val="single" w:sz="4" w:space="0" w:color="auto"/>
            </w:tcBorders>
          </w:tcPr>
          <w:p w14:paraId="2408B0E1" w14:textId="77777777" w:rsidR="00B56C01" w:rsidRDefault="00B56C01" w:rsidP="00E9158E">
            <w:pPr>
              <w:pStyle w:val="TAH"/>
            </w:pPr>
            <w:r>
              <w:t>7</w:t>
            </w:r>
          </w:p>
        </w:tc>
        <w:tc>
          <w:tcPr>
            <w:tcW w:w="584" w:type="dxa"/>
            <w:tcBorders>
              <w:bottom w:val="single" w:sz="4" w:space="0" w:color="auto"/>
            </w:tcBorders>
          </w:tcPr>
          <w:p w14:paraId="7C767762" w14:textId="77777777" w:rsidR="00B56C01" w:rsidRDefault="00B56C01" w:rsidP="00E9158E">
            <w:pPr>
              <w:pStyle w:val="TAH"/>
            </w:pPr>
            <w:r>
              <w:t>6</w:t>
            </w:r>
          </w:p>
        </w:tc>
        <w:tc>
          <w:tcPr>
            <w:tcW w:w="550" w:type="dxa"/>
            <w:tcBorders>
              <w:bottom w:val="single" w:sz="4" w:space="0" w:color="auto"/>
            </w:tcBorders>
          </w:tcPr>
          <w:p w14:paraId="67CEEE06" w14:textId="77777777" w:rsidR="00B56C01" w:rsidRDefault="00B56C01" w:rsidP="00E9158E">
            <w:pPr>
              <w:pStyle w:val="TAH"/>
            </w:pPr>
            <w:r>
              <w:t>5</w:t>
            </w:r>
          </w:p>
        </w:tc>
        <w:tc>
          <w:tcPr>
            <w:tcW w:w="551" w:type="dxa"/>
            <w:tcBorders>
              <w:bottom w:val="single" w:sz="4" w:space="0" w:color="auto"/>
            </w:tcBorders>
          </w:tcPr>
          <w:p w14:paraId="088E4D1A" w14:textId="77777777" w:rsidR="00B56C01" w:rsidRDefault="00B56C01" w:rsidP="00E9158E">
            <w:pPr>
              <w:pStyle w:val="TAH"/>
            </w:pPr>
            <w:r>
              <w:t>4</w:t>
            </w:r>
          </w:p>
        </w:tc>
        <w:tc>
          <w:tcPr>
            <w:tcW w:w="435" w:type="dxa"/>
            <w:tcBorders>
              <w:bottom w:val="single" w:sz="4" w:space="0" w:color="auto"/>
            </w:tcBorders>
          </w:tcPr>
          <w:p w14:paraId="563087A8" w14:textId="77777777" w:rsidR="00B56C01" w:rsidRDefault="00B56C01" w:rsidP="00E9158E">
            <w:pPr>
              <w:pStyle w:val="TAH"/>
            </w:pPr>
            <w:r>
              <w:t>3</w:t>
            </w:r>
          </w:p>
        </w:tc>
        <w:tc>
          <w:tcPr>
            <w:tcW w:w="616" w:type="dxa"/>
            <w:tcBorders>
              <w:bottom w:val="single" w:sz="4" w:space="0" w:color="auto"/>
            </w:tcBorders>
          </w:tcPr>
          <w:p w14:paraId="1ED10E20" w14:textId="77777777" w:rsidR="00B56C01" w:rsidRDefault="00B56C01" w:rsidP="00E9158E">
            <w:pPr>
              <w:pStyle w:val="TAH"/>
            </w:pPr>
            <w:r>
              <w:t>2</w:t>
            </w:r>
          </w:p>
        </w:tc>
        <w:tc>
          <w:tcPr>
            <w:tcW w:w="404" w:type="dxa"/>
            <w:tcBorders>
              <w:bottom w:val="single" w:sz="4" w:space="0" w:color="auto"/>
            </w:tcBorders>
          </w:tcPr>
          <w:p w14:paraId="5517B026" w14:textId="77777777" w:rsidR="00B56C01" w:rsidRDefault="00B56C01" w:rsidP="00E9158E">
            <w:pPr>
              <w:pStyle w:val="TAH"/>
            </w:pPr>
            <w:r>
              <w:t>1</w:t>
            </w:r>
          </w:p>
        </w:tc>
      </w:tr>
      <w:tr w:rsidR="00B56C01" w14:paraId="7F906F4C" w14:textId="77777777" w:rsidTr="00E9158E">
        <w:trPr>
          <w:jc w:val="center"/>
        </w:trPr>
        <w:tc>
          <w:tcPr>
            <w:tcW w:w="1016" w:type="dxa"/>
          </w:tcPr>
          <w:p w14:paraId="501E22D1" w14:textId="77777777" w:rsidR="00B56C01" w:rsidRDefault="00B56C01" w:rsidP="00E9158E">
            <w:pPr>
              <w:pStyle w:val="TAC"/>
            </w:pPr>
            <w:r>
              <w:t>1</w:t>
            </w:r>
          </w:p>
        </w:tc>
        <w:tc>
          <w:tcPr>
            <w:tcW w:w="390" w:type="dxa"/>
            <w:tcBorders>
              <w:right w:val="single" w:sz="4" w:space="0" w:color="auto"/>
            </w:tcBorders>
          </w:tcPr>
          <w:p w14:paraId="2F2A8E4F"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A23323" w14:textId="77777777" w:rsidR="00B56C01" w:rsidRDefault="00B56C01" w:rsidP="00E9158E">
            <w:pPr>
              <w:pStyle w:val="TAC"/>
            </w:pPr>
            <w:r>
              <w:t xml:space="preserve">3GPP type = </w:t>
            </w:r>
            <w:r>
              <w:rPr>
                <w:lang w:eastAsia="zh-CN"/>
              </w:rPr>
              <w:t>132</w:t>
            </w:r>
          </w:p>
        </w:tc>
      </w:tr>
      <w:tr w:rsidR="00B56C01" w14:paraId="2E47BDC7" w14:textId="77777777" w:rsidTr="00E9158E">
        <w:trPr>
          <w:jc w:val="center"/>
        </w:trPr>
        <w:tc>
          <w:tcPr>
            <w:tcW w:w="1016" w:type="dxa"/>
          </w:tcPr>
          <w:p w14:paraId="630AAF8B" w14:textId="77777777" w:rsidR="00B56C01" w:rsidRDefault="00B56C01" w:rsidP="00E9158E">
            <w:pPr>
              <w:pStyle w:val="TAC"/>
            </w:pPr>
            <w:r>
              <w:t>2</w:t>
            </w:r>
          </w:p>
        </w:tc>
        <w:tc>
          <w:tcPr>
            <w:tcW w:w="390" w:type="dxa"/>
            <w:tcBorders>
              <w:right w:val="single" w:sz="4" w:space="0" w:color="auto"/>
            </w:tcBorders>
          </w:tcPr>
          <w:p w14:paraId="2BFD47EE"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BD4689" w14:textId="77777777" w:rsidR="00B56C01" w:rsidRDefault="00B56C01" w:rsidP="00E9158E">
            <w:pPr>
              <w:pStyle w:val="TAC"/>
            </w:pPr>
            <w:r>
              <w:t>3GPP Length= 3</w:t>
            </w:r>
          </w:p>
        </w:tc>
      </w:tr>
      <w:tr w:rsidR="00B56C01" w14:paraId="0574573D" w14:textId="77777777" w:rsidTr="00E9158E">
        <w:trPr>
          <w:jc w:val="center"/>
        </w:trPr>
        <w:tc>
          <w:tcPr>
            <w:tcW w:w="1016" w:type="dxa"/>
          </w:tcPr>
          <w:p w14:paraId="11484420" w14:textId="77777777" w:rsidR="00B56C01" w:rsidRDefault="00B56C01" w:rsidP="00E9158E">
            <w:pPr>
              <w:pStyle w:val="TAC"/>
            </w:pPr>
            <w:r>
              <w:t>3</w:t>
            </w:r>
          </w:p>
        </w:tc>
        <w:tc>
          <w:tcPr>
            <w:tcW w:w="390" w:type="dxa"/>
            <w:tcBorders>
              <w:right w:val="single" w:sz="4" w:space="0" w:color="auto"/>
            </w:tcBorders>
          </w:tcPr>
          <w:p w14:paraId="1C6A4862"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679964" w14:textId="77777777" w:rsidR="00B56C01" w:rsidRDefault="00B56C01" w:rsidP="00E9158E">
            <w:pPr>
              <w:pStyle w:val="TAC"/>
            </w:pPr>
            <w:r>
              <w:t>PDU Session Pair Id</w:t>
            </w:r>
          </w:p>
        </w:tc>
      </w:tr>
    </w:tbl>
    <w:p w14:paraId="5B4384B1" w14:textId="77777777" w:rsidR="00B56C01" w:rsidRDefault="00B56C01" w:rsidP="00B56C01">
      <w:pPr>
        <w:rPr>
          <w:lang w:val="en-US"/>
        </w:rPr>
      </w:pPr>
    </w:p>
    <w:p w14:paraId="484669B8" w14:textId="77777777" w:rsidR="00B56C01" w:rsidRDefault="00B56C01" w:rsidP="00B56C01">
      <w:r>
        <w:t>3GPP Type: 132</w:t>
      </w:r>
    </w:p>
    <w:p w14:paraId="50529581" w14:textId="77777777" w:rsidR="00B56C01" w:rsidRDefault="00B56C01" w:rsidP="00B56C01">
      <w:r>
        <w:t>Length: 3</w:t>
      </w:r>
    </w:p>
    <w:p w14:paraId="0B3E51A7" w14:textId="77777777" w:rsidR="00B56C01" w:rsidRDefault="00B56C01" w:rsidP="00B56C01">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0CF3AB3" w14:textId="77777777" w:rsidR="00B56C01" w:rsidRDefault="00B56C01" w:rsidP="00B56C01">
      <w:r>
        <w:t>It is sent from the SMF to the DN-AAA accounting server to indicate the PDU Session Pair Identifier. Two redundant PDU sessions share the same PDU Session Pair Identifier.</w:t>
      </w:r>
    </w:p>
    <w:p w14:paraId="590BC65C" w14:textId="77777777" w:rsidR="00B56C01" w:rsidRDefault="00B56C01" w:rsidP="00B56C01"/>
    <w:p w14:paraId="33C58F77" w14:textId="77777777" w:rsidR="00B56C01" w:rsidRDefault="00B56C01" w:rsidP="00B56C01">
      <w:pPr>
        <w:rPr>
          <w:b/>
          <w:i/>
          <w:sz w:val="24"/>
          <w:szCs w:val="24"/>
          <w:lang w:eastAsia="ko-KR"/>
        </w:rPr>
      </w:pPr>
      <w:r>
        <w:rPr>
          <w:b/>
          <w:i/>
          <w:sz w:val="24"/>
          <w:szCs w:val="24"/>
        </w:rPr>
        <w:t xml:space="preserve">133 – </w:t>
      </w:r>
      <w:r>
        <w:rPr>
          <w:sz w:val="24"/>
          <w:szCs w:val="24"/>
        </w:rPr>
        <w:t>3GPP-</w:t>
      </w:r>
      <w:r>
        <w:rPr>
          <w:b/>
          <w:i/>
          <w:sz w:val="24"/>
          <w:szCs w:val="24"/>
        </w:rPr>
        <w:t>Charging ID-v2</w:t>
      </w:r>
    </w:p>
    <w:p w14:paraId="3D1D8C1E" w14:textId="77777777" w:rsidR="00B56C01" w:rsidRDefault="00B56C01" w:rsidP="00B56C0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56C01" w14:paraId="56E45E47" w14:textId="77777777" w:rsidTr="00E9158E">
        <w:trPr>
          <w:jc w:val="center"/>
        </w:trPr>
        <w:tc>
          <w:tcPr>
            <w:tcW w:w="1016" w:type="dxa"/>
          </w:tcPr>
          <w:p w14:paraId="3195241B" w14:textId="77777777" w:rsidR="00B56C01" w:rsidRDefault="00B56C01" w:rsidP="00E9158E">
            <w:pPr>
              <w:jc w:val="right"/>
            </w:pPr>
          </w:p>
        </w:tc>
        <w:tc>
          <w:tcPr>
            <w:tcW w:w="390" w:type="dxa"/>
          </w:tcPr>
          <w:p w14:paraId="4196E50B" w14:textId="77777777" w:rsidR="00B56C01" w:rsidRDefault="00B56C01" w:rsidP="00E9158E"/>
        </w:tc>
        <w:tc>
          <w:tcPr>
            <w:tcW w:w="4274" w:type="dxa"/>
            <w:gridSpan w:val="8"/>
          </w:tcPr>
          <w:p w14:paraId="54DDAA8A" w14:textId="77777777" w:rsidR="00B56C01" w:rsidRDefault="00B56C01" w:rsidP="00E9158E">
            <w:pPr>
              <w:jc w:val="center"/>
            </w:pPr>
            <w:r>
              <w:t>Bits</w:t>
            </w:r>
          </w:p>
        </w:tc>
      </w:tr>
      <w:tr w:rsidR="00B56C01" w14:paraId="21E88AAD" w14:textId="77777777" w:rsidTr="00E9158E">
        <w:trPr>
          <w:jc w:val="center"/>
        </w:trPr>
        <w:tc>
          <w:tcPr>
            <w:tcW w:w="1016" w:type="dxa"/>
          </w:tcPr>
          <w:p w14:paraId="1201A416" w14:textId="77777777" w:rsidR="00B56C01" w:rsidRDefault="00B56C01" w:rsidP="00E9158E">
            <w:pPr>
              <w:pStyle w:val="TAH"/>
            </w:pPr>
            <w:r>
              <w:t>Octets</w:t>
            </w:r>
          </w:p>
        </w:tc>
        <w:tc>
          <w:tcPr>
            <w:tcW w:w="390" w:type="dxa"/>
          </w:tcPr>
          <w:p w14:paraId="64008EBF" w14:textId="77777777" w:rsidR="00B56C01" w:rsidRDefault="00B56C01" w:rsidP="00E9158E">
            <w:pPr>
              <w:pStyle w:val="TAH"/>
            </w:pPr>
          </w:p>
        </w:tc>
        <w:tc>
          <w:tcPr>
            <w:tcW w:w="567" w:type="dxa"/>
            <w:tcBorders>
              <w:bottom w:val="single" w:sz="4" w:space="0" w:color="auto"/>
            </w:tcBorders>
          </w:tcPr>
          <w:p w14:paraId="04711C6B" w14:textId="77777777" w:rsidR="00B56C01" w:rsidRDefault="00B56C01" w:rsidP="00E9158E">
            <w:pPr>
              <w:pStyle w:val="TAH"/>
            </w:pPr>
            <w:r>
              <w:t>8</w:t>
            </w:r>
          </w:p>
        </w:tc>
        <w:tc>
          <w:tcPr>
            <w:tcW w:w="567" w:type="dxa"/>
            <w:tcBorders>
              <w:bottom w:val="single" w:sz="4" w:space="0" w:color="auto"/>
            </w:tcBorders>
          </w:tcPr>
          <w:p w14:paraId="025BDEFC" w14:textId="77777777" w:rsidR="00B56C01" w:rsidRDefault="00B56C01" w:rsidP="00E9158E">
            <w:pPr>
              <w:pStyle w:val="TAH"/>
            </w:pPr>
            <w:r>
              <w:t>7</w:t>
            </w:r>
          </w:p>
        </w:tc>
        <w:tc>
          <w:tcPr>
            <w:tcW w:w="584" w:type="dxa"/>
            <w:tcBorders>
              <w:bottom w:val="single" w:sz="4" w:space="0" w:color="auto"/>
            </w:tcBorders>
          </w:tcPr>
          <w:p w14:paraId="1986202C" w14:textId="77777777" w:rsidR="00B56C01" w:rsidRDefault="00B56C01" w:rsidP="00E9158E">
            <w:pPr>
              <w:pStyle w:val="TAH"/>
            </w:pPr>
            <w:r>
              <w:t>6</w:t>
            </w:r>
          </w:p>
        </w:tc>
        <w:tc>
          <w:tcPr>
            <w:tcW w:w="550" w:type="dxa"/>
            <w:tcBorders>
              <w:bottom w:val="single" w:sz="4" w:space="0" w:color="auto"/>
            </w:tcBorders>
          </w:tcPr>
          <w:p w14:paraId="498CFB6C" w14:textId="77777777" w:rsidR="00B56C01" w:rsidRDefault="00B56C01" w:rsidP="00E9158E">
            <w:pPr>
              <w:pStyle w:val="TAH"/>
            </w:pPr>
            <w:r>
              <w:t>5</w:t>
            </w:r>
          </w:p>
        </w:tc>
        <w:tc>
          <w:tcPr>
            <w:tcW w:w="551" w:type="dxa"/>
            <w:tcBorders>
              <w:bottom w:val="single" w:sz="4" w:space="0" w:color="auto"/>
            </w:tcBorders>
          </w:tcPr>
          <w:p w14:paraId="40963AFF" w14:textId="77777777" w:rsidR="00B56C01" w:rsidRDefault="00B56C01" w:rsidP="00E9158E">
            <w:pPr>
              <w:pStyle w:val="TAH"/>
            </w:pPr>
            <w:r>
              <w:t>4</w:t>
            </w:r>
          </w:p>
        </w:tc>
        <w:tc>
          <w:tcPr>
            <w:tcW w:w="435" w:type="dxa"/>
            <w:tcBorders>
              <w:bottom w:val="single" w:sz="4" w:space="0" w:color="auto"/>
            </w:tcBorders>
          </w:tcPr>
          <w:p w14:paraId="5E621D87" w14:textId="77777777" w:rsidR="00B56C01" w:rsidRDefault="00B56C01" w:rsidP="00E9158E">
            <w:pPr>
              <w:pStyle w:val="TAH"/>
            </w:pPr>
            <w:r>
              <w:t>3</w:t>
            </w:r>
          </w:p>
        </w:tc>
        <w:tc>
          <w:tcPr>
            <w:tcW w:w="616" w:type="dxa"/>
            <w:tcBorders>
              <w:bottom w:val="single" w:sz="4" w:space="0" w:color="auto"/>
            </w:tcBorders>
          </w:tcPr>
          <w:p w14:paraId="7513BC86" w14:textId="77777777" w:rsidR="00B56C01" w:rsidRDefault="00B56C01" w:rsidP="00E9158E">
            <w:pPr>
              <w:pStyle w:val="TAH"/>
            </w:pPr>
            <w:r>
              <w:t>2</w:t>
            </w:r>
          </w:p>
        </w:tc>
        <w:tc>
          <w:tcPr>
            <w:tcW w:w="404" w:type="dxa"/>
            <w:tcBorders>
              <w:bottom w:val="single" w:sz="4" w:space="0" w:color="auto"/>
            </w:tcBorders>
          </w:tcPr>
          <w:p w14:paraId="113463E2" w14:textId="77777777" w:rsidR="00B56C01" w:rsidRDefault="00B56C01" w:rsidP="00E9158E">
            <w:pPr>
              <w:pStyle w:val="TAH"/>
            </w:pPr>
            <w:r>
              <w:t>1</w:t>
            </w:r>
          </w:p>
        </w:tc>
      </w:tr>
      <w:tr w:rsidR="00B56C01" w14:paraId="5439C9CD" w14:textId="77777777" w:rsidTr="00E9158E">
        <w:trPr>
          <w:jc w:val="center"/>
        </w:trPr>
        <w:tc>
          <w:tcPr>
            <w:tcW w:w="1016" w:type="dxa"/>
          </w:tcPr>
          <w:p w14:paraId="711CE3D0" w14:textId="77777777" w:rsidR="00B56C01" w:rsidRDefault="00B56C01" w:rsidP="00E9158E">
            <w:pPr>
              <w:pStyle w:val="TAC"/>
            </w:pPr>
            <w:r>
              <w:t>1</w:t>
            </w:r>
          </w:p>
        </w:tc>
        <w:tc>
          <w:tcPr>
            <w:tcW w:w="390" w:type="dxa"/>
            <w:tcBorders>
              <w:right w:val="single" w:sz="4" w:space="0" w:color="auto"/>
            </w:tcBorders>
          </w:tcPr>
          <w:p w14:paraId="7C5CA203" w14:textId="77777777" w:rsidR="00B56C01" w:rsidRDefault="00B56C01" w:rsidP="00E9158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8C04C3F" w14:textId="77777777" w:rsidR="00B56C01" w:rsidRDefault="00B56C01" w:rsidP="00E9158E">
            <w:pPr>
              <w:pStyle w:val="TAC"/>
            </w:pPr>
            <w:r>
              <w:t>3GPP type = 133</w:t>
            </w:r>
          </w:p>
        </w:tc>
      </w:tr>
      <w:tr w:rsidR="00B56C01" w14:paraId="5529C61E" w14:textId="77777777" w:rsidTr="00E9158E">
        <w:trPr>
          <w:jc w:val="center"/>
        </w:trPr>
        <w:tc>
          <w:tcPr>
            <w:tcW w:w="1016" w:type="dxa"/>
          </w:tcPr>
          <w:p w14:paraId="47FFB129" w14:textId="77777777" w:rsidR="00B56C01" w:rsidRDefault="00B56C01" w:rsidP="00E9158E">
            <w:pPr>
              <w:pStyle w:val="TAC"/>
            </w:pPr>
            <w:r>
              <w:t>2</w:t>
            </w:r>
          </w:p>
        </w:tc>
        <w:tc>
          <w:tcPr>
            <w:tcW w:w="390" w:type="dxa"/>
            <w:tcBorders>
              <w:right w:val="single" w:sz="4" w:space="0" w:color="auto"/>
            </w:tcBorders>
          </w:tcPr>
          <w:p w14:paraId="373C5D1E"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CD1EF8" w14:textId="77777777" w:rsidR="00B56C01" w:rsidRDefault="00B56C01" w:rsidP="00E9158E">
            <w:pPr>
              <w:pStyle w:val="TAC"/>
            </w:pPr>
            <w:r>
              <w:t>3GPP Length= m</w:t>
            </w:r>
          </w:p>
        </w:tc>
      </w:tr>
      <w:tr w:rsidR="00B56C01" w14:paraId="41B95197" w14:textId="77777777" w:rsidTr="00E9158E">
        <w:trPr>
          <w:jc w:val="center"/>
        </w:trPr>
        <w:tc>
          <w:tcPr>
            <w:tcW w:w="1016" w:type="dxa"/>
          </w:tcPr>
          <w:p w14:paraId="3EA24550" w14:textId="77777777" w:rsidR="00B56C01" w:rsidRDefault="00B56C01" w:rsidP="00E9158E">
            <w:pPr>
              <w:pStyle w:val="TAC"/>
            </w:pPr>
            <w:r>
              <w:t>3-m</w:t>
            </w:r>
          </w:p>
        </w:tc>
        <w:tc>
          <w:tcPr>
            <w:tcW w:w="390" w:type="dxa"/>
            <w:tcBorders>
              <w:right w:val="single" w:sz="4" w:space="0" w:color="auto"/>
            </w:tcBorders>
          </w:tcPr>
          <w:p w14:paraId="7249F4C9" w14:textId="77777777" w:rsidR="00B56C01" w:rsidRDefault="00B56C01" w:rsidP="00E9158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40C459" w14:textId="77777777" w:rsidR="00B56C01" w:rsidRDefault="00B56C01" w:rsidP="00E9158E">
            <w:pPr>
              <w:pStyle w:val="TAC"/>
            </w:pPr>
            <w:r>
              <w:t>Charging ID (string)</w:t>
            </w:r>
          </w:p>
        </w:tc>
      </w:tr>
    </w:tbl>
    <w:p w14:paraId="7D7BDDBA" w14:textId="77777777" w:rsidR="00B56C01" w:rsidRDefault="00B56C01" w:rsidP="00B56C01"/>
    <w:p w14:paraId="13F61A8A" w14:textId="77777777" w:rsidR="00B56C01" w:rsidRDefault="00B56C01" w:rsidP="00B56C01">
      <w:r>
        <w:t>3GPP Type: 133</w:t>
      </w:r>
    </w:p>
    <w:p w14:paraId="6364DE3F" w14:textId="77777777" w:rsidR="00B56C01" w:rsidRDefault="00B56C01" w:rsidP="00B56C01">
      <w:r>
        <w:t>Length: m</w:t>
      </w:r>
    </w:p>
    <w:p w14:paraId="2FAF06FB" w14:textId="77777777" w:rsidR="00B56C01" w:rsidRDefault="00B56C01" w:rsidP="00B56C01">
      <w:r>
        <w:t xml:space="preserve">Charging ID value: </w:t>
      </w:r>
      <w:r w:rsidRPr="00A274FA">
        <w:t xml:space="preserve">string, indicates the </w:t>
      </w:r>
      <w:r>
        <w:rPr>
          <w:rFonts w:hint="eastAsia"/>
          <w:lang w:eastAsia="zh-CN"/>
        </w:rPr>
        <w:t>Cha</w:t>
      </w:r>
      <w:r>
        <w:t>rging Identifier</w:t>
      </w:r>
      <w:r w:rsidRPr="002E603D">
        <w:rPr>
          <w:noProof/>
        </w:rPr>
        <w:t xml:space="preserve"> </w:t>
      </w:r>
      <w:r>
        <w:rPr>
          <w:noProof/>
        </w:rPr>
        <w:t xml:space="preserve">and may be extended with </w:t>
      </w:r>
      <w:r w:rsidRPr="00FF651B">
        <w:rPr>
          <w:noProof/>
        </w:rPr>
        <w:t>SMF address and</w:t>
      </w:r>
      <w:r>
        <w:rPr>
          <w:noProof/>
        </w:rPr>
        <w:t>/or</w:t>
      </w:r>
      <w:r w:rsidRPr="00FF651B">
        <w:rPr>
          <w:noProof/>
        </w:rPr>
        <w:t xml:space="preserve"> the session opening time stamp</w:t>
      </w:r>
      <w:r>
        <w:rPr>
          <w:noProof/>
        </w:rPr>
        <w:t xml:space="preserve">. </w:t>
      </w:r>
      <w:r w:rsidRPr="00775AD3">
        <w:rPr>
          <w:noProof/>
        </w:rPr>
        <w:t xml:space="preserve">The </w:t>
      </w:r>
      <w:r>
        <w:rPr>
          <w:noProof/>
        </w:rPr>
        <w:t>SMF</w:t>
      </w:r>
      <w:r w:rsidRPr="00775AD3">
        <w:rPr>
          <w:noProof/>
        </w:rPr>
        <w:t xml:space="preserve"> address is the same one that is used in the CDRs generated by the </w:t>
      </w:r>
      <w:r>
        <w:rPr>
          <w:noProof/>
        </w:rPr>
        <w:t>SMF</w:t>
      </w:r>
      <w:r w:rsidRPr="00A274FA">
        <w:t>.</w:t>
      </w:r>
    </w:p>
    <w:p w14:paraId="68AB9AD5" w14:textId="36AE5BAC" w:rsidR="00B56C01" w:rsidDel="00F6283C" w:rsidRDefault="00B56C01" w:rsidP="00B56C01">
      <w:pPr>
        <w:pStyle w:val="EditorsNote"/>
        <w:rPr>
          <w:del w:id="55" w:author="Ericsson_Maria Liang" w:date="2025-08-18T17:15:00Z"/>
          <w:lang w:eastAsia="zh-CN"/>
        </w:rPr>
      </w:pPr>
      <w:del w:id="56" w:author="Ericsson_Maria Liang" w:date="2025-08-18T17:15:00Z">
        <w:r w:rsidDel="00F6283C">
          <w:delText>Editor’s Note:</w:delText>
        </w:r>
        <w:r w:rsidDel="00F6283C">
          <w:tab/>
        </w:r>
        <w:r w:rsidRPr="003072ED" w:rsidDel="00F6283C">
          <w:delText>Whether both the SMF address and session opening timestamp are needed for uniqueness or only the session opening timestamp is FFS</w:delText>
        </w:r>
        <w:r w:rsidDel="00F6283C">
          <w:delText>.</w:delText>
        </w:r>
      </w:del>
    </w:p>
    <w:p w14:paraId="1A5FBA71" w14:textId="77777777" w:rsidR="00B56C01" w:rsidRDefault="00B56C01" w:rsidP="00B56C01">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65804B74" w14:textId="77777777" w:rsidR="00B56C01" w:rsidRDefault="00B56C01" w:rsidP="00B56C01">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B56C01" w14:paraId="009DB35C" w14:textId="77777777" w:rsidTr="00E9158E">
        <w:trPr>
          <w:jc w:val="center"/>
        </w:trPr>
        <w:tc>
          <w:tcPr>
            <w:tcW w:w="1016" w:type="dxa"/>
          </w:tcPr>
          <w:p w14:paraId="05DB8925" w14:textId="77777777" w:rsidR="00B56C01" w:rsidRDefault="00B56C01" w:rsidP="00E9158E">
            <w:pPr>
              <w:jc w:val="right"/>
            </w:pPr>
          </w:p>
        </w:tc>
        <w:tc>
          <w:tcPr>
            <w:tcW w:w="334" w:type="dxa"/>
          </w:tcPr>
          <w:p w14:paraId="52290869" w14:textId="77777777" w:rsidR="00B56C01" w:rsidRDefault="00B56C01" w:rsidP="00E9158E"/>
        </w:tc>
        <w:tc>
          <w:tcPr>
            <w:tcW w:w="485" w:type="dxa"/>
          </w:tcPr>
          <w:p w14:paraId="0B349849" w14:textId="77777777" w:rsidR="00B56C01" w:rsidRDefault="00B56C01" w:rsidP="00E9158E">
            <w:pPr>
              <w:jc w:val="center"/>
            </w:pPr>
          </w:p>
        </w:tc>
        <w:tc>
          <w:tcPr>
            <w:tcW w:w="3925" w:type="dxa"/>
            <w:gridSpan w:val="10"/>
          </w:tcPr>
          <w:p w14:paraId="7BC2F0D2" w14:textId="77777777" w:rsidR="00B56C01" w:rsidRDefault="00B56C01" w:rsidP="00E9158E">
            <w:pPr>
              <w:jc w:val="center"/>
            </w:pPr>
            <w:r>
              <w:t>Bits</w:t>
            </w:r>
          </w:p>
        </w:tc>
      </w:tr>
      <w:tr w:rsidR="00B56C01" w14:paraId="42E31D94" w14:textId="77777777" w:rsidTr="00E9158E">
        <w:trPr>
          <w:jc w:val="center"/>
        </w:trPr>
        <w:tc>
          <w:tcPr>
            <w:tcW w:w="1016" w:type="dxa"/>
          </w:tcPr>
          <w:p w14:paraId="3CF688B2" w14:textId="77777777" w:rsidR="00B56C01" w:rsidRDefault="00B56C01" w:rsidP="00E9158E">
            <w:pPr>
              <w:pStyle w:val="TAH"/>
            </w:pPr>
            <w:r>
              <w:lastRenderedPageBreak/>
              <w:t>Octets</w:t>
            </w:r>
          </w:p>
        </w:tc>
        <w:tc>
          <w:tcPr>
            <w:tcW w:w="334" w:type="dxa"/>
          </w:tcPr>
          <w:p w14:paraId="58E6D7F3" w14:textId="77777777" w:rsidR="00B56C01" w:rsidRDefault="00B56C01" w:rsidP="00E9158E">
            <w:pPr>
              <w:pStyle w:val="TAH"/>
            </w:pPr>
          </w:p>
        </w:tc>
        <w:tc>
          <w:tcPr>
            <w:tcW w:w="623" w:type="dxa"/>
            <w:gridSpan w:val="2"/>
            <w:tcBorders>
              <w:bottom w:val="single" w:sz="4" w:space="0" w:color="auto"/>
            </w:tcBorders>
          </w:tcPr>
          <w:p w14:paraId="2AF76EEE" w14:textId="77777777" w:rsidR="00B56C01" w:rsidRDefault="00B56C01" w:rsidP="00E9158E">
            <w:pPr>
              <w:pStyle w:val="TAH"/>
            </w:pPr>
            <w:r>
              <w:t>8</w:t>
            </w:r>
          </w:p>
        </w:tc>
        <w:tc>
          <w:tcPr>
            <w:tcW w:w="567" w:type="dxa"/>
            <w:gridSpan w:val="2"/>
            <w:tcBorders>
              <w:bottom w:val="single" w:sz="4" w:space="0" w:color="auto"/>
            </w:tcBorders>
          </w:tcPr>
          <w:p w14:paraId="71675848" w14:textId="77777777" w:rsidR="00B56C01" w:rsidRDefault="00B56C01" w:rsidP="00E9158E">
            <w:pPr>
              <w:pStyle w:val="TAH"/>
            </w:pPr>
            <w:r>
              <w:t>7</w:t>
            </w:r>
          </w:p>
        </w:tc>
        <w:tc>
          <w:tcPr>
            <w:tcW w:w="584" w:type="dxa"/>
            <w:tcBorders>
              <w:bottom w:val="single" w:sz="4" w:space="0" w:color="auto"/>
            </w:tcBorders>
          </w:tcPr>
          <w:p w14:paraId="24B2A85C" w14:textId="77777777" w:rsidR="00B56C01" w:rsidRDefault="00B56C01" w:rsidP="00E9158E">
            <w:pPr>
              <w:pStyle w:val="TAH"/>
            </w:pPr>
            <w:r>
              <w:t>6</w:t>
            </w:r>
          </w:p>
        </w:tc>
        <w:tc>
          <w:tcPr>
            <w:tcW w:w="550" w:type="dxa"/>
            <w:tcBorders>
              <w:bottom w:val="single" w:sz="4" w:space="0" w:color="auto"/>
            </w:tcBorders>
          </w:tcPr>
          <w:p w14:paraId="74F1A1F8" w14:textId="77777777" w:rsidR="00B56C01" w:rsidRDefault="00B56C01" w:rsidP="00E9158E">
            <w:pPr>
              <w:pStyle w:val="TAH"/>
            </w:pPr>
            <w:r>
              <w:t>5</w:t>
            </w:r>
          </w:p>
        </w:tc>
        <w:tc>
          <w:tcPr>
            <w:tcW w:w="646" w:type="dxa"/>
            <w:tcBorders>
              <w:bottom w:val="single" w:sz="4" w:space="0" w:color="auto"/>
            </w:tcBorders>
          </w:tcPr>
          <w:p w14:paraId="74DF8B0C" w14:textId="77777777" w:rsidR="00B56C01" w:rsidRDefault="00B56C01" w:rsidP="00E9158E">
            <w:pPr>
              <w:pStyle w:val="TAH"/>
            </w:pPr>
            <w:r>
              <w:t>4</w:t>
            </w:r>
          </w:p>
        </w:tc>
        <w:tc>
          <w:tcPr>
            <w:tcW w:w="345" w:type="dxa"/>
            <w:tcBorders>
              <w:bottom w:val="single" w:sz="4" w:space="0" w:color="auto"/>
            </w:tcBorders>
          </w:tcPr>
          <w:p w14:paraId="3EE63130" w14:textId="77777777" w:rsidR="00B56C01" w:rsidRDefault="00B56C01" w:rsidP="00E9158E">
            <w:pPr>
              <w:pStyle w:val="TAH"/>
            </w:pPr>
            <w:r>
              <w:t>3</w:t>
            </w:r>
          </w:p>
        </w:tc>
        <w:tc>
          <w:tcPr>
            <w:tcW w:w="76" w:type="dxa"/>
            <w:tcBorders>
              <w:bottom w:val="single" w:sz="4" w:space="0" w:color="auto"/>
            </w:tcBorders>
          </w:tcPr>
          <w:p w14:paraId="1FF9D296" w14:textId="77777777" w:rsidR="00B56C01" w:rsidRDefault="00B56C01" w:rsidP="00E9158E">
            <w:pPr>
              <w:pStyle w:val="TAH"/>
            </w:pPr>
          </w:p>
        </w:tc>
        <w:tc>
          <w:tcPr>
            <w:tcW w:w="441" w:type="dxa"/>
            <w:tcBorders>
              <w:bottom w:val="single" w:sz="4" w:space="0" w:color="auto"/>
            </w:tcBorders>
          </w:tcPr>
          <w:p w14:paraId="4E10774B" w14:textId="77777777" w:rsidR="00B56C01" w:rsidRDefault="00B56C01" w:rsidP="00E9158E">
            <w:pPr>
              <w:pStyle w:val="TAH"/>
            </w:pPr>
            <w:r>
              <w:t>2</w:t>
            </w:r>
          </w:p>
        </w:tc>
        <w:tc>
          <w:tcPr>
            <w:tcW w:w="578" w:type="dxa"/>
            <w:tcBorders>
              <w:bottom w:val="single" w:sz="4" w:space="0" w:color="auto"/>
            </w:tcBorders>
          </w:tcPr>
          <w:p w14:paraId="68BD57ED" w14:textId="77777777" w:rsidR="00B56C01" w:rsidRDefault="00B56C01" w:rsidP="00E9158E">
            <w:pPr>
              <w:pStyle w:val="TAH"/>
            </w:pPr>
            <w:r>
              <w:t>1</w:t>
            </w:r>
          </w:p>
        </w:tc>
      </w:tr>
      <w:tr w:rsidR="00B56C01" w14:paraId="4D057E26" w14:textId="77777777" w:rsidTr="00E9158E">
        <w:trPr>
          <w:jc w:val="center"/>
        </w:trPr>
        <w:tc>
          <w:tcPr>
            <w:tcW w:w="1016" w:type="dxa"/>
          </w:tcPr>
          <w:p w14:paraId="1DF2819F" w14:textId="77777777" w:rsidR="00B56C01" w:rsidRDefault="00B56C01" w:rsidP="00E9158E">
            <w:pPr>
              <w:pStyle w:val="TAC"/>
            </w:pPr>
            <w:r>
              <w:t>1</w:t>
            </w:r>
          </w:p>
        </w:tc>
        <w:tc>
          <w:tcPr>
            <w:tcW w:w="334" w:type="dxa"/>
            <w:tcBorders>
              <w:right w:val="single" w:sz="4" w:space="0" w:color="auto"/>
            </w:tcBorders>
          </w:tcPr>
          <w:p w14:paraId="7B6375D8" w14:textId="77777777" w:rsidR="00B56C01" w:rsidRDefault="00B56C01" w:rsidP="00E9158E">
            <w:pPr>
              <w:pStyle w:val="TAC"/>
            </w:pPr>
          </w:p>
        </w:tc>
        <w:tc>
          <w:tcPr>
            <w:tcW w:w="4410" w:type="dxa"/>
            <w:gridSpan w:val="11"/>
            <w:tcBorders>
              <w:top w:val="single" w:sz="4" w:space="0" w:color="auto"/>
              <w:bottom w:val="single" w:sz="4" w:space="0" w:color="auto"/>
              <w:right w:val="single" w:sz="4" w:space="0" w:color="auto"/>
            </w:tcBorders>
          </w:tcPr>
          <w:p w14:paraId="31ACCB71" w14:textId="77777777" w:rsidR="00B56C01" w:rsidRDefault="00B56C01" w:rsidP="00E9158E">
            <w:pPr>
              <w:pStyle w:val="TAC"/>
            </w:pPr>
            <w:r>
              <w:t>3GPP type = 1</w:t>
            </w:r>
            <w:r>
              <w:rPr>
                <w:rFonts w:hint="eastAsia"/>
                <w:lang w:eastAsia="zh-CN"/>
              </w:rPr>
              <w:t>34</w:t>
            </w:r>
          </w:p>
        </w:tc>
      </w:tr>
      <w:tr w:rsidR="00B56C01" w14:paraId="2C579DDF" w14:textId="77777777" w:rsidTr="00E9158E">
        <w:trPr>
          <w:jc w:val="center"/>
        </w:trPr>
        <w:tc>
          <w:tcPr>
            <w:tcW w:w="1016" w:type="dxa"/>
          </w:tcPr>
          <w:p w14:paraId="66C5584F" w14:textId="77777777" w:rsidR="00B56C01" w:rsidRDefault="00B56C01" w:rsidP="00E9158E">
            <w:pPr>
              <w:pStyle w:val="TAC"/>
            </w:pPr>
            <w:r>
              <w:t>2</w:t>
            </w:r>
          </w:p>
        </w:tc>
        <w:tc>
          <w:tcPr>
            <w:tcW w:w="334" w:type="dxa"/>
            <w:tcBorders>
              <w:right w:val="single" w:sz="4" w:space="0" w:color="auto"/>
            </w:tcBorders>
          </w:tcPr>
          <w:p w14:paraId="3BD9CD1B" w14:textId="77777777" w:rsidR="00B56C01" w:rsidRDefault="00B56C01" w:rsidP="00E9158E">
            <w:pPr>
              <w:pStyle w:val="TAC"/>
            </w:pPr>
          </w:p>
        </w:tc>
        <w:tc>
          <w:tcPr>
            <w:tcW w:w="4410" w:type="dxa"/>
            <w:gridSpan w:val="11"/>
            <w:tcBorders>
              <w:top w:val="single" w:sz="4" w:space="0" w:color="auto"/>
              <w:bottom w:val="single" w:sz="4" w:space="0" w:color="auto"/>
              <w:right w:val="single" w:sz="4" w:space="0" w:color="auto"/>
            </w:tcBorders>
          </w:tcPr>
          <w:p w14:paraId="2D9E48B2" w14:textId="77777777" w:rsidR="00B56C01" w:rsidRDefault="00B56C01" w:rsidP="00E9158E">
            <w:pPr>
              <w:pStyle w:val="TAC"/>
              <w:rPr>
                <w:lang w:eastAsia="zh-CN"/>
              </w:rPr>
            </w:pPr>
            <w:r>
              <w:t xml:space="preserve">3GPP Length= </w:t>
            </w:r>
            <w:r>
              <w:rPr>
                <w:lang w:eastAsia="zh-CN"/>
              </w:rPr>
              <w:t>5</w:t>
            </w:r>
          </w:p>
        </w:tc>
      </w:tr>
      <w:tr w:rsidR="00B56C01" w14:paraId="0444E940" w14:textId="77777777" w:rsidTr="00E9158E">
        <w:trPr>
          <w:jc w:val="center"/>
        </w:trPr>
        <w:tc>
          <w:tcPr>
            <w:tcW w:w="1016" w:type="dxa"/>
          </w:tcPr>
          <w:p w14:paraId="3850393F" w14:textId="77777777" w:rsidR="00B56C01" w:rsidRDefault="00B56C01" w:rsidP="00E9158E">
            <w:pPr>
              <w:pStyle w:val="TAC"/>
            </w:pPr>
            <w:r>
              <w:t>3</w:t>
            </w:r>
          </w:p>
        </w:tc>
        <w:tc>
          <w:tcPr>
            <w:tcW w:w="334" w:type="dxa"/>
            <w:tcBorders>
              <w:right w:val="single" w:sz="4" w:space="0" w:color="auto"/>
            </w:tcBorders>
          </w:tcPr>
          <w:p w14:paraId="78B0F96E" w14:textId="77777777" w:rsidR="00B56C01" w:rsidRDefault="00B56C01" w:rsidP="00E9158E">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385DDF1B" w14:textId="77777777" w:rsidR="00B56C01" w:rsidRDefault="00B56C01" w:rsidP="00E9158E">
            <w:pPr>
              <w:pStyle w:val="TAC"/>
            </w:pPr>
            <w:r>
              <w:rPr>
                <w:rFonts w:hint="eastAsia"/>
                <w:lang w:eastAsia="zh-CN"/>
              </w:rPr>
              <w:t>V</w:t>
            </w:r>
            <w:r>
              <w:rPr>
                <w:lang w:eastAsia="zh-CN"/>
              </w:rPr>
              <w:t>LAN TAG value</w:t>
            </w:r>
          </w:p>
        </w:tc>
      </w:tr>
      <w:tr w:rsidR="00B56C01" w14:paraId="02F7C32D" w14:textId="77777777" w:rsidTr="00E9158E">
        <w:trPr>
          <w:jc w:val="center"/>
        </w:trPr>
        <w:tc>
          <w:tcPr>
            <w:tcW w:w="1016" w:type="dxa"/>
          </w:tcPr>
          <w:p w14:paraId="62B4F8F1" w14:textId="77777777" w:rsidR="00B56C01" w:rsidRDefault="00B56C01" w:rsidP="00E9158E">
            <w:pPr>
              <w:pStyle w:val="TAC"/>
            </w:pPr>
            <w:r>
              <w:t>4</w:t>
            </w:r>
          </w:p>
        </w:tc>
        <w:tc>
          <w:tcPr>
            <w:tcW w:w="334" w:type="dxa"/>
            <w:tcBorders>
              <w:right w:val="single" w:sz="4" w:space="0" w:color="auto"/>
            </w:tcBorders>
          </w:tcPr>
          <w:p w14:paraId="53BF1456" w14:textId="77777777" w:rsidR="00B56C01" w:rsidRDefault="00B56C01" w:rsidP="00E9158E">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647BF876" w14:textId="77777777" w:rsidR="00B56C01" w:rsidRDefault="00B56C01" w:rsidP="00E9158E">
            <w:pPr>
              <w:pStyle w:val="TAC"/>
            </w:pPr>
            <w:r>
              <w:rPr>
                <w:rFonts w:hint="eastAsia"/>
                <w:lang w:eastAsia="zh-CN"/>
              </w:rPr>
              <w:t>V</w:t>
            </w:r>
            <w:r>
              <w:rPr>
                <w:lang w:eastAsia="zh-CN"/>
              </w:rPr>
              <w:t>LAN TAG value</w:t>
            </w:r>
          </w:p>
        </w:tc>
      </w:tr>
      <w:tr w:rsidR="00B56C01" w14:paraId="7CD7DDF7" w14:textId="77777777" w:rsidTr="00E9158E">
        <w:trPr>
          <w:jc w:val="center"/>
        </w:trPr>
        <w:tc>
          <w:tcPr>
            <w:tcW w:w="1016" w:type="dxa"/>
          </w:tcPr>
          <w:p w14:paraId="760755EF" w14:textId="77777777" w:rsidR="00B56C01" w:rsidRDefault="00B56C01" w:rsidP="00E9158E">
            <w:pPr>
              <w:pStyle w:val="TAC"/>
            </w:pPr>
            <w:r>
              <w:t>5</w:t>
            </w:r>
          </w:p>
        </w:tc>
        <w:tc>
          <w:tcPr>
            <w:tcW w:w="334" w:type="dxa"/>
            <w:tcBorders>
              <w:right w:val="single" w:sz="4" w:space="0" w:color="auto"/>
            </w:tcBorders>
          </w:tcPr>
          <w:p w14:paraId="1278A1B3" w14:textId="77777777" w:rsidR="00B56C01" w:rsidRDefault="00B56C01" w:rsidP="00E9158E">
            <w:pPr>
              <w:pStyle w:val="TAC"/>
            </w:pPr>
          </w:p>
        </w:tc>
        <w:tc>
          <w:tcPr>
            <w:tcW w:w="1102" w:type="dxa"/>
            <w:gridSpan w:val="3"/>
            <w:tcBorders>
              <w:top w:val="single" w:sz="4" w:space="0" w:color="auto"/>
              <w:left w:val="single" w:sz="4" w:space="0" w:color="auto"/>
              <w:bottom w:val="single" w:sz="4" w:space="0" w:color="auto"/>
              <w:right w:val="single" w:sz="4" w:space="0" w:color="auto"/>
            </w:tcBorders>
          </w:tcPr>
          <w:p w14:paraId="38DFFB69" w14:textId="77777777" w:rsidR="00B56C01" w:rsidRDefault="00B56C01" w:rsidP="00E9158E">
            <w:pPr>
              <w:pStyle w:val="TAC"/>
              <w:rPr>
                <w:lang w:eastAsia="zh-CN"/>
              </w:rPr>
            </w:pPr>
            <w:r>
              <w:t>VLAN type</w:t>
            </w:r>
          </w:p>
        </w:tc>
        <w:tc>
          <w:tcPr>
            <w:tcW w:w="3308" w:type="dxa"/>
            <w:gridSpan w:val="8"/>
            <w:tcBorders>
              <w:top w:val="single" w:sz="4" w:space="0" w:color="auto"/>
              <w:left w:val="single" w:sz="4" w:space="0" w:color="auto"/>
              <w:bottom w:val="single" w:sz="4" w:space="0" w:color="auto"/>
              <w:right w:val="single" w:sz="4" w:space="0" w:color="auto"/>
            </w:tcBorders>
          </w:tcPr>
          <w:p w14:paraId="03BCCB82" w14:textId="77777777" w:rsidR="00B56C01" w:rsidRDefault="00B56C01" w:rsidP="00E9158E">
            <w:pPr>
              <w:pStyle w:val="TAC"/>
              <w:rPr>
                <w:lang w:eastAsia="zh-CN"/>
              </w:rPr>
            </w:pPr>
            <w:r>
              <w:t>Spare</w:t>
            </w:r>
          </w:p>
        </w:tc>
      </w:tr>
    </w:tbl>
    <w:p w14:paraId="006B3F3A" w14:textId="77777777" w:rsidR="00B56C01" w:rsidRDefault="00B56C01" w:rsidP="00B56C01">
      <w:pPr>
        <w:rPr>
          <w:lang w:eastAsia="zh-CN"/>
        </w:rPr>
      </w:pPr>
      <w:r>
        <w:t>3GPP Type: 1</w:t>
      </w:r>
      <w:r>
        <w:rPr>
          <w:rFonts w:hint="eastAsia"/>
          <w:lang w:eastAsia="zh-CN"/>
        </w:rPr>
        <w:t>34</w:t>
      </w:r>
    </w:p>
    <w:p w14:paraId="2D65362A" w14:textId="77777777" w:rsidR="00B56C01" w:rsidRDefault="00B56C01" w:rsidP="00B56C01">
      <w:pPr>
        <w:rPr>
          <w:lang w:eastAsia="zh-CN"/>
        </w:rPr>
      </w:pPr>
      <w:r>
        <w:t>Length: 4</w:t>
      </w:r>
    </w:p>
    <w:p w14:paraId="1EDBB58A" w14:textId="77777777" w:rsidR="00B56C01" w:rsidRDefault="00B56C01" w:rsidP="00B56C01">
      <w:r>
        <w:t xml:space="preserve">VLAN TAG value (e.g., as defined in </w:t>
      </w:r>
      <w:r w:rsidRPr="00441CD0">
        <w:t>IEEE 802.1Q [</w:t>
      </w:r>
      <w:r>
        <w:t>71</w:t>
      </w:r>
      <w:r w:rsidRPr="00441CD0">
        <w:t>]</w:t>
      </w:r>
      <w:r>
        <w:t>): Octet String. Octet 3 / Bit 8 shall be the most significant bit of the VLAN TAG and Octet 4 / Bit 1 shall be the least significant bit.</w:t>
      </w:r>
    </w:p>
    <w:p w14:paraId="6DD02AA9" w14:textId="77777777" w:rsidR="00B56C01" w:rsidRDefault="00B56C01" w:rsidP="00B56C01">
      <w:pPr>
        <w:rPr>
          <w:lang w:eastAsia="zh-CN"/>
        </w:rPr>
      </w:pPr>
      <w:r>
        <w:rPr>
          <w:lang w:eastAsia="zh-CN"/>
        </w:rPr>
        <w:t xml:space="preserve">VLAN type: Octet String. Octet 3/ Bit 7 to Bit 8 shall be set to the type of VLAN provided within the "VLAN ID value" field, </w:t>
      </w:r>
      <w:r w:rsidRPr="0005124D">
        <w:rPr>
          <w:lang w:eastAsia="zh-CN"/>
        </w:rPr>
        <w:t>with</w:t>
      </w:r>
      <w:r>
        <w:rPr>
          <w:lang w:eastAsia="zh-CN"/>
        </w:rPr>
        <w:t>:</w:t>
      </w:r>
    </w:p>
    <w:p w14:paraId="66018E70" w14:textId="77777777" w:rsidR="00B56C01" w:rsidRDefault="00B56C01" w:rsidP="00B56C01">
      <w:pPr>
        <w:pStyle w:val="B10"/>
        <w:rPr>
          <w:lang w:eastAsia="zh-CN"/>
        </w:rPr>
      </w:pPr>
      <w:r>
        <w:rPr>
          <w:lang w:eastAsia="zh-CN"/>
        </w:rPr>
        <w:t>-</w:t>
      </w:r>
      <w:r>
        <w:rPr>
          <w:lang w:eastAsia="zh-CN"/>
        </w:rPr>
        <w:tab/>
        <w:t>the</w:t>
      </w:r>
      <w:r w:rsidRPr="0005124D">
        <w:rPr>
          <w:lang w:eastAsia="zh-CN"/>
        </w:rPr>
        <w:t xml:space="preserve"> </w:t>
      </w:r>
      <w:r>
        <w:rPr>
          <w:lang w:eastAsia="zh-CN"/>
        </w:rPr>
        <w:t xml:space="preserve">decimal </w:t>
      </w:r>
      <w:r w:rsidRPr="0005124D">
        <w:rPr>
          <w:lang w:eastAsia="zh-CN"/>
        </w:rPr>
        <w:t xml:space="preserve">value 1 </w:t>
      </w:r>
      <w:r>
        <w:rPr>
          <w:lang w:eastAsia="zh-CN"/>
        </w:rPr>
        <w:t>indicates</w:t>
      </w:r>
      <w:r w:rsidRPr="0005124D">
        <w:rPr>
          <w:lang w:eastAsia="zh-CN"/>
        </w:rPr>
        <w:t xml:space="preserve"> </w:t>
      </w:r>
      <w:r>
        <w:rPr>
          <w:lang w:eastAsia="zh-CN"/>
        </w:rPr>
        <w:t xml:space="preserve">that the VLAN type is </w:t>
      </w:r>
      <w:proofErr w:type="gramStart"/>
      <w:r>
        <w:rPr>
          <w:lang w:eastAsia="zh-CN"/>
        </w:rPr>
        <w:t>a</w:t>
      </w:r>
      <w:r w:rsidRPr="0005124D">
        <w:rPr>
          <w:lang w:eastAsia="zh-CN"/>
        </w:rPr>
        <w:t xml:space="preserve"> </w:t>
      </w:r>
      <w:r>
        <w:rPr>
          <w:lang w:eastAsia="zh-CN"/>
        </w:rPr>
        <w:t xml:space="preserve"> C</w:t>
      </w:r>
      <w:proofErr w:type="gramEnd"/>
      <w:r>
        <w:rPr>
          <w:lang w:eastAsia="zh-CN"/>
        </w:rPr>
        <w:t>-</w:t>
      </w:r>
      <w:proofErr w:type="gramStart"/>
      <w:r>
        <w:rPr>
          <w:lang w:eastAsia="zh-CN"/>
        </w:rPr>
        <w:t>Tag;</w:t>
      </w:r>
      <w:proofErr w:type="gramEnd"/>
    </w:p>
    <w:p w14:paraId="64C25CA4" w14:textId="77777777" w:rsidR="00B56C01" w:rsidRDefault="00B56C01" w:rsidP="00B56C01">
      <w:pPr>
        <w:pStyle w:val="B10"/>
        <w:rPr>
          <w:lang w:eastAsia="zh-CN"/>
        </w:rPr>
      </w:pPr>
      <w:r>
        <w:rPr>
          <w:lang w:eastAsia="zh-CN"/>
        </w:rPr>
        <w:t>-</w:t>
      </w:r>
      <w:r>
        <w:rPr>
          <w:lang w:eastAsia="zh-CN"/>
        </w:rPr>
        <w:tab/>
        <w:t xml:space="preserve">the decimal </w:t>
      </w:r>
      <w:r w:rsidRPr="00B56E13">
        <w:rPr>
          <w:lang w:eastAsia="zh-CN"/>
        </w:rPr>
        <w:t xml:space="preserve">value </w:t>
      </w:r>
      <w:r>
        <w:rPr>
          <w:lang w:eastAsia="zh-CN"/>
        </w:rPr>
        <w:t>2</w:t>
      </w:r>
      <w:r w:rsidRPr="00B56E13">
        <w:rPr>
          <w:lang w:eastAsia="zh-CN"/>
        </w:rPr>
        <w:t xml:space="preserve"> </w:t>
      </w:r>
      <w:r>
        <w:rPr>
          <w:lang w:eastAsia="zh-CN"/>
        </w:rPr>
        <w:t>indicates</w:t>
      </w:r>
      <w:r w:rsidRPr="00B56E13">
        <w:rPr>
          <w:lang w:eastAsia="zh-CN"/>
        </w:rPr>
        <w:t xml:space="preserve"> </w:t>
      </w:r>
      <w:r>
        <w:rPr>
          <w:lang w:eastAsia="zh-CN"/>
        </w:rPr>
        <w:t>that the VLAN type is an S-Tag; and</w:t>
      </w:r>
    </w:p>
    <w:p w14:paraId="0F68E662" w14:textId="77777777" w:rsidR="00B56C01" w:rsidRDefault="00B56C01" w:rsidP="00B56C01">
      <w:pPr>
        <w:pStyle w:val="B10"/>
        <w:rPr>
          <w:lang w:eastAsia="zh-CN"/>
        </w:rPr>
      </w:pPr>
      <w:r>
        <w:rPr>
          <w:lang w:eastAsia="zh-CN"/>
        </w:rPr>
        <w:t>-</w:t>
      </w:r>
      <w:r>
        <w:rPr>
          <w:lang w:eastAsia="zh-CN"/>
        </w:rPr>
        <w:tab/>
        <w:t>the other values 0 and 3 shall be ignored.</w:t>
      </w:r>
    </w:p>
    <w:p w14:paraId="465AF92B" w14:textId="77777777" w:rsidR="00B56C01" w:rsidRDefault="00B56C01" w:rsidP="00B56C01">
      <w:r>
        <w:t xml:space="preserve">This attribute may be sent from the DN-AAA to convey the VLAN handling information for Ethernet PDU sessions. In this release of the specification, at most two "3GPP-VLAN-Handling" attributes may be sent in one RADIUS CoA or Access-Accept message </w:t>
      </w:r>
      <w:r w:rsidRPr="00CE643B">
        <w:rPr>
          <w:lang w:eastAsia="zh-CN"/>
        </w:rPr>
        <w:t>corresponding to a</w:t>
      </w:r>
      <w:r>
        <w:rPr>
          <w:lang w:eastAsia="zh-CN"/>
        </w:rPr>
        <w:t>n</w:t>
      </w:r>
      <w:r w:rsidRPr="00CE643B">
        <w:rPr>
          <w:lang w:eastAsia="zh-CN"/>
        </w:rPr>
        <w:t xml:space="preserve"> S-TAG and/or a C-TAG to be inserted </w:t>
      </w:r>
      <w:r>
        <w:rPr>
          <w:lang w:eastAsia="zh-CN"/>
        </w:rPr>
        <w:t>into the ethernet header of</w:t>
      </w:r>
      <w:r w:rsidRPr="00CE643B">
        <w:rPr>
          <w:lang w:eastAsia="zh-CN"/>
        </w:rPr>
        <w:t xml:space="preserve"> UL traffic and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one or two instances of this attribute are provided, the DN-AAA shall always provide the complete list of VLAN Tag handling information, and the SMF shall replace any earlier received list with the newly received one.</w:t>
      </w:r>
    </w:p>
    <w:p w14:paraId="0A87E345" w14:textId="7E093089" w:rsidR="005876B5" w:rsidRDefault="005876B5" w:rsidP="005876B5">
      <w:pPr>
        <w:rPr>
          <w:ins w:id="57" w:author="Ericsson_Maria Liang" w:date="2025-07-21T16:00:00Z"/>
          <w:b/>
          <w:i/>
          <w:sz w:val="24"/>
          <w:szCs w:val="24"/>
          <w:lang w:val="sv-SE"/>
        </w:rPr>
      </w:pPr>
      <w:ins w:id="58" w:author="Ericsson_Maria Liang" w:date="2025-07-21T16:00:00Z">
        <w:r>
          <w:rPr>
            <w:b/>
            <w:i/>
            <w:sz w:val="24"/>
            <w:szCs w:val="24"/>
            <w:lang w:val="sv-SE"/>
          </w:rPr>
          <w:t>1</w:t>
        </w:r>
      </w:ins>
      <w:ins w:id="59" w:author="Ericsson_Maria Liang" w:date="2025-07-21T16:01:00Z">
        <w:r>
          <w:rPr>
            <w:b/>
            <w:i/>
            <w:sz w:val="24"/>
            <w:szCs w:val="24"/>
            <w:lang w:val="sv-SE"/>
          </w:rPr>
          <w:t>35</w:t>
        </w:r>
      </w:ins>
      <w:ins w:id="60" w:author="Ericsson_Maria Liang" w:date="2025-07-21T16:00:00Z">
        <w:r>
          <w:rPr>
            <w:b/>
            <w:i/>
            <w:sz w:val="24"/>
            <w:szCs w:val="24"/>
            <w:lang w:val="sv-SE"/>
          </w:rPr>
          <w:t xml:space="preserve"> – 3GPP-MSK</w:t>
        </w:r>
      </w:ins>
    </w:p>
    <w:p w14:paraId="1A2684D7" w14:textId="77777777" w:rsidR="005876B5" w:rsidRDefault="005876B5" w:rsidP="005876B5">
      <w:pPr>
        <w:pStyle w:val="TH"/>
        <w:spacing w:before="0" w:after="0"/>
        <w:rPr>
          <w:ins w:id="61" w:author="Ericsson_Maria Liang" w:date="2025-07-21T16:00: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876B5" w14:paraId="1A68026B" w14:textId="77777777" w:rsidTr="00E9158E">
        <w:trPr>
          <w:jc w:val="center"/>
          <w:ins w:id="62" w:author="Ericsson_Maria Liang" w:date="2025-07-21T16:00:00Z"/>
        </w:trPr>
        <w:tc>
          <w:tcPr>
            <w:tcW w:w="1016" w:type="dxa"/>
          </w:tcPr>
          <w:p w14:paraId="52C2FD7A" w14:textId="77777777" w:rsidR="005876B5" w:rsidRDefault="005876B5" w:rsidP="00E9158E">
            <w:pPr>
              <w:jc w:val="right"/>
              <w:rPr>
                <w:ins w:id="63" w:author="Ericsson_Maria Liang" w:date="2025-07-21T16:00:00Z"/>
              </w:rPr>
            </w:pPr>
          </w:p>
        </w:tc>
        <w:tc>
          <w:tcPr>
            <w:tcW w:w="390" w:type="dxa"/>
          </w:tcPr>
          <w:p w14:paraId="1D831534" w14:textId="77777777" w:rsidR="005876B5" w:rsidRDefault="005876B5" w:rsidP="00E9158E">
            <w:pPr>
              <w:rPr>
                <w:ins w:id="64" w:author="Ericsson_Maria Liang" w:date="2025-07-21T16:00:00Z"/>
              </w:rPr>
            </w:pPr>
          </w:p>
        </w:tc>
        <w:tc>
          <w:tcPr>
            <w:tcW w:w="4274" w:type="dxa"/>
            <w:gridSpan w:val="8"/>
          </w:tcPr>
          <w:p w14:paraId="48D1243D" w14:textId="77777777" w:rsidR="005876B5" w:rsidRDefault="005876B5" w:rsidP="00E9158E">
            <w:pPr>
              <w:jc w:val="center"/>
              <w:rPr>
                <w:ins w:id="65" w:author="Ericsson_Maria Liang" w:date="2025-07-21T16:00:00Z"/>
              </w:rPr>
            </w:pPr>
            <w:ins w:id="66" w:author="Ericsson_Maria Liang" w:date="2025-07-21T16:00:00Z">
              <w:r>
                <w:t>Bits</w:t>
              </w:r>
            </w:ins>
          </w:p>
        </w:tc>
      </w:tr>
      <w:tr w:rsidR="005876B5" w14:paraId="2981E12C" w14:textId="77777777" w:rsidTr="00E9158E">
        <w:trPr>
          <w:jc w:val="center"/>
          <w:ins w:id="67" w:author="Ericsson_Maria Liang" w:date="2025-07-21T16:00:00Z"/>
        </w:trPr>
        <w:tc>
          <w:tcPr>
            <w:tcW w:w="1016" w:type="dxa"/>
          </w:tcPr>
          <w:p w14:paraId="23317693" w14:textId="77777777" w:rsidR="005876B5" w:rsidRDefault="005876B5" w:rsidP="00E9158E">
            <w:pPr>
              <w:pStyle w:val="TAH"/>
              <w:rPr>
                <w:ins w:id="68" w:author="Ericsson_Maria Liang" w:date="2025-07-21T16:00:00Z"/>
              </w:rPr>
            </w:pPr>
            <w:ins w:id="69" w:author="Ericsson_Maria Liang" w:date="2025-07-21T16:00:00Z">
              <w:r>
                <w:t>Octets</w:t>
              </w:r>
            </w:ins>
          </w:p>
        </w:tc>
        <w:tc>
          <w:tcPr>
            <w:tcW w:w="390" w:type="dxa"/>
          </w:tcPr>
          <w:p w14:paraId="3B9EA59E" w14:textId="77777777" w:rsidR="005876B5" w:rsidRDefault="005876B5" w:rsidP="00E9158E">
            <w:pPr>
              <w:pStyle w:val="TAH"/>
              <w:rPr>
                <w:ins w:id="70" w:author="Ericsson_Maria Liang" w:date="2025-07-21T16:00:00Z"/>
              </w:rPr>
            </w:pPr>
          </w:p>
        </w:tc>
        <w:tc>
          <w:tcPr>
            <w:tcW w:w="567" w:type="dxa"/>
            <w:tcBorders>
              <w:bottom w:val="single" w:sz="4" w:space="0" w:color="auto"/>
            </w:tcBorders>
          </w:tcPr>
          <w:p w14:paraId="50446B6D" w14:textId="77777777" w:rsidR="005876B5" w:rsidRDefault="005876B5" w:rsidP="00E9158E">
            <w:pPr>
              <w:pStyle w:val="TAH"/>
              <w:rPr>
                <w:ins w:id="71" w:author="Ericsson_Maria Liang" w:date="2025-07-21T16:00:00Z"/>
              </w:rPr>
            </w:pPr>
            <w:ins w:id="72" w:author="Ericsson_Maria Liang" w:date="2025-07-21T16:00:00Z">
              <w:r>
                <w:t>8</w:t>
              </w:r>
            </w:ins>
          </w:p>
        </w:tc>
        <w:tc>
          <w:tcPr>
            <w:tcW w:w="567" w:type="dxa"/>
            <w:tcBorders>
              <w:bottom w:val="single" w:sz="4" w:space="0" w:color="auto"/>
            </w:tcBorders>
          </w:tcPr>
          <w:p w14:paraId="6BDA03F2" w14:textId="77777777" w:rsidR="005876B5" w:rsidRDefault="005876B5" w:rsidP="00E9158E">
            <w:pPr>
              <w:pStyle w:val="TAH"/>
              <w:rPr>
                <w:ins w:id="73" w:author="Ericsson_Maria Liang" w:date="2025-07-21T16:00:00Z"/>
              </w:rPr>
            </w:pPr>
            <w:ins w:id="74" w:author="Ericsson_Maria Liang" w:date="2025-07-21T16:00:00Z">
              <w:r>
                <w:t>7</w:t>
              </w:r>
            </w:ins>
          </w:p>
        </w:tc>
        <w:tc>
          <w:tcPr>
            <w:tcW w:w="584" w:type="dxa"/>
            <w:tcBorders>
              <w:bottom w:val="single" w:sz="4" w:space="0" w:color="auto"/>
            </w:tcBorders>
          </w:tcPr>
          <w:p w14:paraId="25D64278" w14:textId="77777777" w:rsidR="005876B5" w:rsidRDefault="005876B5" w:rsidP="00E9158E">
            <w:pPr>
              <w:pStyle w:val="TAH"/>
              <w:rPr>
                <w:ins w:id="75" w:author="Ericsson_Maria Liang" w:date="2025-07-21T16:00:00Z"/>
              </w:rPr>
            </w:pPr>
            <w:ins w:id="76" w:author="Ericsson_Maria Liang" w:date="2025-07-21T16:00:00Z">
              <w:r>
                <w:t>6</w:t>
              </w:r>
            </w:ins>
          </w:p>
        </w:tc>
        <w:tc>
          <w:tcPr>
            <w:tcW w:w="567" w:type="dxa"/>
            <w:tcBorders>
              <w:bottom w:val="single" w:sz="4" w:space="0" w:color="auto"/>
            </w:tcBorders>
          </w:tcPr>
          <w:p w14:paraId="27C0AA45" w14:textId="77777777" w:rsidR="005876B5" w:rsidRDefault="005876B5" w:rsidP="00E9158E">
            <w:pPr>
              <w:pStyle w:val="TAH"/>
              <w:rPr>
                <w:ins w:id="77" w:author="Ericsson_Maria Liang" w:date="2025-07-21T16:00:00Z"/>
              </w:rPr>
            </w:pPr>
            <w:ins w:id="78" w:author="Ericsson_Maria Liang" w:date="2025-07-21T16:00:00Z">
              <w:r>
                <w:t>5</w:t>
              </w:r>
            </w:ins>
          </w:p>
        </w:tc>
        <w:tc>
          <w:tcPr>
            <w:tcW w:w="270" w:type="dxa"/>
            <w:tcBorders>
              <w:bottom w:val="single" w:sz="4" w:space="0" w:color="auto"/>
            </w:tcBorders>
          </w:tcPr>
          <w:p w14:paraId="2550E725" w14:textId="77777777" w:rsidR="005876B5" w:rsidRDefault="005876B5" w:rsidP="00E9158E">
            <w:pPr>
              <w:pStyle w:val="TAH"/>
              <w:rPr>
                <w:ins w:id="79" w:author="Ericsson_Maria Liang" w:date="2025-07-21T16:00:00Z"/>
              </w:rPr>
            </w:pPr>
            <w:ins w:id="80" w:author="Ericsson_Maria Liang" w:date="2025-07-21T16:00:00Z">
              <w:r>
                <w:t>4</w:t>
              </w:r>
            </w:ins>
          </w:p>
        </w:tc>
        <w:tc>
          <w:tcPr>
            <w:tcW w:w="699" w:type="dxa"/>
            <w:tcBorders>
              <w:bottom w:val="single" w:sz="4" w:space="0" w:color="auto"/>
            </w:tcBorders>
          </w:tcPr>
          <w:p w14:paraId="2BC03442" w14:textId="77777777" w:rsidR="005876B5" w:rsidRDefault="005876B5" w:rsidP="00E9158E">
            <w:pPr>
              <w:pStyle w:val="TAH"/>
              <w:rPr>
                <w:ins w:id="81" w:author="Ericsson_Maria Liang" w:date="2025-07-21T16:00:00Z"/>
              </w:rPr>
            </w:pPr>
            <w:ins w:id="82" w:author="Ericsson_Maria Liang" w:date="2025-07-21T16:00:00Z">
              <w:r>
                <w:t>3</w:t>
              </w:r>
            </w:ins>
          </w:p>
        </w:tc>
        <w:tc>
          <w:tcPr>
            <w:tcW w:w="616" w:type="dxa"/>
            <w:tcBorders>
              <w:bottom w:val="single" w:sz="4" w:space="0" w:color="auto"/>
            </w:tcBorders>
          </w:tcPr>
          <w:p w14:paraId="07A19C33" w14:textId="77777777" w:rsidR="005876B5" w:rsidRDefault="005876B5" w:rsidP="00E9158E">
            <w:pPr>
              <w:pStyle w:val="TAH"/>
              <w:rPr>
                <w:ins w:id="83" w:author="Ericsson_Maria Liang" w:date="2025-07-21T16:00:00Z"/>
              </w:rPr>
            </w:pPr>
            <w:ins w:id="84" w:author="Ericsson_Maria Liang" w:date="2025-07-21T16:00:00Z">
              <w:r>
                <w:t>2</w:t>
              </w:r>
            </w:ins>
          </w:p>
        </w:tc>
        <w:tc>
          <w:tcPr>
            <w:tcW w:w="404" w:type="dxa"/>
            <w:tcBorders>
              <w:bottom w:val="single" w:sz="4" w:space="0" w:color="auto"/>
            </w:tcBorders>
          </w:tcPr>
          <w:p w14:paraId="5DF20A4C" w14:textId="77777777" w:rsidR="005876B5" w:rsidRDefault="005876B5" w:rsidP="00E9158E">
            <w:pPr>
              <w:pStyle w:val="TAH"/>
              <w:rPr>
                <w:ins w:id="85" w:author="Ericsson_Maria Liang" w:date="2025-07-21T16:00:00Z"/>
              </w:rPr>
            </w:pPr>
            <w:ins w:id="86" w:author="Ericsson_Maria Liang" w:date="2025-07-21T16:00:00Z">
              <w:r>
                <w:t>1</w:t>
              </w:r>
            </w:ins>
          </w:p>
        </w:tc>
      </w:tr>
      <w:tr w:rsidR="005876B5" w14:paraId="4C965A12" w14:textId="77777777" w:rsidTr="00E9158E">
        <w:trPr>
          <w:jc w:val="center"/>
          <w:ins w:id="87" w:author="Ericsson_Maria Liang" w:date="2025-07-21T16:00:00Z"/>
        </w:trPr>
        <w:tc>
          <w:tcPr>
            <w:tcW w:w="1016" w:type="dxa"/>
          </w:tcPr>
          <w:p w14:paraId="76A82D79" w14:textId="77777777" w:rsidR="005876B5" w:rsidRDefault="005876B5" w:rsidP="00E9158E">
            <w:pPr>
              <w:pStyle w:val="TAC"/>
              <w:rPr>
                <w:ins w:id="88" w:author="Ericsson_Maria Liang" w:date="2025-07-21T16:00:00Z"/>
              </w:rPr>
            </w:pPr>
            <w:ins w:id="89" w:author="Ericsson_Maria Liang" w:date="2025-07-21T16:00:00Z">
              <w:r>
                <w:t>1</w:t>
              </w:r>
            </w:ins>
          </w:p>
        </w:tc>
        <w:tc>
          <w:tcPr>
            <w:tcW w:w="390" w:type="dxa"/>
            <w:tcBorders>
              <w:right w:val="single" w:sz="4" w:space="0" w:color="auto"/>
            </w:tcBorders>
          </w:tcPr>
          <w:p w14:paraId="2CE568A7" w14:textId="77777777" w:rsidR="005876B5" w:rsidRDefault="005876B5" w:rsidP="00E9158E">
            <w:pPr>
              <w:pStyle w:val="TAC"/>
              <w:rPr>
                <w:ins w:id="90" w:author="Ericsson_Maria Liang" w:date="2025-07-21T16:00:00Z"/>
              </w:rPr>
            </w:pPr>
          </w:p>
        </w:tc>
        <w:tc>
          <w:tcPr>
            <w:tcW w:w="4274" w:type="dxa"/>
            <w:gridSpan w:val="8"/>
            <w:tcBorders>
              <w:top w:val="single" w:sz="4" w:space="0" w:color="auto"/>
              <w:left w:val="single" w:sz="4" w:space="0" w:color="auto"/>
              <w:bottom w:val="single" w:sz="6" w:space="0" w:color="auto"/>
              <w:right w:val="single" w:sz="4" w:space="0" w:color="auto"/>
            </w:tcBorders>
          </w:tcPr>
          <w:p w14:paraId="77ECA582" w14:textId="5575D50C" w:rsidR="005876B5" w:rsidRDefault="005876B5" w:rsidP="00E9158E">
            <w:pPr>
              <w:pStyle w:val="TAC"/>
              <w:rPr>
                <w:ins w:id="91" w:author="Ericsson_Maria Liang" w:date="2025-07-21T16:00:00Z"/>
                <w:lang w:eastAsia="ko-KR"/>
              </w:rPr>
            </w:pPr>
            <w:ins w:id="92" w:author="Ericsson_Maria Liang" w:date="2025-07-21T16:00:00Z">
              <w:r>
                <w:t>3GPP type = 1</w:t>
              </w:r>
            </w:ins>
            <w:ins w:id="93" w:author="Ericsson_Maria Liang" w:date="2025-07-21T16:16:00Z">
              <w:r w:rsidR="00882034">
                <w:t>35</w:t>
              </w:r>
            </w:ins>
          </w:p>
        </w:tc>
      </w:tr>
      <w:tr w:rsidR="005876B5" w14:paraId="702D9980" w14:textId="77777777" w:rsidTr="00E9158E">
        <w:trPr>
          <w:jc w:val="center"/>
          <w:ins w:id="94" w:author="Ericsson_Maria Liang" w:date="2025-07-21T16:00:00Z"/>
        </w:trPr>
        <w:tc>
          <w:tcPr>
            <w:tcW w:w="1016" w:type="dxa"/>
          </w:tcPr>
          <w:p w14:paraId="3F0A4978" w14:textId="77777777" w:rsidR="005876B5" w:rsidRDefault="005876B5" w:rsidP="00E9158E">
            <w:pPr>
              <w:pStyle w:val="TAC"/>
              <w:rPr>
                <w:ins w:id="95" w:author="Ericsson_Maria Liang" w:date="2025-07-21T16:00:00Z"/>
              </w:rPr>
            </w:pPr>
            <w:ins w:id="96" w:author="Ericsson_Maria Liang" w:date="2025-07-21T16:00:00Z">
              <w:r>
                <w:t>2</w:t>
              </w:r>
            </w:ins>
          </w:p>
        </w:tc>
        <w:tc>
          <w:tcPr>
            <w:tcW w:w="390" w:type="dxa"/>
            <w:tcBorders>
              <w:right w:val="single" w:sz="4" w:space="0" w:color="auto"/>
            </w:tcBorders>
          </w:tcPr>
          <w:p w14:paraId="08B14DC6" w14:textId="77777777" w:rsidR="005876B5" w:rsidRDefault="005876B5" w:rsidP="00E9158E">
            <w:pPr>
              <w:pStyle w:val="TAC"/>
              <w:rPr>
                <w:ins w:id="97" w:author="Ericsson_Maria Liang" w:date="2025-07-21T16:00:00Z"/>
              </w:rPr>
            </w:pPr>
          </w:p>
        </w:tc>
        <w:tc>
          <w:tcPr>
            <w:tcW w:w="4274" w:type="dxa"/>
            <w:gridSpan w:val="8"/>
            <w:tcBorders>
              <w:top w:val="single" w:sz="6" w:space="0" w:color="auto"/>
              <w:left w:val="single" w:sz="4" w:space="0" w:color="auto"/>
              <w:bottom w:val="single" w:sz="6" w:space="0" w:color="auto"/>
              <w:right w:val="single" w:sz="4" w:space="0" w:color="auto"/>
            </w:tcBorders>
          </w:tcPr>
          <w:p w14:paraId="15015BDB" w14:textId="77777777" w:rsidR="005876B5" w:rsidRDefault="005876B5" w:rsidP="00E9158E">
            <w:pPr>
              <w:pStyle w:val="TAC"/>
              <w:rPr>
                <w:ins w:id="98" w:author="Ericsson_Maria Liang" w:date="2025-07-21T16:00:00Z"/>
              </w:rPr>
            </w:pPr>
            <w:ins w:id="99" w:author="Ericsson_Maria Liang" w:date="2025-07-21T16:00:00Z">
              <w:r>
                <w:t>3GPP Length= m</w:t>
              </w:r>
            </w:ins>
          </w:p>
        </w:tc>
      </w:tr>
      <w:tr w:rsidR="005876B5" w14:paraId="3BDD9CE0" w14:textId="77777777" w:rsidTr="00E9158E">
        <w:trPr>
          <w:jc w:val="center"/>
          <w:ins w:id="100" w:author="Ericsson_Maria Liang" w:date="2025-07-21T16:00:00Z"/>
        </w:trPr>
        <w:tc>
          <w:tcPr>
            <w:tcW w:w="1016" w:type="dxa"/>
          </w:tcPr>
          <w:p w14:paraId="2066C581" w14:textId="77777777" w:rsidR="005876B5" w:rsidRDefault="005876B5" w:rsidP="00E9158E">
            <w:pPr>
              <w:pStyle w:val="TAC"/>
              <w:rPr>
                <w:ins w:id="101" w:author="Ericsson_Maria Liang" w:date="2025-07-21T16:00:00Z"/>
              </w:rPr>
            </w:pPr>
            <w:ins w:id="102" w:author="Ericsson_Maria Liang" w:date="2025-07-21T16:00:00Z">
              <w:r>
                <w:t>3-m</w:t>
              </w:r>
            </w:ins>
          </w:p>
        </w:tc>
        <w:tc>
          <w:tcPr>
            <w:tcW w:w="390" w:type="dxa"/>
            <w:tcBorders>
              <w:right w:val="single" w:sz="4" w:space="0" w:color="auto"/>
            </w:tcBorders>
          </w:tcPr>
          <w:p w14:paraId="21B39F09" w14:textId="77777777" w:rsidR="005876B5" w:rsidRDefault="005876B5" w:rsidP="00E9158E">
            <w:pPr>
              <w:pStyle w:val="TAC"/>
              <w:rPr>
                <w:ins w:id="103" w:author="Ericsson_Maria Liang" w:date="2025-07-21T16:00:00Z"/>
              </w:rPr>
            </w:pPr>
          </w:p>
        </w:tc>
        <w:tc>
          <w:tcPr>
            <w:tcW w:w="4274" w:type="dxa"/>
            <w:gridSpan w:val="8"/>
            <w:tcBorders>
              <w:top w:val="single" w:sz="6" w:space="0" w:color="auto"/>
              <w:left w:val="single" w:sz="4" w:space="0" w:color="auto"/>
              <w:bottom w:val="single" w:sz="6" w:space="0" w:color="auto"/>
              <w:right w:val="single" w:sz="4" w:space="0" w:color="auto"/>
            </w:tcBorders>
          </w:tcPr>
          <w:p w14:paraId="02E8E674" w14:textId="0D0AB516" w:rsidR="005876B5" w:rsidRDefault="00882034" w:rsidP="00E9158E">
            <w:pPr>
              <w:pStyle w:val="TAC"/>
              <w:rPr>
                <w:ins w:id="104" w:author="Ericsson_Maria Liang" w:date="2025-07-21T16:00:00Z"/>
              </w:rPr>
            </w:pPr>
            <w:ins w:id="105" w:author="Ericsson_Maria Liang" w:date="2025-07-21T16:16:00Z">
              <w:r w:rsidRPr="00882034">
                <w:t xml:space="preserve">Master Session Key </w:t>
              </w:r>
            </w:ins>
            <w:ins w:id="106" w:author="Ericsson_Maria Liang" w:date="2025-07-21T16:00:00Z">
              <w:r w:rsidR="005876B5">
                <w:rPr>
                  <w:lang w:val="en-US"/>
                </w:rPr>
                <w:t>(octet string)</w:t>
              </w:r>
            </w:ins>
          </w:p>
        </w:tc>
      </w:tr>
    </w:tbl>
    <w:p w14:paraId="3FD801B6" w14:textId="77777777" w:rsidR="005876B5" w:rsidRDefault="005876B5" w:rsidP="005876B5">
      <w:pPr>
        <w:rPr>
          <w:ins w:id="107" w:author="Ericsson_Maria Liang" w:date="2025-07-21T16:00:00Z"/>
        </w:rPr>
      </w:pPr>
    </w:p>
    <w:p w14:paraId="5CC686C5" w14:textId="387DA1FE" w:rsidR="005876B5" w:rsidRDefault="005876B5" w:rsidP="005876B5">
      <w:pPr>
        <w:rPr>
          <w:ins w:id="108" w:author="Ericsson_Maria Liang" w:date="2025-07-21T16:00:00Z"/>
          <w:lang w:eastAsia="ko-KR"/>
        </w:rPr>
      </w:pPr>
      <w:ins w:id="109" w:author="Ericsson_Maria Liang" w:date="2025-07-21T16:00:00Z">
        <w:r>
          <w:t>3GPP Type: 1</w:t>
        </w:r>
      </w:ins>
      <w:ins w:id="110" w:author="Ericsson_Maria Liang" w:date="2025-07-21T16:01:00Z">
        <w:r>
          <w:t>35</w:t>
        </w:r>
      </w:ins>
    </w:p>
    <w:p w14:paraId="472D23BC" w14:textId="6229C351" w:rsidR="005876B5" w:rsidRDefault="005876B5" w:rsidP="005876B5">
      <w:pPr>
        <w:rPr>
          <w:ins w:id="111" w:author="Ericsson_Maria Liang" w:date="2025-07-21T16:00:00Z"/>
        </w:rPr>
      </w:pPr>
      <w:ins w:id="112" w:author="Ericsson_Maria Liang" w:date="2025-07-21T16:00:00Z">
        <w:r>
          <w:t>Length: m</w:t>
        </w:r>
      </w:ins>
    </w:p>
    <w:p w14:paraId="29C0B9EA" w14:textId="71BCE2B8" w:rsidR="005876B5" w:rsidRDefault="00882034" w:rsidP="005876B5">
      <w:pPr>
        <w:rPr>
          <w:ins w:id="113" w:author="Ericsson_Maria Liang" w:date="2025-07-21T16:00:00Z"/>
        </w:rPr>
      </w:pPr>
      <w:ins w:id="114" w:author="Ericsson_Maria Liang" w:date="2025-07-21T16:16:00Z">
        <w:r w:rsidRPr="00882034">
          <w:t>Master Session Key</w:t>
        </w:r>
      </w:ins>
      <w:ins w:id="115" w:author="Ericsson_Maria Liang" w:date="2025-07-21T16:00:00Z">
        <w:r w:rsidR="005876B5">
          <w:t xml:space="preserve">: Octet String. It is sent from the DN-AAA </w:t>
        </w:r>
      </w:ins>
      <w:ins w:id="116" w:author="Ericsson_Maria Liang" w:date="2025-07-21T16:16:00Z">
        <w:r>
          <w:t>server</w:t>
        </w:r>
      </w:ins>
      <w:ins w:id="117" w:author="Ericsson_Maria Liang" w:date="2025-07-21T16:17:00Z">
        <w:r w:rsidR="00414633">
          <w:t xml:space="preserve"> and </w:t>
        </w:r>
        <w:r w:rsidR="00985F06">
          <w:t xml:space="preserve">used as defined in </w:t>
        </w:r>
        <w:r w:rsidR="00985F06">
          <w:rPr>
            <w:noProof/>
          </w:rPr>
          <w:t xml:space="preserve">clause I.2.2.2.2 and </w:t>
        </w:r>
      </w:ins>
      <w:ins w:id="118" w:author="Ericsson_Maria Liang" w:date="2025-07-21T16:18:00Z">
        <w:r w:rsidR="00985F06">
          <w:rPr>
            <w:noProof/>
          </w:rPr>
          <w:t>clause I.10.5.1.2</w:t>
        </w:r>
      </w:ins>
      <w:ins w:id="119" w:author="Ericsson_Maria Liang" w:date="2025-07-21T16:17:00Z">
        <w:r w:rsidR="00985F06">
          <w:rPr>
            <w:noProof/>
          </w:rPr>
          <w:t xml:space="preserve"> of 3GPP TS 33.</w:t>
        </w:r>
        <w:r w:rsidR="00985F06">
          <w:rPr>
            <w:noProof/>
            <w:lang w:eastAsia="zh-CN"/>
          </w:rPr>
          <w:t>501</w:t>
        </w:r>
        <w:r w:rsidR="00985F06">
          <w:rPr>
            <w:noProof/>
          </w:rPr>
          <w:t> [59].</w:t>
        </w:r>
      </w:ins>
    </w:p>
    <w:p w14:paraId="2B15CFF9" w14:textId="77777777" w:rsidR="00B56C01" w:rsidRDefault="00B56C01" w:rsidP="00B56C01">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B56C01" w14:paraId="4DD8CF31" w14:textId="77777777" w:rsidTr="00E9158E">
        <w:trPr>
          <w:tblHeader/>
          <w:jc w:val="center"/>
        </w:trPr>
        <w:tc>
          <w:tcPr>
            <w:tcW w:w="993" w:type="dxa"/>
            <w:shd w:val="clear" w:color="auto" w:fill="C0C0C0"/>
          </w:tcPr>
          <w:p w14:paraId="7ED845C4" w14:textId="77777777" w:rsidR="00B56C01" w:rsidRDefault="00B56C01" w:rsidP="00E9158E">
            <w:pPr>
              <w:pStyle w:val="TAH"/>
              <w:keepNext w:val="0"/>
              <w:keepLines w:val="0"/>
            </w:pPr>
            <w:r>
              <w:t>Sub-</w:t>
            </w:r>
            <w:proofErr w:type="spellStart"/>
            <w:r>
              <w:t>attr</w:t>
            </w:r>
            <w:proofErr w:type="spellEnd"/>
            <w:r>
              <w:t xml:space="preserve"> #</w:t>
            </w:r>
          </w:p>
        </w:tc>
        <w:tc>
          <w:tcPr>
            <w:tcW w:w="1985" w:type="dxa"/>
            <w:shd w:val="clear" w:color="auto" w:fill="C0C0C0"/>
          </w:tcPr>
          <w:p w14:paraId="49F966E4" w14:textId="77777777" w:rsidR="00B56C01" w:rsidRDefault="00B56C01" w:rsidP="00E9158E">
            <w:pPr>
              <w:pStyle w:val="TAH"/>
              <w:keepNext w:val="0"/>
              <w:keepLines w:val="0"/>
            </w:pPr>
            <w:r>
              <w:t>Sub-attribute Name</w:t>
            </w:r>
          </w:p>
        </w:tc>
        <w:tc>
          <w:tcPr>
            <w:tcW w:w="2126" w:type="dxa"/>
            <w:shd w:val="clear" w:color="auto" w:fill="C0C0C0"/>
          </w:tcPr>
          <w:p w14:paraId="7FED07E0" w14:textId="77777777" w:rsidR="00B56C01" w:rsidRDefault="00B56C01" w:rsidP="00E9158E">
            <w:pPr>
              <w:pStyle w:val="TAH"/>
              <w:keepNext w:val="0"/>
              <w:keepLines w:val="0"/>
            </w:pPr>
            <w:r>
              <w:t>Description</w:t>
            </w:r>
          </w:p>
        </w:tc>
        <w:tc>
          <w:tcPr>
            <w:tcW w:w="1341" w:type="dxa"/>
            <w:shd w:val="clear" w:color="auto" w:fill="C0C0C0"/>
          </w:tcPr>
          <w:p w14:paraId="43540E6A" w14:textId="77777777" w:rsidR="00B56C01" w:rsidRDefault="00B56C01" w:rsidP="00E9158E">
            <w:pPr>
              <w:pStyle w:val="TAH"/>
              <w:keepNext w:val="0"/>
              <w:keepLines w:val="0"/>
            </w:pPr>
            <w:r>
              <w:t>Presence Requirement</w:t>
            </w:r>
          </w:p>
        </w:tc>
        <w:tc>
          <w:tcPr>
            <w:tcW w:w="1919" w:type="dxa"/>
            <w:shd w:val="clear" w:color="auto" w:fill="C0C0C0"/>
          </w:tcPr>
          <w:p w14:paraId="0AB9E409" w14:textId="77777777" w:rsidR="00B56C01" w:rsidRDefault="00B56C01" w:rsidP="00E9158E">
            <w:pPr>
              <w:pStyle w:val="TAH"/>
              <w:keepNext w:val="0"/>
              <w:keepLines w:val="0"/>
            </w:pPr>
            <w:r>
              <w:t>Associated attribute</w:t>
            </w:r>
          </w:p>
          <w:p w14:paraId="186DD37C" w14:textId="77777777" w:rsidR="00B56C01" w:rsidRDefault="00B56C01" w:rsidP="00E9158E">
            <w:pPr>
              <w:pStyle w:val="TAH"/>
              <w:keepNext w:val="0"/>
              <w:keepLines w:val="0"/>
              <w:rPr>
                <w:b w:val="0"/>
              </w:rPr>
            </w:pPr>
            <w:r>
              <w:t>(Location of Sub-</w:t>
            </w:r>
            <w:proofErr w:type="spellStart"/>
            <w:r>
              <w:t>attr</w:t>
            </w:r>
            <w:proofErr w:type="spellEnd"/>
            <w:r>
              <w:t>)</w:t>
            </w:r>
          </w:p>
        </w:tc>
        <w:tc>
          <w:tcPr>
            <w:tcW w:w="1019" w:type="dxa"/>
            <w:shd w:val="clear" w:color="auto" w:fill="C0C0C0"/>
          </w:tcPr>
          <w:p w14:paraId="485707F3" w14:textId="77777777" w:rsidR="00B56C01" w:rsidRDefault="00B56C01" w:rsidP="00E9158E">
            <w:pPr>
              <w:pStyle w:val="TAH"/>
              <w:keepNext w:val="0"/>
              <w:keepLines w:val="0"/>
            </w:pPr>
            <w:r>
              <w:t>Applicability</w:t>
            </w:r>
          </w:p>
        </w:tc>
      </w:tr>
      <w:tr w:rsidR="00B56C01" w14:paraId="4CB319CA" w14:textId="77777777" w:rsidTr="00E9158E">
        <w:trPr>
          <w:jc w:val="center"/>
        </w:trPr>
        <w:tc>
          <w:tcPr>
            <w:tcW w:w="993" w:type="dxa"/>
          </w:tcPr>
          <w:p w14:paraId="11916372" w14:textId="77777777" w:rsidR="00B56C01" w:rsidRDefault="00B56C01" w:rsidP="00E9158E">
            <w:pPr>
              <w:pStyle w:val="TAL"/>
              <w:keepNext w:val="0"/>
              <w:keepLines w:val="0"/>
            </w:pPr>
            <w:r>
              <w:t>110</w:t>
            </w:r>
          </w:p>
        </w:tc>
        <w:tc>
          <w:tcPr>
            <w:tcW w:w="1985" w:type="dxa"/>
          </w:tcPr>
          <w:p w14:paraId="11A0BB53" w14:textId="77777777" w:rsidR="00B56C01" w:rsidRDefault="00B56C01" w:rsidP="00E9158E">
            <w:pPr>
              <w:pStyle w:val="TAL"/>
              <w:keepNext w:val="0"/>
              <w:keepLines w:val="0"/>
            </w:pPr>
            <w:r>
              <w:t>3GPP-Notification</w:t>
            </w:r>
          </w:p>
        </w:tc>
        <w:tc>
          <w:tcPr>
            <w:tcW w:w="2126" w:type="dxa"/>
          </w:tcPr>
          <w:p w14:paraId="5E3F0763" w14:textId="77777777" w:rsidR="00B56C01" w:rsidRDefault="00B56C01" w:rsidP="00E9158E">
            <w:pPr>
              <w:pStyle w:val="TAL"/>
              <w:keepNext w:val="0"/>
              <w:keepLines w:val="0"/>
            </w:pPr>
            <w:r>
              <w:t>It includes all notifications that the DN-AAA wants to receive from the SMF.</w:t>
            </w:r>
          </w:p>
        </w:tc>
        <w:tc>
          <w:tcPr>
            <w:tcW w:w="1341" w:type="dxa"/>
          </w:tcPr>
          <w:p w14:paraId="330B4F8F" w14:textId="77777777" w:rsidR="00B56C01" w:rsidRDefault="00B56C01" w:rsidP="00E9158E">
            <w:pPr>
              <w:pStyle w:val="TAL"/>
              <w:keepNext w:val="0"/>
              <w:keepLines w:val="0"/>
            </w:pPr>
            <w:r>
              <w:t>Optional</w:t>
            </w:r>
          </w:p>
        </w:tc>
        <w:tc>
          <w:tcPr>
            <w:tcW w:w="1919" w:type="dxa"/>
          </w:tcPr>
          <w:p w14:paraId="53F7FEAF" w14:textId="77777777" w:rsidR="00B56C01" w:rsidRDefault="00B56C01" w:rsidP="00E9158E">
            <w:pPr>
              <w:pStyle w:val="TAL"/>
              <w:keepNext w:val="0"/>
              <w:keepLines w:val="0"/>
            </w:pPr>
            <w:r>
              <w:t>Access-Accept</w:t>
            </w:r>
          </w:p>
        </w:tc>
        <w:tc>
          <w:tcPr>
            <w:tcW w:w="1019" w:type="dxa"/>
          </w:tcPr>
          <w:p w14:paraId="6BF26254" w14:textId="77777777" w:rsidR="00B56C01" w:rsidRDefault="00B56C01" w:rsidP="00E9158E">
            <w:pPr>
              <w:pStyle w:val="TAL"/>
              <w:keepNext w:val="0"/>
              <w:keepLines w:val="0"/>
            </w:pPr>
          </w:p>
        </w:tc>
      </w:tr>
      <w:tr w:rsidR="00B56C01" w14:paraId="2231170F" w14:textId="77777777" w:rsidTr="00E9158E">
        <w:trPr>
          <w:jc w:val="center"/>
        </w:trPr>
        <w:tc>
          <w:tcPr>
            <w:tcW w:w="993" w:type="dxa"/>
          </w:tcPr>
          <w:p w14:paraId="0DF13C2B" w14:textId="77777777" w:rsidR="00B56C01" w:rsidRDefault="00B56C01" w:rsidP="00E9158E">
            <w:pPr>
              <w:pStyle w:val="TAL"/>
              <w:keepNext w:val="0"/>
              <w:keepLines w:val="0"/>
            </w:pPr>
            <w:r>
              <w:t>111</w:t>
            </w:r>
          </w:p>
        </w:tc>
        <w:tc>
          <w:tcPr>
            <w:tcW w:w="1985" w:type="dxa"/>
          </w:tcPr>
          <w:p w14:paraId="7A9DF2AB" w14:textId="77777777" w:rsidR="00B56C01" w:rsidRDefault="00B56C01" w:rsidP="00E9158E">
            <w:pPr>
              <w:pStyle w:val="TAL"/>
              <w:keepNext w:val="0"/>
              <w:keepLines w:val="0"/>
            </w:pPr>
            <w:r>
              <w:t>3GPP-UE-MAC-Address</w:t>
            </w:r>
          </w:p>
        </w:tc>
        <w:tc>
          <w:tcPr>
            <w:tcW w:w="2126" w:type="dxa"/>
          </w:tcPr>
          <w:p w14:paraId="18737B0A" w14:textId="77777777" w:rsidR="00B56C01" w:rsidRDefault="00B56C01" w:rsidP="00E9158E">
            <w:pPr>
              <w:pStyle w:val="TAL"/>
              <w:keepNext w:val="0"/>
              <w:keepLines w:val="0"/>
            </w:pPr>
            <w:r>
              <w:t>It is sent from the DN-AAA to authorize UE MAC addresses, or it indicates UE MAC addresses in use when sending from the SMF to the DN-AAA.</w:t>
            </w:r>
          </w:p>
        </w:tc>
        <w:tc>
          <w:tcPr>
            <w:tcW w:w="1341" w:type="dxa"/>
          </w:tcPr>
          <w:p w14:paraId="2143FE49" w14:textId="77777777" w:rsidR="00B56C01" w:rsidRDefault="00B56C01" w:rsidP="00E9158E">
            <w:pPr>
              <w:pStyle w:val="TAL"/>
              <w:keepNext w:val="0"/>
              <w:keepLines w:val="0"/>
            </w:pPr>
            <w:r>
              <w:t>Optional</w:t>
            </w:r>
          </w:p>
        </w:tc>
        <w:tc>
          <w:tcPr>
            <w:tcW w:w="1919" w:type="dxa"/>
          </w:tcPr>
          <w:p w14:paraId="487EED38" w14:textId="77777777" w:rsidR="00B56C01" w:rsidRDefault="00B56C01" w:rsidP="00E9158E">
            <w:pPr>
              <w:pStyle w:val="TAL"/>
              <w:keepNext w:val="0"/>
              <w:keepLines w:val="0"/>
            </w:pPr>
            <w:r>
              <w:t>Access-Request,</w:t>
            </w:r>
          </w:p>
          <w:p w14:paraId="485F47BF" w14:textId="77777777" w:rsidR="00B56C01" w:rsidRDefault="00B56C01" w:rsidP="00E9158E">
            <w:pPr>
              <w:pStyle w:val="TAL"/>
              <w:keepNext w:val="0"/>
              <w:keepLines w:val="0"/>
            </w:pPr>
            <w:r>
              <w:t>Access-Accept,</w:t>
            </w:r>
          </w:p>
          <w:p w14:paraId="0A505264" w14:textId="77777777" w:rsidR="00B56C01" w:rsidRDefault="00B56C01" w:rsidP="00E9158E">
            <w:pPr>
              <w:pStyle w:val="TAL"/>
              <w:keepNext w:val="0"/>
              <w:keepLines w:val="0"/>
            </w:pPr>
            <w:r>
              <w:t>Accounting-Request Interim-Update,</w:t>
            </w:r>
          </w:p>
          <w:p w14:paraId="46757E4D" w14:textId="77777777" w:rsidR="00B56C01" w:rsidRDefault="00B56C01" w:rsidP="00E9158E">
            <w:pPr>
              <w:pStyle w:val="TAL"/>
              <w:keepNext w:val="0"/>
              <w:keepLines w:val="0"/>
            </w:pPr>
            <w:r>
              <w:rPr>
                <w:noProof/>
              </w:rPr>
              <w:t>Change-of-Authorization</w:t>
            </w:r>
          </w:p>
        </w:tc>
        <w:tc>
          <w:tcPr>
            <w:tcW w:w="1019" w:type="dxa"/>
          </w:tcPr>
          <w:p w14:paraId="247B1DC0" w14:textId="77777777" w:rsidR="00B56C01" w:rsidRDefault="00B56C01" w:rsidP="00E9158E">
            <w:pPr>
              <w:pStyle w:val="TAL"/>
              <w:keepNext w:val="0"/>
              <w:keepLines w:val="0"/>
            </w:pPr>
          </w:p>
        </w:tc>
      </w:tr>
      <w:tr w:rsidR="00B56C01" w14:paraId="0D15F6E7" w14:textId="77777777" w:rsidTr="00E9158E">
        <w:trPr>
          <w:jc w:val="center"/>
        </w:trPr>
        <w:tc>
          <w:tcPr>
            <w:tcW w:w="993" w:type="dxa"/>
          </w:tcPr>
          <w:p w14:paraId="504E58CA" w14:textId="77777777" w:rsidR="00B56C01" w:rsidRDefault="00B56C01" w:rsidP="00E9158E">
            <w:pPr>
              <w:pStyle w:val="TAL"/>
              <w:keepNext w:val="0"/>
              <w:keepLines w:val="0"/>
            </w:pPr>
            <w:r>
              <w:t>112</w:t>
            </w:r>
          </w:p>
        </w:tc>
        <w:tc>
          <w:tcPr>
            <w:tcW w:w="1985" w:type="dxa"/>
          </w:tcPr>
          <w:p w14:paraId="68B11C04" w14:textId="77777777" w:rsidR="00B56C01" w:rsidRDefault="00B56C01" w:rsidP="00E9158E">
            <w:pPr>
              <w:pStyle w:val="TAL"/>
              <w:keepNext w:val="0"/>
              <w:keepLines w:val="0"/>
            </w:pPr>
            <w:r>
              <w:t>3GPP-Authorization-Reference</w:t>
            </w:r>
          </w:p>
        </w:tc>
        <w:tc>
          <w:tcPr>
            <w:tcW w:w="2126" w:type="dxa"/>
          </w:tcPr>
          <w:p w14:paraId="6D8CAF19" w14:textId="77777777" w:rsidR="00B56C01" w:rsidRDefault="00B56C01" w:rsidP="00E9158E">
            <w:pPr>
              <w:pStyle w:val="TAL"/>
              <w:keepNext w:val="0"/>
              <w:keepLines w:val="0"/>
            </w:pPr>
            <w:r>
              <w:t>It is sent from the DN-AAA to refer to the local authorization data in the SMF.</w:t>
            </w:r>
          </w:p>
        </w:tc>
        <w:tc>
          <w:tcPr>
            <w:tcW w:w="1341" w:type="dxa"/>
          </w:tcPr>
          <w:p w14:paraId="492656A1" w14:textId="77777777" w:rsidR="00B56C01" w:rsidRDefault="00B56C01" w:rsidP="00E9158E">
            <w:pPr>
              <w:pStyle w:val="TAL"/>
              <w:keepNext w:val="0"/>
              <w:keepLines w:val="0"/>
            </w:pPr>
            <w:r>
              <w:t>Optional</w:t>
            </w:r>
          </w:p>
        </w:tc>
        <w:tc>
          <w:tcPr>
            <w:tcW w:w="1919" w:type="dxa"/>
          </w:tcPr>
          <w:p w14:paraId="5ED644C4" w14:textId="77777777" w:rsidR="00B56C01" w:rsidRDefault="00B56C01" w:rsidP="00E9158E">
            <w:pPr>
              <w:pStyle w:val="TAL"/>
            </w:pPr>
            <w:r>
              <w:t>Access-Accept,</w:t>
            </w:r>
          </w:p>
          <w:p w14:paraId="5D18EAB8" w14:textId="77777777" w:rsidR="00B56C01" w:rsidRDefault="00B56C01" w:rsidP="00E9158E">
            <w:pPr>
              <w:pStyle w:val="TAL"/>
              <w:keepNext w:val="0"/>
              <w:keepLines w:val="0"/>
            </w:pPr>
            <w:r>
              <w:rPr>
                <w:noProof/>
              </w:rPr>
              <w:t>Change-of-Authorization</w:t>
            </w:r>
          </w:p>
        </w:tc>
        <w:tc>
          <w:tcPr>
            <w:tcW w:w="1019" w:type="dxa"/>
          </w:tcPr>
          <w:p w14:paraId="1FF174AE" w14:textId="77777777" w:rsidR="00B56C01" w:rsidRDefault="00B56C01" w:rsidP="00E9158E">
            <w:pPr>
              <w:pStyle w:val="TAL"/>
              <w:keepNext w:val="0"/>
              <w:keepLines w:val="0"/>
            </w:pPr>
          </w:p>
        </w:tc>
      </w:tr>
      <w:tr w:rsidR="00B56C01" w14:paraId="17C6CE91" w14:textId="77777777" w:rsidTr="00E9158E">
        <w:trPr>
          <w:jc w:val="center"/>
        </w:trPr>
        <w:tc>
          <w:tcPr>
            <w:tcW w:w="993" w:type="dxa"/>
          </w:tcPr>
          <w:p w14:paraId="1EADBE88" w14:textId="77777777" w:rsidR="00B56C01" w:rsidRDefault="00B56C01" w:rsidP="00E9158E">
            <w:pPr>
              <w:pStyle w:val="TAL"/>
              <w:keepNext w:val="0"/>
              <w:keepLines w:val="0"/>
            </w:pPr>
            <w:r>
              <w:t>113</w:t>
            </w:r>
          </w:p>
        </w:tc>
        <w:tc>
          <w:tcPr>
            <w:tcW w:w="1985" w:type="dxa"/>
          </w:tcPr>
          <w:p w14:paraId="0A732D3E" w14:textId="77777777" w:rsidR="00B56C01" w:rsidRDefault="00B56C01" w:rsidP="00E9158E">
            <w:pPr>
              <w:pStyle w:val="TAL"/>
              <w:keepNext w:val="0"/>
              <w:keepLines w:val="0"/>
            </w:pPr>
            <w:r>
              <w:t>3GPP-Policy-</w:t>
            </w:r>
            <w:r>
              <w:lastRenderedPageBreak/>
              <w:t>Reference</w:t>
            </w:r>
          </w:p>
        </w:tc>
        <w:tc>
          <w:tcPr>
            <w:tcW w:w="2126" w:type="dxa"/>
          </w:tcPr>
          <w:p w14:paraId="7F9B6216" w14:textId="77777777" w:rsidR="00B56C01" w:rsidRDefault="00B56C01" w:rsidP="00E9158E">
            <w:pPr>
              <w:pStyle w:val="TAL"/>
              <w:keepNext w:val="0"/>
              <w:keepLines w:val="0"/>
            </w:pPr>
            <w:r>
              <w:lastRenderedPageBreak/>
              <w:t>It is sent from the DN-</w:t>
            </w:r>
            <w:r>
              <w:lastRenderedPageBreak/>
              <w:t>AAA and used by the SMF to retrieve the SM or QoS policy data from the PCF. It is not used in this release.</w:t>
            </w:r>
          </w:p>
        </w:tc>
        <w:tc>
          <w:tcPr>
            <w:tcW w:w="1341" w:type="dxa"/>
          </w:tcPr>
          <w:p w14:paraId="070ED989" w14:textId="77777777" w:rsidR="00B56C01" w:rsidRDefault="00B56C01" w:rsidP="00E9158E">
            <w:pPr>
              <w:pStyle w:val="TAL"/>
              <w:keepNext w:val="0"/>
              <w:keepLines w:val="0"/>
            </w:pPr>
            <w:r>
              <w:lastRenderedPageBreak/>
              <w:t>Optional</w:t>
            </w:r>
          </w:p>
        </w:tc>
        <w:tc>
          <w:tcPr>
            <w:tcW w:w="1919" w:type="dxa"/>
          </w:tcPr>
          <w:p w14:paraId="5FBC13D7" w14:textId="77777777" w:rsidR="00B56C01" w:rsidRDefault="00B56C01" w:rsidP="00E9158E">
            <w:pPr>
              <w:pStyle w:val="TAL"/>
              <w:keepNext w:val="0"/>
              <w:keepLines w:val="0"/>
            </w:pPr>
            <w:r>
              <w:t>Access-Accept,</w:t>
            </w:r>
          </w:p>
          <w:p w14:paraId="4D520C5A" w14:textId="77777777" w:rsidR="00B56C01" w:rsidRDefault="00B56C01" w:rsidP="00E9158E">
            <w:pPr>
              <w:pStyle w:val="TAL"/>
              <w:keepNext w:val="0"/>
              <w:keepLines w:val="0"/>
            </w:pPr>
            <w:r>
              <w:rPr>
                <w:noProof/>
              </w:rPr>
              <w:lastRenderedPageBreak/>
              <w:t>Change-of-Authorization</w:t>
            </w:r>
          </w:p>
        </w:tc>
        <w:tc>
          <w:tcPr>
            <w:tcW w:w="1019" w:type="dxa"/>
          </w:tcPr>
          <w:p w14:paraId="5FB0AC17" w14:textId="77777777" w:rsidR="00B56C01" w:rsidRDefault="00B56C01" w:rsidP="00E9158E">
            <w:pPr>
              <w:pStyle w:val="TAL"/>
              <w:keepNext w:val="0"/>
              <w:keepLines w:val="0"/>
            </w:pPr>
          </w:p>
        </w:tc>
      </w:tr>
      <w:tr w:rsidR="00B56C01" w14:paraId="593328AF" w14:textId="77777777" w:rsidTr="00E9158E">
        <w:trPr>
          <w:jc w:val="center"/>
        </w:trPr>
        <w:tc>
          <w:tcPr>
            <w:tcW w:w="993" w:type="dxa"/>
          </w:tcPr>
          <w:p w14:paraId="40EF4CD8" w14:textId="77777777" w:rsidR="00B56C01" w:rsidRDefault="00B56C01" w:rsidP="00E9158E">
            <w:pPr>
              <w:pStyle w:val="TAL"/>
            </w:pPr>
            <w:r>
              <w:t>114</w:t>
            </w:r>
          </w:p>
        </w:tc>
        <w:tc>
          <w:tcPr>
            <w:tcW w:w="1985" w:type="dxa"/>
          </w:tcPr>
          <w:p w14:paraId="3763CED7" w14:textId="77777777" w:rsidR="00B56C01" w:rsidRDefault="00B56C01" w:rsidP="00E9158E">
            <w:pPr>
              <w:pStyle w:val="TAL"/>
            </w:pPr>
            <w:r>
              <w:t>3GPP-Session-AMBR</w:t>
            </w:r>
          </w:p>
        </w:tc>
        <w:tc>
          <w:tcPr>
            <w:tcW w:w="2126" w:type="dxa"/>
          </w:tcPr>
          <w:p w14:paraId="0B02D5D1" w14:textId="77777777" w:rsidR="00B56C01" w:rsidRDefault="00B56C01" w:rsidP="00E9158E">
            <w:pPr>
              <w:pStyle w:val="TAL"/>
            </w:pPr>
            <w:r>
              <w:t>It is sent from the DN-AAA to authorize the PDU Session AMBR in the downlink and uplink.</w:t>
            </w:r>
          </w:p>
        </w:tc>
        <w:tc>
          <w:tcPr>
            <w:tcW w:w="1341" w:type="dxa"/>
          </w:tcPr>
          <w:p w14:paraId="06D15FE3" w14:textId="77777777" w:rsidR="00B56C01" w:rsidRDefault="00B56C01" w:rsidP="00E9158E">
            <w:pPr>
              <w:pStyle w:val="TAL"/>
            </w:pPr>
            <w:r>
              <w:t>Optional</w:t>
            </w:r>
          </w:p>
        </w:tc>
        <w:tc>
          <w:tcPr>
            <w:tcW w:w="1919" w:type="dxa"/>
          </w:tcPr>
          <w:p w14:paraId="29583A58" w14:textId="77777777" w:rsidR="00B56C01" w:rsidRDefault="00B56C01" w:rsidP="00E9158E">
            <w:pPr>
              <w:pStyle w:val="TAL"/>
              <w:keepNext w:val="0"/>
              <w:keepLines w:val="0"/>
            </w:pPr>
            <w:r>
              <w:t>Access-Accept,</w:t>
            </w:r>
          </w:p>
          <w:p w14:paraId="38C30242" w14:textId="77777777" w:rsidR="00B56C01" w:rsidRDefault="00B56C01" w:rsidP="00E9158E">
            <w:pPr>
              <w:pStyle w:val="TAL"/>
            </w:pPr>
            <w:r>
              <w:rPr>
                <w:noProof/>
              </w:rPr>
              <w:t>Change-of-Authorization</w:t>
            </w:r>
          </w:p>
        </w:tc>
        <w:tc>
          <w:tcPr>
            <w:tcW w:w="1019" w:type="dxa"/>
          </w:tcPr>
          <w:p w14:paraId="2C3A71F9" w14:textId="77777777" w:rsidR="00B56C01" w:rsidRDefault="00B56C01" w:rsidP="00E9158E">
            <w:pPr>
              <w:pStyle w:val="TAL"/>
            </w:pPr>
          </w:p>
        </w:tc>
      </w:tr>
      <w:tr w:rsidR="00B56C01" w14:paraId="34C6E4BF" w14:textId="77777777" w:rsidTr="00E9158E">
        <w:trPr>
          <w:jc w:val="center"/>
        </w:trPr>
        <w:tc>
          <w:tcPr>
            <w:tcW w:w="993" w:type="dxa"/>
          </w:tcPr>
          <w:p w14:paraId="1AACA981" w14:textId="77777777" w:rsidR="00B56C01" w:rsidRDefault="00B56C01" w:rsidP="00E9158E">
            <w:pPr>
              <w:pStyle w:val="TAL"/>
              <w:keepNext w:val="0"/>
              <w:keepLines w:val="0"/>
            </w:pPr>
            <w:r>
              <w:t>115</w:t>
            </w:r>
          </w:p>
        </w:tc>
        <w:tc>
          <w:tcPr>
            <w:tcW w:w="1985" w:type="dxa"/>
          </w:tcPr>
          <w:p w14:paraId="6CEF6ADD" w14:textId="77777777" w:rsidR="00B56C01" w:rsidRDefault="00B56C01" w:rsidP="00E9158E">
            <w:pPr>
              <w:pStyle w:val="TAL"/>
              <w:keepNext w:val="0"/>
              <w:keepLines w:val="0"/>
            </w:pPr>
            <w:r>
              <w:t>3GPP-NAI</w:t>
            </w:r>
          </w:p>
        </w:tc>
        <w:tc>
          <w:tcPr>
            <w:tcW w:w="2126" w:type="dxa"/>
          </w:tcPr>
          <w:p w14:paraId="37E3988C" w14:textId="77777777" w:rsidR="00B56C01" w:rsidRDefault="00B56C01" w:rsidP="00E9158E">
            <w:pPr>
              <w:pStyle w:val="TAL"/>
              <w:keepNext w:val="0"/>
              <w:keepLines w:val="0"/>
            </w:pPr>
            <w:r>
              <w:t>The Network Access Identifier identifying the UE.</w:t>
            </w:r>
          </w:p>
        </w:tc>
        <w:tc>
          <w:tcPr>
            <w:tcW w:w="1341" w:type="dxa"/>
          </w:tcPr>
          <w:p w14:paraId="315FFADE" w14:textId="77777777" w:rsidR="00B56C01" w:rsidRDefault="00B56C01" w:rsidP="00E9158E">
            <w:pPr>
              <w:pStyle w:val="TAL"/>
              <w:keepNext w:val="0"/>
              <w:keepLines w:val="0"/>
            </w:pPr>
            <w:r>
              <w:t>Optional</w:t>
            </w:r>
          </w:p>
        </w:tc>
        <w:tc>
          <w:tcPr>
            <w:tcW w:w="1919" w:type="dxa"/>
          </w:tcPr>
          <w:p w14:paraId="4A27DF7A" w14:textId="77777777" w:rsidR="00B56C01" w:rsidRDefault="00B56C01" w:rsidP="00E9158E">
            <w:pPr>
              <w:pStyle w:val="TAL"/>
              <w:keepNext w:val="0"/>
              <w:keepLines w:val="0"/>
            </w:pPr>
            <w:r>
              <w:t>Access-Request,</w:t>
            </w:r>
          </w:p>
          <w:p w14:paraId="76B53A70" w14:textId="77777777" w:rsidR="00B56C01" w:rsidRDefault="00B56C01" w:rsidP="00E9158E">
            <w:pPr>
              <w:pStyle w:val="TAL"/>
              <w:keepNext w:val="0"/>
              <w:keepLines w:val="0"/>
            </w:pPr>
            <w:r>
              <w:t>Accounting-Request START,</w:t>
            </w:r>
          </w:p>
          <w:p w14:paraId="218FC2D7" w14:textId="77777777" w:rsidR="00B56C01" w:rsidRDefault="00B56C01" w:rsidP="00E9158E">
            <w:pPr>
              <w:pStyle w:val="TAL"/>
              <w:keepNext w:val="0"/>
              <w:keepLines w:val="0"/>
            </w:pPr>
            <w:r>
              <w:t>Accounting-Request STOP,</w:t>
            </w:r>
          </w:p>
          <w:p w14:paraId="2332782A" w14:textId="77777777" w:rsidR="00B56C01" w:rsidRDefault="00B56C01" w:rsidP="00E9158E">
            <w:pPr>
              <w:pStyle w:val="TAL"/>
              <w:keepNext w:val="0"/>
              <w:keepLines w:val="0"/>
            </w:pPr>
            <w:r>
              <w:t>Accounting-Request Interim-Update</w:t>
            </w:r>
          </w:p>
        </w:tc>
        <w:tc>
          <w:tcPr>
            <w:tcW w:w="1019" w:type="dxa"/>
          </w:tcPr>
          <w:p w14:paraId="6238B6BA" w14:textId="77777777" w:rsidR="00B56C01" w:rsidRDefault="00B56C01" w:rsidP="00E9158E">
            <w:pPr>
              <w:pStyle w:val="TAL"/>
              <w:keepNext w:val="0"/>
              <w:keepLines w:val="0"/>
            </w:pPr>
          </w:p>
        </w:tc>
      </w:tr>
      <w:tr w:rsidR="00B56C01" w14:paraId="733DEDAC" w14:textId="77777777" w:rsidTr="00E9158E">
        <w:trPr>
          <w:jc w:val="center"/>
        </w:trPr>
        <w:tc>
          <w:tcPr>
            <w:tcW w:w="993" w:type="dxa"/>
          </w:tcPr>
          <w:p w14:paraId="4D4251CC" w14:textId="77777777" w:rsidR="00B56C01" w:rsidRDefault="00B56C01" w:rsidP="00E9158E">
            <w:pPr>
              <w:pStyle w:val="TAL"/>
              <w:keepNext w:val="0"/>
              <w:keepLines w:val="0"/>
            </w:pPr>
            <w:r>
              <w:t>116</w:t>
            </w:r>
          </w:p>
        </w:tc>
        <w:tc>
          <w:tcPr>
            <w:tcW w:w="1985" w:type="dxa"/>
          </w:tcPr>
          <w:p w14:paraId="0448D3DB" w14:textId="77777777" w:rsidR="00B56C01" w:rsidRDefault="00B56C01" w:rsidP="00E9158E">
            <w:pPr>
              <w:pStyle w:val="TAL"/>
              <w:keepNext w:val="0"/>
              <w:keepLines w:val="0"/>
            </w:pPr>
            <w:r>
              <w:t>3GPP-Session-AMBR-v2</w:t>
            </w:r>
          </w:p>
        </w:tc>
        <w:tc>
          <w:tcPr>
            <w:tcW w:w="2126" w:type="dxa"/>
          </w:tcPr>
          <w:p w14:paraId="78F43CBD" w14:textId="77777777" w:rsidR="00B56C01" w:rsidRDefault="00B56C01" w:rsidP="00E9158E">
            <w:pPr>
              <w:pStyle w:val="TAL"/>
              <w:keepNext w:val="0"/>
              <w:keepLines w:val="0"/>
            </w:pPr>
            <w:r>
              <w:t>It is sent from the DN-AAA to authorize the PDU Session AMBR, it includes separate session AMBR for UL and DL.</w:t>
            </w:r>
          </w:p>
        </w:tc>
        <w:tc>
          <w:tcPr>
            <w:tcW w:w="1341" w:type="dxa"/>
          </w:tcPr>
          <w:p w14:paraId="4CCB2A1A" w14:textId="77777777" w:rsidR="00B56C01" w:rsidRDefault="00B56C01" w:rsidP="00E9158E">
            <w:pPr>
              <w:pStyle w:val="TAL"/>
              <w:keepNext w:val="0"/>
              <w:keepLines w:val="0"/>
            </w:pPr>
            <w:r>
              <w:t>Optional</w:t>
            </w:r>
          </w:p>
        </w:tc>
        <w:tc>
          <w:tcPr>
            <w:tcW w:w="1919" w:type="dxa"/>
          </w:tcPr>
          <w:p w14:paraId="291B02A3" w14:textId="77777777" w:rsidR="00B56C01" w:rsidRDefault="00B56C01" w:rsidP="00E9158E">
            <w:pPr>
              <w:pStyle w:val="TAL"/>
              <w:keepNext w:val="0"/>
              <w:keepLines w:val="0"/>
            </w:pPr>
            <w:r>
              <w:t>Access-Accept,</w:t>
            </w:r>
          </w:p>
          <w:p w14:paraId="0C40DCDE" w14:textId="77777777" w:rsidR="00B56C01" w:rsidRDefault="00B56C01" w:rsidP="00E9158E">
            <w:pPr>
              <w:pStyle w:val="TAL"/>
              <w:keepNext w:val="0"/>
              <w:keepLines w:val="0"/>
            </w:pPr>
            <w:r>
              <w:rPr>
                <w:noProof/>
              </w:rPr>
              <w:t>Change-of-Authorization</w:t>
            </w:r>
          </w:p>
        </w:tc>
        <w:tc>
          <w:tcPr>
            <w:tcW w:w="1019" w:type="dxa"/>
          </w:tcPr>
          <w:p w14:paraId="2F65E639" w14:textId="77777777" w:rsidR="00B56C01" w:rsidRDefault="00B56C01" w:rsidP="00E9158E">
            <w:pPr>
              <w:pStyle w:val="TAL"/>
              <w:keepNext w:val="0"/>
              <w:keepLines w:val="0"/>
            </w:pPr>
            <w:r>
              <w:rPr>
                <w:noProof/>
                <w:lang w:eastAsia="ko-KR"/>
              </w:rPr>
              <w:t>eSessionAMBR</w:t>
            </w:r>
          </w:p>
        </w:tc>
      </w:tr>
      <w:tr w:rsidR="00B56C01" w14:paraId="35A7C37E" w14:textId="77777777" w:rsidTr="00E9158E">
        <w:trPr>
          <w:jc w:val="center"/>
        </w:trPr>
        <w:tc>
          <w:tcPr>
            <w:tcW w:w="993" w:type="dxa"/>
          </w:tcPr>
          <w:p w14:paraId="29D3DEF0" w14:textId="77777777" w:rsidR="00B56C01" w:rsidRDefault="00B56C01" w:rsidP="00E9158E">
            <w:pPr>
              <w:pStyle w:val="TAL"/>
              <w:keepNext w:val="0"/>
              <w:keepLines w:val="0"/>
            </w:pPr>
            <w:r>
              <w:t>117</w:t>
            </w:r>
          </w:p>
        </w:tc>
        <w:tc>
          <w:tcPr>
            <w:tcW w:w="1985" w:type="dxa"/>
          </w:tcPr>
          <w:p w14:paraId="401C75FA" w14:textId="77777777" w:rsidR="00B56C01" w:rsidRDefault="00B56C01" w:rsidP="00E9158E">
            <w:pPr>
              <w:pStyle w:val="TAL"/>
              <w:keepNext w:val="0"/>
              <w:keepLines w:val="0"/>
            </w:pPr>
            <w:r>
              <w:t>3GPP-Supported-Features</w:t>
            </w:r>
          </w:p>
        </w:tc>
        <w:tc>
          <w:tcPr>
            <w:tcW w:w="2126" w:type="dxa"/>
          </w:tcPr>
          <w:p w14:paraId="1EE6DB07" w14:textId="77777777" w:rsidR="00B56C01" w:rsidRDefault="00B56C01" w:rsidP="00E9158E">
            <w:pPr>
              <w:pStyle w:val="TAL"/>
              <w:keepNext w:val="0"/>
              <w:keepLines w:val="0"/>
            </w:pPr>
            <w:r>
              <w:t>It indicates the supported features as specified in clause 12.4.1.</w:t>
            </w:r>
          </w:p>
        </w:tc>
        <w:tc>
          <w:tcPr>
            <w:tcW w:w="1341" w:type="dxa"/>
          </w:tcPr>
          <w:p w14:paraId="196D61E7" w14:textId="77777777" w:rsidR="00B56C01" w:rsidRDefault="00B56C01" w:rsidP="00E9158E">
            <w:pPr>
              <w:pStyle w:val="TAL"/>
              <w:keepNext w:val="0"/>
              <w:keepLines w:val="0"/>
            </w:pPr>
            <w:r>
              <w:t>Optional</w:t>
            </w:r>
          </w:p>
        </w:tc>
        <w:tc>
          <w:tcPr>
            <w:tcW w:w="1919" w:type="dxa"/>
          </w:tcPr>
          <w:p w14:paraId="1451A3E7" w14:textId="77777777" w:rsidR="00B56C01" w:rsidRDefault="00B56C01" w:rsidP="00E9158E">
            <w:pPr>
              <w:pStyle w:val="TAL"/>
              <w:keepNext w:val="0"/>
              <w:keepLines w:val="0"/>
            </w:pPr>
            <w:r>
              <w:t>Access-Request,</w:t>
            </w:r>
          </w:p>
          <w:p w14:paraId="1B098540" w14:textId="77777777" w:rsidR="00B56C01" w:rsidRDefault="00B56C01" w:rsidP="00E9158E">
            <w:pPr>
              <w:pStyle w:val="TAL"/>
              <w:keepNext w:val="0"/>
              <w:keepLines w:val="0"/>
            </w:pPr>
            <w:r>
              <w:t>Access-Accept,</w:t>
            </w:r>
          </w:p>
          <w:p w14:paraId="5749A1CB" w14:textId="77777777" w:rsidR="00B56C01" w:rsidRDefault="00B56C01" w:rsidP="00E9158E">
            <w:pPr>
              <w:pStyle w:val="TAL"/>
              <w:keepNext w:val="0"/>
              <w:keepLines w:val="0"/>
            </w:pPr>
            <w:r>
              <w:t>Access-Challenge,</w:t>
            </w:r>
          </w:p>
          <w:p w14:paraId="3ED0D5C4" w14:textId="77777777" w:rsidR="00B56C01" w:rsidRDefault="00B56C01" w:rsidP="00E9158E">
            <w:pPr>
              <w:pStyle w:val="TAL"/>
              <w:keepNext w:val="0"/>
              <w:keepLines w:val="0"/>
            </w:pPr>
            <w:r>
              <w:t>Accounting-Request START,</w:t>
            </w:r>
          </w:p>
          <w:p w14:paraId="6CA5A50E" w14:textId="77777777" w:rsidR="00B56C01" w:rsidRDefault="00B56C01" w:rsidP="00E9158E">
            <w:pPr>
              <w:pStyle w:val="TAL"/>
              <w:keepNext w:val="0"/>
              <w:keepLines w:val="0"/>
            </w:pPr>
            <w:r>
              <w:t>Accounting-Response START</w:t>
            </w:r>
          </w:p>
          <w:p w14:paraId="29B9F6A9" w14:textId="77777777" w:rsidR="00B56C01" w:rsidRDefault="00B56C01" w:rsidP="00E9158E">
            <w:pPr>
              <w:pStyle w:val="TAL"/>
              <w:keepNext w:val="0"/>
              <w:keepLines w:val="0"/>
            </w:pPr>
          </w:p>
        </w:tc>
        <w:tc>
          <w:tcPr>
            <w:tcW w:w="1019" w:type="dxa"/>
          </w:tcPr>
          <w:p w14:paraId="5E386C83" w14:textId="77777777" w:rsidR="00B56C01" w:rsidRDefault="00B56C01" w:rsidP="00E9158E">
            <w:pPr>
              <w:pStyle w:val="TAL"/>
              <w:keepNext w:val="0"/>
              <w:keepLines w:val="0"/>
            </w:pPr>
          </w:p>
        </w:tc>
      </w:tr>
      <w:tr w:rsidR="00B56C01" w14:paraId="140984B9" w14:textId="77777777" w:rsidTr="00E9158E">
        <w:trPr>
          <w:jc w:val="center"/>
        </w:trPr>
        <w:tc>
          <w:tcPr>
            <w:tcW w:w="993" w:type="dxa"/>
          </w:tcPr>
          <w:p w14:paraId="000393D1" w14:textId="77777777" w:rsidR="00B56C01" w:rsidRDefault="00B56C01" w:rsidP="00E9158E">
            <w:pPr>
              <w:pStyle w:val="TAL"/>
              <w:keepNext w:val="0"/>
              <w:keepLines w:val="0"/>
            </w:pPr>
            <w:r>
              <w:t>118</w:t>
            </w:r>
          </w:p>
        </w:tc>
        <w:tc>
          <w:tcPr>
            <w:tcW w:w="1985" w:type="dxa"/>
          </w:tcPr>
          <w:p w14:paraId="244A60A4" w14:textId="77777777" w:rsidR="00B56C01" w:rsidRDefault="00B56C01" w:rsidP="00E9158E">
            <w:pPr>
              <w:pStyle w:val="TAL"/>
              <w:keepNext w:val="0"/>
              <w:keepLines w:val="0"/>
            </w:pPr>
            <w:r>
              <w:t>3GPP-IP-Address-Pool-Info</w:t>
            </w:r>
          </w:p>
        </w:tc>
        <w:tc>
          <w:tcPr>
            <w:tcW w:w="2126" w:type="dxa"/>
          </w:tcPr>
          <w:p w14:paraId="546A3165" w14:textId="77777777" w:rsidR="00B56C01" w:rsidRDefault="00B56C01" w:rsidP="00E9158E">
            <w:pPr>
              <w:pStyle w:val="TAL"/>
              <w:keepNext w:val="0"/>
              <w:keepLines w:val="0"/>
            </w:pPr>
            <w:r>
              <w:t>It indicates the IP address pool identifier.</w:t>
            </w:r>
          </w:p>
        </w:tc>
        <w:tc>
          <w:tcPr>
            <w:tcW w:w="1341" w:type="dxa"/>
          </w:tcPr>
          <w:p w14:paraId="08F5D1BD" w14:textId="77777777" w:rsidR="00B56C01" w:rsidRDefault="00B56C01" w:rsidP="00E9158E">
            <w:pPr>
              <w:pStyle w:val="TAL"/>
              <w:keepNext w:val="0"/>
              <w:keepLines w:val="0"/>
            </w:pPr>
            <w:r>
              <w:t>Optional</w:t>
            </w:r>
          </w:p>
        </w:tc>
        <w:tc>
          <w:tcPr>
            <w:tcW w:w="1919" w:type="dxa"/>
          </w:tcPr>
          <w:p w14:paraId="597BF9F4" w14:textId="77777777" w:rsidR="00B56C01" w:rsidRDefault="00B56C01" w:rsidP="00E9158E">
            <w:pPr>
              <w:pStyle w:val="TAL"/>
              <w:keepNext w:val="0"/>
              <w:keepLines w:val="0"/>
            </w:pPr>
            <w:r>
              <w:t>Access-Request,</w:t>
            </w:r>
          </w:p>
          <w:p w14:paraId="0430EB9F" w14:textId="77777777" w:rsidR="00B56C01" w:rsidRDefault="00B56C01" w:rsidP="00E9158E">
            <w:pPr>
              <w:pStyle w:val="TAL"/>
              <w:keepNext w:val="0"/>
              <w:keepLines w:val="0"/>
            </w:pPr>
            <w:r>
              <w:t>Access-Accept,</w:t>
            </w:r>
          </w:p>
          <w:p w14:paraId="63CBEE67" w14:textId="77777777" w:rsidR="00B56C01" w:rsidRDefault="00B56C01" w:rsidP="00E9158E">
            <w:pPr>
              <w:pStyle w:val="TAL"/>
              <w:keepNext w:val="0"/>
              <w:keepLines w:val="0"/>
            </w:pPr>
            <w:r>
              <w:t>Accounting-Request START,</w:t>
            </w:r>
          </w:p>
          <w:p w14:paraId="2185D5BD" w14:textId="77777777" w:rsidR="00B56C01" w:rsidRDefault="00B56C01" w:rsidP="00E9158E">
            <w:pPr>
              <w:pStyle w:val="TAL"/>
              <w:keepNext w:val="0"/>
              <w:keepLines w:val="0"/>
            </w:pPr>
            <w:r>
              <w:t>Accounting-Request STOP,</w:t>
            </w:r>
          </w:p>
          <w:p w14:paraId="266571DA" w14:textId="77777777" w:rsidR="00B56C01" w:rsidRDefault="00B56C01" w:rsidP="00E9158E">
            <w:pPr>
              <w:pStyle w:val="TAL"/>
              <w:keepNext w:val="0"/>
              <w:keepLines w:val="0"/>
            </w:pPr>
            <w:r>
              <w:t>Accounting-Request Interim-Update</w:t>
            </w:r>
          </w:p>
        </w:tc>
        <w:tc>
          <w:tcPr>
            <w:tcW w:w="1019" w:type="dxa"/>
          </w:tcPr>
          <w:p w14:paraId="1CCD88E5" w14:textId="77777777" w:rsidR="00B56C01" w:rsidRDefault="00B56C01" w:rsidP="00E9158E">
            <w:pPr>
              <w:pStyle w:val="TAL"/>
              <w:keepNext w:val="0"/>
              <w:keepLines w:val="0"/>
            </w:pPr>
          </w:p>
        </w:tc>
      </w:tr>
      <w:tr w:rsidR="00B56C01" w14:paraId="04978913" w14:textId="77777777" w:rsidTr="00E9158E">
        <w:trPr>
          <w:jc w:val="center"/>
        </w:trPr>
        <w:tc>
          <w:tcPr>
            <w:tcW w:w="993" w:type="dxa"/>
          </w:tcPr>
          <w:p w14:paraId="4C356447" w14:textId="77777777" w:rsidR="00B56C01" w:rsidRDefault="00B56C01" w:rsidP="00E9158E">
            <w:pPr>
              <w:pStyle w:val="TAL"/>
              <w:keepNext w:val="0"/>
              <w:keepLines w:val="0"/>
              <w:rPr>
                <w:lang w:eastAsia="zh-CN"/>
              </w:rPr>
            </w:pPr>
            <w:r>
              <w:rPr>
                <w:rFonts w:hint="eastAsia"/>
                <w:lang w:eastAsia="zh-CN"/>
              </w:rPr>
              <w:t>1</w:t>
            </w:r>
            <w:r>
              <w:rPr>
                <w:lang w:eastAsia="zh-CN"/>
              </w:rPr>
              <w:t>19</w:t>
            </w:r>
          </w:p>
        </w:tc>
        <w:tc>
          <w:tcPr>
            <w:tcW w:w="1985" w:type="dxa"/>
          </w:tcPr>
          <w:p w14:paraId="3754E50A" w14:textId="77777777" w:rsidR="00B56C01" w:rsidRDefault="00B56C01" w:rsidP="00E9158E">
            <w:pPr>
              <w:pStyle w:val="TAL"/>
              <w:keepNext w:val="0"/>
              <w:keepLines w:val="0"/>
            </w:pPr>
            <w:r>
              <w:t>3GPP-VLAN-Id</w:t>
            </w:r>
          </w:p>
        </w:tc>
        <w:tc>
          <w:tcPr>
            <w:tcW w:w="2126" w:type="dxa"/>
          </w:tcPr>
          <w:p w14:paraId="4EE38407" w14:textId="77777777" w:rsidR="00B56C01" w:rsidRDefault="00B56C01" w:rsidP="00E9158E">
            <w:pPr>
              <w:pStyle w:val="TAL"/>
              <w:keepNext w:val="0"/>
              <w:keepLines w:val="0"/>
            </w:pPr>
            <w:r>
              <w:t>It is sent from the DN-AAA to authorize the allowed VLAN Id for the Ethernet PDU session.</w:t>
            </w:r>
          </w:p>
        </w:tc>
        <w:tc>
          <w:tcPr>
            <w:tcW w:w="1341" w:type="dxa"/>
          </w:tcPr>
          <w:p w14:paraId="094CE0C1" w14:textId="77777777" w:rsidR="00B56C01" w:rsidRDefault="00B56C01" w:rsidP="00E9158E">
            <w:pPr>
              <w:pStyle w:val="TAL"/>
              <w:keepNext w:val="0"/>
              <w:keepLines w:val="0"/>
            </w:pPr>
            <w:r>
              <w:t>Optional</w:t>
            </w:r>
          </w:p>
        </w:tc>
        <w:tc>
          <w:tcPr>
            <w:tcW w:w="1919" w:type="dxa"/>
          </w:tcPr>
          <w:p w14:paraId="65570847" w14:textId="77777777" w:rsidR="00B56C01" w:rsidRDefault="00B56C01" w:rsidP="00E9158E">
            <w:pPr>
              <w:pStyle w:val="TAL"/>
              <w:keepNext w:val="0"/>
              <w:keepLines w:val="0"/>
            </w:pPr>
            <w:r>
              <w:t>Access-Accept,</w:t>
            </w:r>
          </w:p>
          <w:p w14:paraId="56E58686" w14:textId="77777777" w:rsidR="00B56C01" w:rsidRDefault="00B56C01" w:rsidP="00E9158E">
            <w:pPr>
              <w:pStyle w:val="TAL"/>
              <w:keepNext w:val="0"/>
              <w:keepLines w:val="0"/>
            </w:pPr>
            <w:r>
              <w:rPr>
                <w:noProof/>
              </w:rPr>
              <w:t>Change-of-Authorization</w:t>
            </w:r>
          </w:p>
        </w:tc>
        <w:tc>
          <w:tcPr>
            <w:tcW w:w="1019" w:type="dxa"/>
          </w:tcPr>
          <w:p w14:paraId="3E66B0C0" w14:textId="77777777" w:rsidR="00B56C01" w:rsidRDefault="00B56C01" w:rsidP="00E9158E">
            <w:pPr>
              <w:pStyle w:val="TAL"/>
              <w:keepNext w:val="0"/>
              <w:keepLines w:val="0"/>
            </w:pPr>
          </w:p>
        </w:tc>
      </w:tr>
      <w:tr w:rsidR="00B56C01" w14:paraId="7004B427" w14:textId="77777777" w:rsidTr="00E9158E">
        <w:trPr>
          <w:jc w:val="center"/>
        </w:trPr>
        <w:tc>
          <w:tcPr>
            <w:tcW w:w="993" w:type="dxa"/>
          </w:tcPr>
          <w:p w14:paraId="447250C7" w14:textId="77777777" w:rsidR="00B56C01" w:rsidRDefault="00B56C01" w:rsidP="00E9158E">
            <w:pPr>
              <w:pStyle w:val="TAL"/>
              <w:keepNext w:val="0"/>
              <w:keepLines w:val="0"/>
            </w:pPr>
            <w:r>
              <w:t>120</w:t>
            </w:r>
          </w:p>
        </w:tc>
        <w:tc>
          <w:tcPr>
            <w:tcW w:w="1985" w:type="dxa"/>
          </w:tcPr>
          <w:p w14:paraId="7091C8F1" w14:textId="77777777" w:rsidR="00B56C01" w:rsidRDefault="00B56C01" w:rsidP="00E9158E">
            <w:pPr>
              <w:pStyle w:val="TAL"/>
              <w:keepNext w:val="0"/>
              <w:keepLines w:val="0"/>
            </w:pPr>
            <w:r>
              <w:t>3GPP-TNAP-Identifier</w:t>
            </w:r>
          </w:p>
        </w:tc>
        <w:tc>
          <w:tcPr>
            <w:tcW w:w="2126" w:type="dxa"/>
          </w:tcPr>
          <w:p w14:paraId="23D6BFE9" w14:textId="77777777" w:rsidR="00B56C01" w:rsidRDefault="00B56C01" w:rsidP="00E9158E">
            <w:pPr>
              <w:pStyle w:val="TAL"/>
              <w:keepNext w:val="0"/>
              <w:keepLines w:val="0"/>
            </w:pPr>
            <w:r>
              <w:t>Indicates the UE location in a Trusted Non-3GPP Access Network.</w:t>
            </w:r>
          </w:p>
        </w:tc>
        <w:tc>
          <w:tcPr>
            <w:tcW w:w="1341" w:type="dxa"/>
          </w:tcPr>
          <w:p w14:paraId="008D18F4" w14:textId="77777777" w:rsidR="00B56C01" w:rsidRDefault="00B56C01" w:rsidP="00E9158E">
            <w:pPr>
              <w:pStyle w:val="TAL"/>
              <w:keepNext w:val="0"/>
              <w:keepLines w:val="0"/>
            </w:pPr>
            <w:r>
              <w:t>Optional</w:t>
            </w:r>
          </w:p>
        </w:tc>
        <w:tc>
          <w:tcPr>
            <w:tcW w:w="1919" w:type="dxa"/>
          </w:tcPr>
          <w:p w14:paraId="4002EACF" w14:textId="77777777" w:rsidR="00B56C01" w:rsidRDefault="00B56C01" w:rsidP="00E9158E">
            <w:pPr>
              <w:pStyle w:val="TAL"/>
              <w:keepNext w:val="0"/>
              <w:keepLines w:val="0"/>
            </w:pPr>
            <w:r>
              <w:t>Access-Request,</w:t>
            </w:r>
          </w:p>
          <w:p w14:paraId="4AF6DA72" w14:textId="77777777" w:rsidR="00B56C01" w:rsidRDefault="00B56C01" w:rsidP="00E9158E">
            <w:pPr>
              <w:pStyle w:val="TAL"/>
              <w:keepNext w:val="0"/>
              <w:keepLines w:val="0"/>
            </w:pPr>
            <w:r>
              <w:t>Accounting-Request START,</w:t>
            </w:r>
          </w:p>
          <w:p w14:paraId="7B272525" w14:textId="77777777" w:rsidR="00B56C01" w:rsidRDefault="00B56C01" w:rsidP="00E9158E">
            <w:pPr>
              <w:pStyle w:val="TAL"/>
              <w:keepNext w:val="0"/>
              <w:keepLines w:val="0"/>
            </w:pPr>
            <w:r>
              <w:t xml:space="preserve"> Accounting-Request STOP,</w:t>
            </w:r>
          </w:p>
          <w:p w14:paraId="27C90590" w14:textId="77777777" w:rsidR="00B56C01" w:rsidRDefault="00B56C01" w:rsidP="00E9158E">
            <w:pPr>
              <w:pStyle w:val="TAL"/>
              <w:keepNext w:val="0"/>
              <w:keepLines w:val="0"/>
            </w:pPr>
            <w:r>
              <w:t xml:space="preserve"> Accounting-Request Interim-Update</w:t>
            </w:r>
          </w:p>
        </w:tc>
        <w:tc>
          <w:tcPr>
            <w:tcW w:w="1019" w:type="dxa"/>
          </w:tcPr>
          <w:p w14:paraId="65E7285F" w14:textId="77777777" w:rsidR="00B56C01" w:rsidRDefault="00B56C01" w:rsidP="00E9158E">
            <w:pPr>
              <w:pStyle w:val="TAL"/>
              <w:keepNext w:val="0"/>
              <w:keepLines w:val="0"/>
            </w:pPr>
          </w:p>
        </w:tc>
      </w:tr>
      <w:tr w:rsidR="00B56C01" w14:paraId="7A272B69" w14:textId="77777777" w:rsidTr="00E9158E">
        <w:trPr>
          <w:jc w:val="center"/>
        </w:trPr>
        <w:tc>
          <w:tcPr>
            <w:tcW w:w="993" w:type="dxa"/>
          </w:tcPr>
          <w:p w14:paraId="7F802EBB" w14:textId="77777777" w:rsidR="00B56C01" w:rsidRDefault="00B56C01" w:rsidP="00E9158E">
            <w:pPr>
              <w:pStyle w:val="TAL"/>
              <w:keepNext w:val="0"/>
              <w:keepLines w:val="0"/>
            </w:pPr>
            <w:r>
              <w:t>121</w:t>
            </w:r>
          </w:p>
        </w:tc>
        <w:tc>
          <w:tcPr>
            <w:tcW w:w="1985" w:type="dxa"/>
          </w:tcPr>
          <w:p w14:paraId="738DB1CB" w14:textId="77777777" w:rsidR="00B56C01" w:rsidRDefault="00B56C01" w:rsidP="00E9158E">
            <w:pPr>
              <w:pStyle w:val="TAL"/>
              <w:keepNext w:val="0"/>
              <w:keepLines w:val="0"/>
            </w:pPr>
            <w:r>
              <w:t>3GPP-HFC-NodeId</w:t>
            </w:r>
          </w:p>
        </w:tc>
        <w:tc>
          <w:tcPr>
            <w:tcW w:w="2126" w:type="dxa"/>
          </w:tcPr>
          <w:p w14:paraId="1DEAAE50" w14:textId="77777777" w:rsidR="00B56C01" w:rsidRDefault="00B56C01" w:rsidP="00E9158E">
            <w:pPr>
              <w:pStyle w:val="TAL"/>
              <w:keepNext w:val="0"/>
              <w:keepLines w:val="0"/>
            </w:pPr>
            <w:r>
              <w:t>Indicates the HFC Node Identifier received over NGAP. Present for a 5G-CRG/FN-CRG accessing the 5GC via wireline access network</w:t>
            </w:r>
          </w:p>
        </w:tc>
        <w:tc>
          <w:tcPr>
            <w:tcW w:w="1341" w:type="dxa"/>
          </w:tcPr>
          <w:p w14:paraId="4F2DE663" w14:textId="77777777" w:rsidR="00B56C01" w:rsidRDefault="00B56C01" w:rsidP="00E9158E">
            <w:pPr>
              <w:pStyle w:val="TAL"/>
              <w:keepNext w:val="0"/>
              <w:keepLines w:val="0"/>
            </w:pPr>
            <w:r>
              <w:t>Optional</w:t>
            </w:r>
          </w:p>
        </w:tc>
        <w:tc>
          <w:tcPr>
            <w:tcW w:w="1919" w:type="dxa"/>
          </w:tcPr>
          <w:p w14:paraId="2EEC4E11" w14:textId="77777777" w:rsidR="00B56C01" w:rsidRDefault="00B56C01" w:rsidP="00E9158E">
            <w:pPr>
              <w:pStyle w:val="TAL"/>
              <w:keepNext w:val="0"/>
              <w:keepLines w:val="0"/>
            </w:pPr>
            <w:r>
              <w:t>Access-Request (NOTE</w:t>
            </w:r>
            <w:r>
              <w:rPr>
                <w:noProof/>
              </w:rPr>
              <w:t> 1</w:t>
            </w:r>
            <w:r>
              <w:t>),</w:t>
            </w:r>
          </w:p>
          <w:p w14:paraId="3A7B9D72" w14:textId="77777777" w:rsidR="00B56C01" w:rsidRDefault="00B56C01" w:rsidP="00E9158E">
            <w:pPr>
              <w:pStyle w:val="TAL"/>
              <w:keepNext w:val="0"/>
              <w:keepLines w:val="0"/>
            </w:pPr>
            <w:r>
              <w:t xml:space="preserve"> Accounting-Request START,</w:t>
            </w:r>
          </w:p>
          <w:p w14:paraId="3353EBE4" w14:textId="77777777" w:rsidR="00B56C01" w:rsidRDefault="00B56C01" w:rsidP="00E9158E">
            <w:pPr>
              <w:pStyle w:val="TAL"/>
              <w:keepNext w:val="0"/>
              <w:keepLines w:val="0"/>
            </w:pPr>
            <w:r>
              <w:t xml:space="preserve"> Accounting-Request STOP,</w:t>
            </w:r>
          </w:p>
          <w:p w14:paraId="358D5CA0" w14:textId="77777777" w:rsidR="00B56C01" w:rsidRDefault="00B56C01" w:rsidP="00E9158E">
            <w:pPr>
              <w:pStyle w:val="TAL"/>
              <w:keepNext w:val="0"/>
              <w:keepLines w:val="0"/>
            </w:pPr>
            <w:r>
              <w:t xml:space="preserve"> Accounting-Request Interim-Update</w:t>
            </w:r>
          </w:p>
        </w:tc>
        <w:tc>
          <w:tcPr>
            <w:tcW w:w="1019" w:type="dxa"/>
          </w:tcPr>
          <w:p w14:paraId="0B2734F4" w14:textId="77777777" w:rsidR="00B56C01" w:rsidRDefault="00B56C01" w:rsidP="00E9158E">
            <w:pPr>
              <w:pStyle w:val="TAL"/>
              <w:keepNext w:val="0"/>
              <w:keepLines w:val="0"/>
            </w:pPr>
          </w:p>
        </w:tc>
      </w:tr>
      <w:tr w:rsidR="00B56C01" w14:paraId="53245102" w14:textId="77777777" w:rsidTr="00E9158E">
        <w:trPr>
          <w:jc w:val="center"/>
        </w:trPr>
        <w:tc>
          <w:tcPr>
            <w:tcW w:w="993" w:type="dxa"/>
          </w:tcPr>
          <w:p w14:paraId="4BB952E1" w14:textId="77777777" w:rsidR="00B56C01" w:rsidRDefault="00B56C01" w:rsidP="00E9158E">
            <w:pPr>
              <w:pStyle w:val="TAL"/>
              <w:keepNext w:val="0"/>
              <w:keepLines w:val="0"/>
            </w:pPr>
            <w:r>
              <w:t>122</w:t>
            </w:r>
          </w:p>
        </w:tc>
        <w:tc>
          <w:tcPr>
            <w:tcW w:w="1985" w:type="dxa"/>
          </w:tcPr>
          <w:p w14:paraId="1FAD65C5" w14:textId="77777777" w:rsidR="00B56C01" w:rsidRDefault="00B56C01" w:rsidP="00E9158E">
            <w:pPr>
              <w:pStyle w:val="TAL"/>
              <w:keepNext w:val="0"/>
              <w:keepLines w:val="0"/>
            </w:pPr>
            <w:r>
              <w:t>3GPP-GLI</w:t>
            </w:r>
          </w:p>
        </w:tc>
        <w:tc>
          <w:tcPr>
            <w:tcW w:w="2126" w:type="dxa"/>
          </w:tcPr>
          <w:p w14:paraId="5A25FCD9" w14:textId="77777777" w:rsidR="00B56C01" w:rsidRDefault="00B56C01" w:rsidP="00E9158E">
            <w:pPr>
              <w:pStyle w:val="TAL"/>
              <w:keepNext w:val="0"/>
              <w:keepLines w:val="0"/>
            </w:pPr>
            <w:bookmarkStart w:id="120" w:name="_Hlk49517342"/>
            <w:r>
              <w:t xml:space="preserve">Indicates the Global Line Identifier. Present for a 5G-BRG/FN-BRG accessing the 5GC via </w:t>
            </w:r>
            <w:r>
              <w:lastRenderedPageBreak/>
              <w:t>wireline access network.</w:t>
            </w:r>
            <w:bookmarkEnd w:id="120"/>
          </w:p>
        </w:tc>
        <w:tc>
          <w:tcPr>
            <w:tcW w:w="1341" w:type="dxa"/>
          </w:tcPr>
          <w:p w14:paraId="7E61F934" w14:textId="77777777" w:rsidR="00B56C01" w:rsidRDefault="00B56C01" w:rsidP="00E9158E">
            <w:pPr>
              <w:pStyle w:val="TAL"/>
              <w:keepNext w:val="0"/>
              <w:keepLines w:val="0"/>
            </w:pPr>
            <w:r>
              <w:lastRenderedPageBreak/>
              <w:t>Optional</w:t>
            </w:r>
          </w:p>
        </w:tc>
        <w:tc>
          <w:tcPr>
            <w:tcW w:w="1919" w:type="dxa"/>
          </w:tcPr>
          <w:p w14:paraId="0FA24112" w14:textId="77777777" w:rsidR="00B56C01" w:rsidRDefault="00B56C01" w:rsidP="00E9158E">
            <w:pPr>
              <w:pStyle w:val="TAL"/>
              <w:keepNext w:val="0"/>
              <w:keepLines w:val="0"/>
            </w:pPr>
            <w:r>
              <w:t>Access-Request (NOTE</w:t>
            </w:r>
            <w:r>
              <w:rPr>
                <w:noProof/>
              </w:rPr>
              <w:t> 1</w:t>
            </w:r>
            <w:r>
              <w:t>),</w:t>
            </w:r>
          </w:p>
          <w:p w14:paraId="5EA708B5" w14:textId="77777777" w:rsidR="00B56C01" w:rsidRDefault="00B56C01" w:rsidP="00E9158E">
            <w:pPr>
              <w:pStyle w:val="TAL"/>
              <w:keepNext w:val="0"/>
              <w:keepLines w:val="0"/>
            </w:pPr>
            <w:r>
              <w:t xml:space="preserve"> Accounting-Request START,</w:t>
            </w:r>
          </w:p>
          <w:p w14:paraId="4905F84C" w14:textId="77777777" w:rsidR="00B56C01" w:rsidRDefault="00B56C01" w:rsidP="00E9158E">
            <w:pPr>
              <w:pStyle w:val="TAL"/>
              <w:keepNext w:val="0"/>
              <w:keepLines w:val="0"/>
            </w:pPr>
            <w:r>
              <w:lastRenderedPageBreak/>
              <w:t xml:space="preserve"> Accounting-Request STOP,</w:t>
            </w:r>
          </w:p>
          <w:p w14:paraId="05134EB5" w14:textId="77777777" w:rsidR="00B56C01" w:rsidRDefault="00B56C01" w:rsidP="00E9158E">
            <w:pPr>
              <w:pStyle w:val="TAL"/>
              <w:keepNext w:val="0"/>
              <w:keepLines w:val="0"/>
            </w:pPr>
            <w:r>
              <w:t xml:space="preserve"> Accounting-Request Interim-Update</w:t>
            </w:r>
          </w:p>
        </w:tc>
        <w:tc>
          <w:tcPr>
            <w:tcW w:w="1019" w:type="dxa"/>
          </w:tcPr>
          <w:p w14:paraId="50BF3A16" w14:textId="77777777" w:rsidR="00B56C01" w:rsidRDefault="00B56C01" w:rsidP="00E9158E">
            <w:pPr>
              <w:pStyle w:val="TAL"/>
              <w:keepNext w:val="0"/>
              <w:keepLines w:val="0"/>
            </w:pPr>
          </w:p>
        </w:tc>
      </w:tr>
      <w:tr w:rsidR="00B56C01" w14:paraId="395E4EAE" w14:textId="77777777" w:rsidTr="00E9158E">
        <w:trPr>
          <w:jc w:val="center"/>
        </w:trPr>
        <w:tc>
          <w:tcPr>
            <w:tcW w:w="993" w:type="dxa"/>
          </w:tcPr>
          <w:p w14:paraId="33448C99" w14:textId="77777777" w:rsidR="00B56C01" w:rsidRDefault="00B56C01" w:rsidP="00E9158E">
            <w:pPr>
              <w:pStyle w:val="TAL"/>
              <w:keepNext w:val="0"/>
              <w:keepLines w:val="0"/>
            </w:pPr>
            <w:r>
              <w:t>123</w:t>
            </w:r>
          </w:p>
        </w:tc>
        <w:tc>
          <w:tcPr>
            <w:tcW w:w="1985" w:type="dxa"/>
          </w:tcPr>
          <w:p w14:paraId="67D29F5F" w14:textId="77777777" w:rsidR="00B56C01" w:rsidRDefault="00B56C01" w:rsidP="00E9158E">
            <w:pPr>
              <w:pStyle w:val="TAL"/>
              <w:keepNext w:val="0"/>
              <w:keepLines w:val="0"/>
            </w:pPr>
            <w:r>
              <w:t>3GPP-Line-Type</w:t>
            </w:r>
          </w:p>
        </w:tc>
        <w:tc>
          <w:tcPr>
            <w:tcW w:w="2126" w:type="dxa"/>
          </w:tcPr>
          <w:p w14:paraId="1638FEE5" w14:textId="77777777" w:rsidR="00B56C01" w:rsidRDefault="00B56C01" w:rsidP="00E9158E">
            <w:pPr>
              <w:pStyle w:val="TAL"/>
              <w:keepNext w:val="0"/>
              <w:keepLines w:val="0"/>
            </w:pPr>
            <w:r>
              <w:t>Indicates the type of the wireline (DLS or PON). Present for a 5G-BRG/FN-BRG accessing the 5GC via wireline access network.</w:t>
            </w:r>
          </w:p>
        </w:tc>
        <w:tc>
          <w:tcPr>
            <w:tcW w:w="1341" w:type="dxa"/>
          </w:tcPr>
          <w:p w14:paraId="23974294" w14:textId="77777777" w:rsidR="00B56C01" w:rsidRDefault="00B56C01" w:rsidP="00E9158E">
            <w:pPr>
              <w:pStyle w:val="TAL"/>
              <w:keepNext w:val="0"/>
              <w:keepLines w:val="0"/>
            </w:pPr>
            <w:r>
              <w:t>Optional</w:t>
            </w:r>
          </w:p>
        </w:tc>
        <w:tc>
          <w:tcPr>
            <w:tcW w:w="1919" w:type="dxa"/>
          </w:tcPr>
          <w:p w14:paraId="7CE1E1C2" w14:textId="77777777" w:rsidR="00B56C01" w:rsidRDefault="00B56C01" w:rsidP="00E9158E">
            <w:pPr>
              <w:pStyle w:val="TAL"/>
              <w:keepNext w:val="0"/>
              <w:keepLines w:val="0"/>
            </w:pPr>
            <w:r>
              <w:t>Access-Request (NOTE</w:t>
            </w:r>
            <w:r>
              <w:rPr>
                <w:noProof/>
              </w:rPr>
              <w:t> 1</w:t>
            </w:r>
            <w:r>
              <w:t>),</w:t>
            </w:r>
          </w:p>
          <w:p w14:paraId="009EBFF3" w14:textId="77777777" w:rsidR="00B56C01" w:rsidRDefault="00B56C01" w:rsidP="00E9158E">
            <w:pPr>
              <w:pStyle w:val="TAL"/>
              <w:keepNext w:val="0"/>
              <w:keepLines w:val="0"/>
            </w:pPr>
            <w:r>
              <w:t xml:space="preserve"> Accounting-Request START,</w:t>
            </w:r>
          </w:p>
          <w:p w14:paraId="6536731D" w14:textId="77777777" w:rsidR="00B56C01" w:rsidRDefault="00B56C01" w:rsidP="00E9158E">
            <w:pPr>
              <w:pStyle w:val="TAL"/>
              <w:keepNext w:val="0"/>
              <w:keepLines w:val="0"/>
            </w:pPr>
            <w:r>
              <w:t xml:space="preserve"> Accounting-Request STOP,</w:t>
            </w:r>
          </w:p>
          <w:p w14:paraId="74EB1552" w14:textId="77777777" w:rsidR="00B56C01" w:rsidRDefault="00B56C01" w:rsidP="00E9158E">
            <w:pPr>
              <w:pStyle w:val="TAL"/>
              <w:keepNext w:val="0"/>
              <w:keepLines w:val="0"/>
            </w:pPr>
            <w:r>
              <w:t xml:space="preserve"> Accounting-Request Interim-Update</w:t>
            </w:r>
          </w:p>
        </w:tc>
        <w:tc>
          <w:tcPr>
            <w:tcW w:w="1019" w:type="dxa"/>
          </w:tcPr>
          <w:p w14:paraId="799DE4C5" w14:textId="77777777" w:rsidR="00B56C01" w:rsidRDefault="00B56C01" w:rsidP="00E9158E">
            <w:pPr>
              <w:pStyle w:val="TAL"/>
              <w:keepNext w:val="0"/>
              <w:keepLines w:val="0"/>
            </w:pPr>
          </w:p>
        </w:tc>
      </w:tr>
      <w:tr w:rsidR="00B56C01" w14:paraId="74C3C9F9" w14:textId="77777777" w:rsidTr="00E9158E">
        <w:trPr>
          <w:jc w:val="center"/>
        </w:trPr>
        <w:tc>
          <w:tcPr>
            <w:tcW w:w="993" w:type="dxa"/>
          </w:tcPr>
          <w:p w14:paraId="71FD3F73" w14:textId="77777777" w:rsidR="00B56C01" w:rsidRDefault="00B56C01" w:rsidP="00E9158E">
            <w:pPr>
              <w:pStyle w:val="TAL"/>
              <w:keepNext w:val="0"/>
              <w:keepLines w:val="0"/>
            </w:pPr>
            <w:r>
              <w:t>124</w:t>
            </w:r>
          </w:p>
        </w:tc>
        <w:tc>
          <w:tcPr>
            <w:tcW w:w="1985" w:type="dxa"/>
          </w:tcPr>
          <w:p w14:paraId="1B78219B" w14:textId="77777777" w:rsidR="00B56C01" w:rsidRDefault="00B56C01" w:rsidP="00E9158E">
            <w:pPr>
              <w:pStyle w:val="TAL"/>
              <w:keepNext w:val="0"/>
              <w:keepLines w:val="0"/>
            </w:pPr>
            <w:r>
              <w:t>3GPP-NID</w:t>
            </w:r>
          </w:p>
        </w:tc>
        <w:tc>
          <w:tcPr>
            <w:tcW w:w="2126" w:type="dxa"/>
          </w:tcPr>
          <w:p w14:paraId="6AADF07A" w14:textId="77777777" w:rsidR="00B56C01" w:rsidRDefault="00B56C01" w:rsidP="00E9158E">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2DEF68DD" w14:textId="77777777" w:rsidR="00B56C01" w:rsidRDefault="00B56C01" w:rsidP="00E9158E">
            <w:pPr>
              <w:pStyle w:val="TAL"/>
              <w:keepNext w:val="0"/>
              <w:keepLines w:val="0"/>
            </w:pPr>
          </w:p>
        </w:tc>
        <w:tc>
          <w:tcPr>
            <w:tcW w:w="1341" w:type="dxa"/>
          </w:tcPr>
          <w:p w14:paraId="5496B961" w14:textId="77777777" w:rsidR="00B56C01" w:rsidRDefault="00B56C01" w:rsidP="00E9158E">
            <w:pPr>
              <w:pStyle w:val="TAL"/>
              <w:keepNext w:val="0"/>
              <w:keepLines w:val="0"/>
            </w:pPr>
            <w:r>
              <w:t>Optional</w:t>
            </w:r>
          </w:p>
        </w:tc>
        <w:tc>
          <w:tcPr>
            <w:tcW w:w="1919" w:type="dxa"/>
          </w:tcPr>
          <w:p w14:paraId="3552A8F0" w14:textId="77777777" w:rsidR="00B56C01" w:rsidRDefault="00B56C01" w:rsidP="00E9158E">
            <w:pPr>
              <w:pStyle w:val="TAL"/>
              <w:keepNext w:val="0"/>
              <w:keepLines w:val="0"/>
            </w:pPr>
            <w:r>
              <w:t>Access-Request, Accounting-Request START, Accounting-Request STOP, Accounting-Request Interim-Update</w:t>
            </w:r>
          </w:p>
        </w:tc>
        <w:tc>
          <w:tcPr>
            <w:tcW w:w="1019" w:type="dxa"/>
          </w:tcPr>
          <w:p w14:paraId="3F27CBD7" w14:textId="77777777" w:rsidR="00B56C01" w:rsidRDefault="00B56C01" w:rsidP="00E9158E">
            <w:pPr>
              <w:pStyle w:val="TAL"/>
              <w:keepNext w:val="0"/>
              <w:keepLines w:val="0"/>
            </w:pPr>
          </w:p>
        </w:tc>
      </w:tr>
      <w:tr w:rsidR="00B56C01" w14:paraId="57AE27A2" w14:textId="77777777" w:rsidTr="00E9158E">
        <w:trPr>
          <w:jc w:val="center"/>
        </w:trPr>
        <w:tc>
          <w:tcPr>
            <w:tcW w:w="993" w:type="dxa"/>
          </w:tcPr>
          <w:p w14:paraId="1628519E" w14:textId="77777777" w:rsidR="00B56C01" w:rsidRDefault="00B56C01" w:rsidP="00E9158E">
            <w:pPr>
              <w:pStyle w:val="TAL"/>
              <w:keepNext w:val="0"/>
              <w:keepLines w:val="0"/>
            </w:pPr>
            <w:r>
              <w:t>125</w:t>
            </w:r>
          </w:p>
        </w:tc>
        <w:tc>
          <w:tcPr>
            <w:tcW w:w="1985" w:type="dxa"/>
          </w:tcPr>
          <w:p w14:paraId="23CFCD20" w14:textId="77777777" w:rsidR="00B56C01" w:rsidRDefault="00B56C01" w:rsidP="00E9158E">
            <w:pPr>
              <w:pStyle w:val="TAL"/>
              <w:keepNext w:val="0"/>
              <w:keepLines w:val="0"/>
            </w:pPr>
            <w:r>
              <w:t>3GPP-Session-S-NSSAI</w:t>
            </w:r>
          </w:p>
        </w:tc>
        <w:tc>
          <w:tcPr>
            <w:tcW w:w="2126" w:type="dxa"/>
          </w:tcPr>
          <w:p w14:paraId="75FD1D56" w14:textId="77777777" w:rsidR="00B56C01" w:rsidRDefault="00B56C01" w:rsidP="00E9158E">
            <w:pPr>
              <w:pStyle w:val="TAL"/>
            </w:pPr>
            <w:r>
              <w:t>Indicates the S-NSSAI that is associated with the PDU Session.</w:t>
            </w:r>
          </w:p>
        </w:tc>
        <w:tc>
          <w:tcPr>
            <w:tcW w:w="1341" w:type="dxa"/>
          </w:tcPr>
          <w:p w14:paraId="0A5B6ED9" w14:textId="77777777" w:rsidR="00B56C01" w:rsidRDefault="00B56C01" w:rsidP="00E9158E">
            <w:pPr>
              <w:pStyle w:val="TAL"/>
              <w:keepNext w:val="0"/>
              <w:keepLines w:val="0"/>
            </w:pPr>
            <w:r>
              <w:t xml:space="preserve">Optional </w:t>
            </w:r>
          </w:p>
        </w:tc>
        <w:tc>
          <w:tcPr>
            <w:tcW w:w="1919" w:type="dxa"/>
          </w:tcPr>
          <w:p w14:paraId="70B81F05" w14:textId="77777777" w:rsidR="00B56C01" w:rsidRDefault="00B56C01" w:rsidP="00E9158E">
            <w:pPr>
              <w:pStyle w:val="TAL"/>
              <w:keepNext w:val="0"/>
              <w:keepLines w:val="0"/>
            </w:pPr>
            <w:r>
              <w:t>Access-Request</w:t>
            </w:r>
          </w:p>
          <w:p w14:paraId="628AF8C0" w14:textId="77777777" w:rsidR="00B56C01" w:rsidRDefault="00B56C01" w:rsidP="00E9158E">
            <w:pPr>
              <w:pStyle w:val="TAL"/>
              <w:keepNext w:val="0"/>
              <w:keepLines w:val="0"/>
            </w:pPr>
            <w:r>
              <w:t>Accounting-Request START,</w:t>
            </w:r>
          </w:p>
          <w:p w14:paraId="0875DA5C" w14:textId="77777777" w:rsidR="00B56C01" w:rsidRDefault="00B56C01" w:rsidP="00E9158E">
            <w:pPr>
              <w:pStyle w:val="TAL"/>
              <w:keepNext w:val="0"/>
              <w:keepLines w:val="0"/>
            </w:pPr>
            <w:r>
              <w:t>Accounting-Request STOP,</w:t>
            </w:r>
          </w:p>
          <w:p w14:paraId="2C46B186" w14:textId="77777777" w:rsidR="00B56C01" w:rsidRDefault="00B56C01" w:rsidP="00E9158E">
            <w:pPr>
              <w:pStyle w:val="TAL"/>
              <w:keepNext w:val="0"/>
              <w:keepLines w:val="0"/>
            </w:pPr>
            <w:r>
              <w:t>Accounting-Request Interim-Update (NOTE 2)</w:t>
            </w:r>
          </w:p>
        </w:tc>
        <w:tc>
          <w:tcPr>
            <w:tcW w:w="1019" w:type="dxa"/>
          </w:tcPr>
          <w:p w14:paraId="2F151AB4" w14:textId="77777777" w:rsidR="00B56C01" w:rsidRDefault="00B56C01" w:rsidP="00E9158E">
            <w:pPr>
              <w:pStyle w:val="TAL"/>
              <w:keepNext w:val="0"/>
              <w:keepLines w:val="0"/>
            </w:pPr>
          </w:p>
        </w:tc>
      </w:tr>
      <w:tr w:rsidR="00B56C01" w14:paraId="4E1D5EAC" w14:textId="77777777" w:rsidTr="00E9158E">
        <w:trPr>
          <w:jc w:val="center"/>
        </w:trPr>
        <w:tc>
          <w:tcPr>
            <w:tcW w:w="993" w:type="dxa"/>
          </w:tcPr>
          <w:p w14:paraId="4F334D30" w14:textId="77777777" w:rsidR="00B56C01" w:rsidRDefault="00B56C01" w:rsidP="00E9158E">
            <w:pPr>
              <w:pStyle w:val="TAL"/>
              <w:keepNext w:val="0"/>
              <w:keepLines w:val="0"/>
            </w:pPr>
            <w:r>
              <w:t>126</w:t>
            </w:r>
          </w:p>
        </w:tc>
        <w:tc>
          <w:tcPr>
            <w:tcW w:w="1985" w:type="dxa"/>
          </w:tcPr>
          <w:p w14:paraId="7E251462" w14:textId="77777777" w:rsidR="00B56C01" w:rsidRDefault="00B56C01" w:rsidP="00E9158E">
            <w:pPr>
              <w:pStyle w:val="TAL"/>
              <w:keepNext w:val="0"/>
              <w:keepLines w:val="0"/>
            </w:pPr>
            <w:r>
              <w:t>3GPP-CHF-FQDN</w:t>
            </w:r>
          </w:p>
        </w:tc>
        <w:tc>
          <w:tcPr>
            <w:tcW w:w="2126" w:type="dxa"/>
          </w:tcPr>
          <w:p w14:paraId="6F8BEDA8" w14:textId="77777777" w:rsidR="00B56C01" w:rsidRDefault="00B56C01" w:rsidP="00E9158E">
            <w:pPr>
              <w:pStyle w:val="TAL"/>
            </w:pPr>
            <w:r>
              <w:t>Indicates the FQDN of the CHF.</w:t>
            </w:r>
          </w:p>
        </w:tc>
        <w:tc>
          <w:tcPr>
            <w:tcW w:w="1341" w:type="dxa"/>
          </w:tcPr>
          <w:p w14:paraId="6629422F" w14:textId="77777777" w:rsidR="00B56C01" w:rsidRDefault="00B56C01" w:rsidP="00E9158E">
            <w:pPr>
              <w:pStyle w:val="TAL"/>
              <w:keepNext w:val="0"/>
              <w:keepLines w:val="0"/>
            </w:pPr>
            <w:r>
              <w:t>Optional</w:t>
            </w:r>
          </w:p>
        </w:tc>
        <w:tc>
          <w:tcPr>
            <w:tcW w:w="1919" w:type="dxa"/>
          </w:tcPr>
          <w:p w14:paraId="57DD0487" w14:textId="77777777" w:rsidR="00B56C01" w:rsidRDefault="00B56C01" w:rsidP="00E9158E">
            <w:pPr>
              <w:pStyle w:val="TAL"/>
              <w:keepNext w:val="0"/>
              <w:keepLines w:val="0"/>
            </w:pPr>
            <w:r>
              <w:t>Access-Request</w:t>
            </w:r>
          </w:p>
          <w:p w14:paraId="550387C2" w14:textId="77777777" w:rsidR="00B56C01" w:rsidRDefault="00B56C01" w:rsidP="00E9158E">
            <w:pPr>
              <w:pStyle w:val="TAL"/>
              <w:keepNext w:val="0"/>
              <w:keepLines w:val="0"/>
            </w:pPr>
            <w:r>
              <w:t>Accounting-Request START,</w:t>
            </w:r>
          </w:p>
          <w:p w14:paraId="037BF9B8" w14:textId="77777777" w:rsidR="00B56C01" w:rsidRDefault="00B56C01" w:rsidP="00E9158E">
            <w:pPr>
              <w:pStyle w:val="TAL"/>
              <w:keepNext w:val="0"/>
              <w:keepLines w:val="0"/>
            </w:pPr>
            <w:r>
              <w:t>Accounting-Request STOP,</w:t>
            </w:r>
          </w:p>
          <w:p w14:paraId="4627ABF6" w14:textId="77777777" w:rsidR="00B56C01" w:rsidRDefault="00B56C01" w:rsidP="00E9158E">
            <w:pPr>
              <w:pStyle w:val="TAL"/>
              <w:keepNext w:val="0"/>
              <w:keepLines w:val="0"/>
            </w:pPr>
            <w:r>
              <w:t>Accounting-Request Interim-Update</w:t>
            </w:r>
          </w:p>
        </w:tc>
        <w:tc>
          <w:tcPr>
            <w:tcW w:w="1019" w:type="dxa"/>
          </w:tcPr>
          <w:p w14:paraId="7AFCC4F8" w14:textId="77777777" w:rsidR="00B56C01" w:rsidRDefault="00B56C01" w:rsidP="00E9158E">
            <w:pPr>
              <w:pStyle w:val="TAL"/>
              <w:keepNext w:val="0"/>
              <w:keepLines w:val="0"/>
            </w:pPr>
          </w:p>
        </w:tc>
      </w:tr>
      <w:tr w:rsidR="00B56C01" w14:paraId="5C51D90A" w14:textId="77777777" w:rsidTr="00E9158E">
        <w:trPr>
          <w:jc w:val="center"/>
        </w:trPr>
        <w:tc>
          <w:tcPr>
            <w:tcW w:w="993" w:type="dxa"/>
          </w:tcPr>
          <w:p w14:paraId="57C5BAA2" w14:textId="77777777" w:rsidR="00B56C01" w:rsidRDefault="00B56C01" w:rsidP="00E9158E">
            <w:pPr>
              <w:pStyle w:val="TAL"/>
              <w:keepNext w:val="0"/>
              <w:keepLines w:val="0"/>
            </w:pPr>
            <w:r>
              <w:t>127</w:t>
            </w:r>
          </w:p>
        </w:tc>
        <w:tc>
          <w:tcPr>
            <w:tcW w:w="1985" w:type="dxa"/>
          </w:tcPr>
          <w:p w14:paraId="5795C3FF" w14:textId="77777777" w:rsidR="00B56C01" w:rsidRDefault="00B56C01" w:rsidP="00E9158E">
            <w:pPr>
              <w:pStyle w:val="TAL"/>
              <w:keepNext w:val="0"/>
              <w:keepLines w:val="0"/>
            </w:pPr>
            <w:r>
              <w:t>3GPP-Serving NF-FQDN</w:t>
            </w:r>
          </w:p>
        </w:tc>
        <w:tc>
          <w:tcPr>
            <w:tcW w:w="2126" w:type="dxa"/>
          </w:tcPr>
          <w:p w14:paraId="278D041A" w14:textId="77777777" w:rsidR="00B56C01" w:rsidRDefault="00B56C01" w:rsidP="00E9158E">
            <w:pPr>
              <w:pStyle w:val="TAL"/>
            </w:pPr>
            <w:r>
              <w:t>Indicates the FQDN of the Serving NF (includes AMF, I-SMF or V-SMF).</w:t>
            </w:r>
          </w:p>
        </w:tc>
        <w:tc>
          <w:tcPr>
            <w:tcW w:w="1341" w:type="dxa"/>
          </w:tcPr>
          <w:p w14:paraId="67E31396" w14:textId="77777777" w:rsidR="00B56C01" w:rsidRDefault="00B56C01" w:rsidP="00E9158E">
            <w:pPr>
              <w:pStyle w:val="TAL"/>
              <w:keepNext w:val="0"/>
              <w:keepLines w:val="0"/>
            </w:pPr>
            <w:r>
              <w:t>Optional</w:t>
            </w:r>
          </w:p>
        </w:tc>
        <w:tc>
          <w:tcPr>
            <w:tcW w:w="1919" w:type="dxa"/>
          </w:tcPr>
          <w:p w14:paraId="0D735FE6" w14:textId="77777777" w:rsidR="00B56C01" w:rsidRDefault="00B56C01" w:rsidP="00E9158E">
            <w:pPr>
              <w:pStyle w:val="TAL"/>
              <w:keepNext w:val="0"/>
              <w:keepLines w:val="0"/>
            </w:pPr>
            <w:r>
              <w:t>Access-Request</w:t>
            </w:r>
          </w:p>
          <w:p w14:paraId="1E32BE71" w14:textId="77777777" w:rsidR="00B56C01" w:rsidRDefault="00B56C01" w:rsidP="00E9158E">
            <w:pPr>
              <w:pStyle w:val="TAL"/>
              <w:keepNext w:val="0"/>
              <w:keepLines w:val="0"/>
            </w:pPr>
            <w:r>
              <w:t>Accounting-Request START,</w:t>
            </w:r>
          </w:p>
          <w:p w14:paraId="1BC0BE42" w14:textId="77777777" w:rsidR="00B56C01" w:rsidRDefault="00B56C01" w:rsidP="00E9158E">
            <w:pPr>
              <w:pStyle w:val="TAL"/>
              <w:keepNext w:val="0"/>
              <w:keepLines w:val="0"/>
            </w:pPr>
            <w:r>
              <w:t>Accounting-Request STOP,</w:t>
            </w:r>
          </w:p>
          <w:p w14:paraId="4C4FAF36" w14:textId="77777777" w:rsidR="00B56C01" w:rsidRDefault="00B56C01" w:rsidP="00E9158E">
            <w:pPr>
              <w:pStyle w:val="TAL"/>
              <w:keepNext w:val="0"/>
              <w:keepLines w:val="0"/>
            </w:pPr>
            <w:r>
              <w:t>Accounting-Request Interim-Update</w:t>
            </w:r>
          </w:p>
        </w:tc>
        <w:tc>
          <w:tcPr>
            <w:tcW w:w="1019" w:type="dxa"/>
          </w:tcPr>
          <w:p w14:paraId="28017E2A" w14:textId="77777777" w:rsidR="00B56C01" w:rsidRDefault="00B56C01" w:rsidP="00E9158E">
            <w:pPr>
              <w:pStyle w:val="TAL"/>
              <w:keepNext w:val="0"/>
              <w:keepLines w:val="0"/>
            </w:pPr>
          </w:p>
        </w:tc>
      </w:tr>
      <w:tr w:rsidR="00B56C01" w14:paraId="13E99FC2" w14:textId="77777777" w:rsidTr="00E9158E">
        <w:trPr>
          <w:jc w:val="center"/>
        </w:trPr>
        <w:tc>
          <w:tcPr>
            <w:tcW w:w="993" w:type="dxa"/>
          </w:tcPr>
          <w:p w14:paraId="4B002EEC" w14:textId="77777777" w:rsidR="00B56C01" w:rsidRDefault="00B56C01" w:rsidP="00E9158E">
            <w:pPr>
              <w:pStyle w:val="TAL"/>
              <w:keepNext w:val="0"/>
              <w:keepLines w:val="0"/>
            </w:pPr>
            <w:r>
              <w:t>128</w:t>
            </w:r>
          </w:p>
        </w:tc>
        <w:tc>
          <w:tcPr>
            <w:tcW w:w="1985" w:type="dxa"/>
          </w:tcPr>
          <w:p w14:paraId="6114E8DA" w14:textId="77777777" w:rsidR="00B56C01" w:rsidRDefault="00B56C01" w:rsidP="00E9158E">
            <w:pPr>
              <w:pStyle w:val="TAL"/>
              <w:keepNext w:val="0"/>
              <w:keepLines w:val="0"/>
            </w:pPr>
            <w:r>
              <w:t>3GPP-Session-</w:t>
            </w:r>
            <w:r>
              <w:rPr>
                <w:rFonts w:hint="eastAsia"/>
              </w:rPr>
              <w:t>Id</w:t>
            </w:r>
          </w:p>
        </w:tc>
        <w:tc>
          <w:tcPr>
            <w:tcW w:w="2126" w:type="dxa"/>
          </w:tcPr>
          <w:p w14:paraId="7A35DA38" w14:textId="77777777" w:rsidR="00B56C01" w:rsidRDefault="00B56C01" w:rsidP="00E9158E">
            <w:pPr>
              <w:pStyle w:val="TAL"/>
            </w:pPr>
            <w:r>
              <w:t>Indicates the PDU Session Identifier.</w:t>
            </w:r>
          </w:p>
        </w:tc>
        <w:tc>
          <w:tcPr>
            <w:tcW w:w="1341" w:type="dxa"/>
          </w:tcPr>
          <w:p w14:paraId="7F018D2D" w14:textId="77777777" w:rsidR="00B56C01" w:rsidRDefault="00B56C01" w:rsidP="00E9158E">
            <w:pPr>
              <w:pStyle w:val="TAL"/>
              <w:keepNext w:val="0"/>
              <w:keepLines w:val="0"/>
            </w:pPr>
            <w:r>
              <w:t>Optional</w:t>
            </w:r>
          </w:p>
        </w:tc>
        <w:tc>
          <w:tcPr>
            <w:tcW w:w="1919" w:type="dxa"/>
          </w:tcPr>
          <w:p w14:paraId="7991FAD8" w14:textId="77777777" w:rsidR="00B56C01" w:rsidRDefault="00B56C01" w:rsidP="00E9158E">
            <w:pPr>
              <w:pStyle w:val="TAL"/>
              <w:keepNext w:val="0"/>
              <w:keepLines w:val="0"/>
            </w:pPr>
            <w:r>
              <w:t>Access-Request</w:t>
            </w:r>
          </w:p>
          <w:p w14:paraId="70512847" w14:textId="77777777" w:rsidR="00B56C01" w:rsidRDefault="00B56C01" w:rsidP="00E9158E">
            <w:pPr>
              <w:pStyle w:val="TAL"/>
              <w:keepNext w:val="0"/>
              <w:keepLines w:val="0"/>
            </w:pPr>
            <w:r>
              <w:t>Accounting-Request START,</w:t>
            </w:r>
          </w:p>
          <w:p w14:paraId="748316B6" w14:textId="77777777" w:rsidR="00B56C01" w:rsidRDefault="00B56C01" w:rsidP="00E9158E">
            <w:pPr>
              <w:pStyle w:val="TAL"/>
              <w:keepNext w:val="0"/>
              <w:keepLines w:val="0"/>
            </w:pPr>
            <w:r>
              <w:t>Accounting-Request STOP,</w:t>
            </w:r>
          </w:p>
          <w:p w14:paraId="640B4C1C" w14:textId="77777777" w:rsidR="00B56C01" w:rsidRDefault="00B56C01" w:rsidP="00E9158E">
            <w:pPr>
              <w:pStyle w:val="TAL"/>
              <w:keepNext w:val="0"/>
              <w:keepLines w:val="0"/>
            </w:pPr>
            <w:r>
              <w:t>Accounting-Request Interim-Update (NOTE 2)</w:t>
            </w:r>
          </w:p>
        </w:tc>
        <w:tc>
          <w:tcPr>
            <w:tcW w:w="1019" w:type="dxa"/>
          </w:tcPr>
          <w:p w14:paraId="2073C217" w14:textId="77777777" w:rsidR="00B56C01" w:rsidRDefault="00B56C01" w:rsidP="00E9158E">
            <w:pPr>
              <w:pStyle w:val="TAL"/>
              <w:keepNext w:val="0"/>
              <w:keepLines w:val="0"/>
            </w:pPr>
          </w:p>
        </w:tc>
      </w:tr>
      <w:tr w:rsidR="00B56C01" w14:paraId="0FECB242" w14:textId="77777777" w:rsidTr="00E9158E">
        <w:trPr>
          <w:jc w:val="center"/>
        </w:trPr>
        <w:tc>
          <w:tcPr>
            <w:tcW w:w="993" w:type="dxa"/>
          </w:tcPr>
          <w:p w14:paraId="04A2A02F" w14:textId="77777777" w:rsidR="00B56C01" w:rsidRDefault="00B56C01" w:rsidP="00E9158E">
            <w:pPr>
              <w:pStyle w:val="TAL"/>
              <w:keepNext w:val="0"/>
              <w:keepLines w:val="0"/>
            </w:pPr>
            <w:r>
              <w:t>129</w:t>
            </w:r>
          </w:p>
        </w:tc>
        <w:tc>
          <w:tcPr>
            <w:tcW w:w="1985" w:type="dxa"/>
          </w:tcPr>
          <w:p w14:paraId="6DE7E238" w14:textId="77777777" w:rsidR="00B56C01" w:rsidRDefault="00B56C01" w:rsidP="00E9158E">
            <w:pPr>
              <w:pStyle w:val="TAL"/>
              <w:keepNext w:val="0"/>
              <w:keepLines w:val="0"/>
            </w:pPr>
            <w:r>
              <w:t>3GPP-GCI</w:t>
            </w:r>
          </w:p>
        </w:tc>
        <w:tc>
          <w:tcPr>
            <w:tcW w:w="2126" w:type="dxa"/>
          </w:tcPr>
          <w:p w14:paraId="73DE728E" w14:textId="77777777" w:rsidR="00B56C01" w:rsidRDefault="00B56C01" w:rsidP="00E9158E">
            <w:pPr>
              <w:pStyle w:val="TAL"/>
            </w:pPr>
            <w:r>
              <w:t>Indicates the line connecting the 5G-CRG or FN-CRG to the 5GS</w:t>
            </w:r>
          </w:p>
        </w:tc>
        <w:tc>
          <w:tcPr>
            <w:tcW w:w="1341" w:type="dxa"/>
          </w:tcPr>
          <w:p w14:paraId="37DDA74D" w14:textId="77777777" w:rsidR="00B56C01" w:rsidRDefault="00B56C01" w:rsidP="00E9158E">
            <w:pPr>
              <w:pStyle w:val="TAL"/>
              <w:keepNext w:val="0"/>
              <w:keepLines w:val="0"/>
            </w:pPr>
            <w:r>
              <w:t>Optional</w:t>
            </w:r>
          </w:p>
        </w:tc>
        <w:tc>
          <w:tcPr>
            <w:tcW w:w="1919" w:type="dxa"/>
          </w:tcPr>
          <w:p w14:paraId="4D67F63C" w14:textId="77777777" w:rsidR="00B56C01" w:rsidRDefault="00B56C01" w:rsidP="00E9158E">
            <w:pPr>
              <w:pStyle w:val="TAL"/>
              <w:keepNext w:val="0"/>
              <w:keepLines w:val="0"/>
            </w:pPr>
            <w:r>
              <w:t>Access-Request (NOTE</w:t>
            </w:r>
            <w:r>
              <w:rPr>
                <w:noProof/>
              </w:rPr>
              <w:t> 1</w:t>
            </w:r>
            <w:r>
              <w:t>),</w:t>
            </w:r>
          </w:p>
          <w:p w14:paraId="285E3DA8" w14:textId="77777777" w:rsidR="00B56C01" w:rsidRDefault="00B56C01" w:rsidP="00E9158E">
            <w:pPr>
              <w:pStyle w:val="TAL"/>
              <w:keepNext w:val="0"/>
              <w:keepLines w:val="0"/>
            </w:pPr>
            <w:r>
              <w:t>Accounting-Request START,</w:t>
            </w:r>
          </w:p>
          <w:p w14:paraId="4270120D" w14:textId="77777777" w:rsidR="00B56C01" w:rsidRDefault="00B56C01" w:rsidP="00E9158E">
            <w:pPr>
              <w:pStyle w:val="TAL"/>
              <w:keepNext w:val="0"/>
              <w:keepLines w:val="0"/>
            </w:pPr>
            <w:r>
              <w:t>Accounting-Request STOP,</w:t>
            </w:r>
          </w:p>
          <w:p w14:paraId="60714327" w14:textId="77777777" w:rsidR="00B56C01" w:rsidRDefault="00B56C01" w:rsidP="00E9158E">
            <w:pPr>
              <w:pStyle w:val="TAL"/>
              <w:keepNext w:val="0"/>
              <w:keepLines w:val="0"/>
            </w:pPr>
            <w:r>
              <w:t>Accounting-Request Interim-Update</w:t>
            </w:r>
          </w:p>
        </w:tc>
        <w:tc>
          <w:tcPr>
            <w:tcW w:w="1019" w:type="dxa"/>
          </w:tcPr>
          <w:p w14:paraId="742A257A" w14:textId="77777777" w:rsidR="00B56C01" w:rsidRDefault="00B56C01" w:rsidP="00E9158E">
            <w:pPr>
              <w:pStyle w:val="TAL"/>
              <w:keepNext w:val="0"/>
              <w:keepLines w:val="0"/>
            </w:pPr>
          </w:p>
        </w:tc>
      </w:tr>
      <w:tr w:rsidR="00B56C01" w14:paraId="108FCC97" w14:textId="77777777" w:rsidTr="00E9158E">
        <w:trPr>
          <w:jc w:val="center"/>
        </w:trPr>
        <w:tc>
          <w:tcPr>
            <w:tcW w:w="993" w:type="dxa"/>
          </w:tcPr>
          <w:p w14:paraId="067F480D" w14:textId="77777777" w:rsidR="00B56C01" w:rsidRDefault="00B56C01" w:rsidP="00E9158E">
            <w:pPr>
              <w:pStyle w:val="TAL"/>
              <w:keepNext w:val="0"/>
              <w:keepLines w:val="0"/>
            </w:pPr>
            <w:r>
              <w:t>130</w:t>
            </w:r>
          </w:p>
        </w:tc>
        <w:tc>
          <w:tcPr>
            <w:tcW w:w="1985" w:type="dxa"/>
          </w:tcPr>
          <w:p w14:paraId="5BFBC56E" w14:textId="77777777" w:rsidR="00B56C01" w:rsidRDefault="00B56C01" w:rsidP="00E9158E">
            <w:pPr>
              <w:pStyle w:val="TAL"/>
              <w:keepNext w:val="0"/>
              <w:keepLines w:val="0"/>
            </w:pPr>
            <w:r>
              <w:t>3GPP-DNAI</w:t>
            </w:r>
          </w:p>
        </w:tc>
        <w:tc>
          <w:tcPr>
            <w:tcW w:w="2126" w:type="dxa"/>
          </w:tcPr>
          <w:p w14:paraId="64D1FB54" w14:textId="77777777" w:rsidR="00B56C01" w:rsidRDefault="00B56C01" w:rsidP="00E9158E">
            <w:pPr>
              <w:pStyle w:val="TAL"/>
            </w:pPr>
            <w:r>
              <w:t>Indicates the SMF selected or used DN Access Identifier interworking with the external DN.</w:t>
            </w:r>
          </w:p>
        </w:tc>
        <w:tc>
          <w:tcPr>
            <w:tcW w:w="1341" w:type="dxa"/>
          </w:tcPr>
          <w:p w14:paraId="66A3B4B5" w14:textId="77777777" w:rsidR="00B56C01" w:rsidRDefault="00B56C01" w:rsidP="00E9158E">
            <w:pPr>
              <w:pStyle w:val="TAL"/>
              <w:keepNext w:val="0"/>
              <w:keepLines w:val="0"/>
            </w:pPr>
            <w:r>
              <w:t>Optional</w:t>
            </w:r>
          </w:p>
        </w:tc>
        <w:tc>
          <w:tcPr>
            <w:tcW w:w="1919" w:type="dxa"/>
          </w:tcPr>
          <w:p w14:paraId="315872E0" w14:textId="77777777" w:rsidR="00B56C01" w:rsidRDefault="00B56C01" w:rsidP="00E9158E">
            <w:pPr>
              <w:pStyle w:val="TAL"/>
              <w:keepNext w:val="0"/>
              <w:keepLines w:val="0"/>
            </w:pPr>
            <w:r>
              <w:t>Accounting-Request START,</w:t>
            </w:r>
          </w:p>
          <w:p w14:paraId="293BBD2A" w14:textId="77777777" w:rsidR="00B56C01" w:rsidRDefault="00B56C01" w:rsidP="00E9158E">
            <w:pPr>
              <w:pStyle w:val="TAL"/>
              <w:keepNext w:val="0"/>
              <w:keepLines w:val="0"/>
            </w:pPr>
            <w:r>
              <w:t>Accounting-Request STOP,</w:t>
            </w:r>
          </w:p>
          <w:p w14:paraId="73D4BA2A" w14:textId="77777777" w:rsidR="00B56C01" w:rsidRDefault="00B56C01" w:rsidP="00E9158E">
            <w:pPr>
              <w:pStyle w:val="TAL"/>
              <w:keepNext w:val="0"/>
              <w:keepLines w:val="0"/>
            </w:pPr>
            <w:r>
              <w:t xml:space="preserve">Accounting-Request </w:t>
            </w:r>
            <w:r>
              <w:lastRenderedPageBreak/>
              <w:t>Interim-Update</w:t>
            </w:r>
          </w:p>
        </w:tc>
        <w:tc>
          <w:tcPr>
            <w:tcW w:w="1019" w:type="dxa"/>
          </w:tcPr>
          <w:p w14:paraId="42F6C928" w14:textId="77777777" w:rsidR="00B56C01" w:rsidRDefault="00B56C01" w:rsidP="00E9158E">
            <w:pPr>
              <w:pStyle w:val="TAL"/>
              <w:keepNext w:val="0"/>
              <w:keepLines w:val="0"/>
            </w:pPr>
          </w:p>
        </w:tc>
      </w:tr>
      <w:tr w:rsidR="00B56C01" w14:paraId="7F30F9ED" w14:textId="77777777" w:rsidTr="00E9158E">
        <w:trPr>
          <w:jc w:val="center"/>
        </w:trPr>
        <w:tc>
          <w:tcPr>
            <w:tcW w:w="993" w:type="dxa"/>
          </w:tcPr>
          <w:p w14:paraId="77A87426" w14:textId="77777777" w:rsidR="00B56C01" w:rsidRDefault="00B56C01" w:rsidP="00E9158E">
            <w:pPr>
              <w:pStyle w:val="TAL"/>
              <w:keepNext w:val="0"/>
              <w:keepLines w:val="0"/>
            </w:pPr>
            <w:r>
              <w:t>131</w:t>
            </w:r>
          </w:p>
        </w:tc>
        <w:tc>
          <w:tcPr>
            <w:tcW w:w="1985" w:type="dxa"/>
          </w:tcPr>
          <w:p w14:paraId="147CD7F5" w14:textId="77777777" w:rsidR="00B56C01" w:rsidRDefault="00B56C01" w:rsidP="00E9158E">
            <w:pPr>
              <w:pStyle w:val="TAL"/>
              <w:keepNext w:val="0"/>
              <w:keepLines w:val="0"/>
            </w:pPr>
            <w:r>
              <w:t>3GPP-RSN</w:t>
            </w:r>
          </w:p>
        </w:tc>
        <w:tc>
          <w:tcPr>
            <w:tcW w:w="2126" w:type="dxa"/>
          </w:tcPr>
          <w:p w14:paraId="1475991D" w14:textId="77777777" w:rsidR="00B56C01" w:rsidRDefault="00B56C01" w:rsidP="00E9158E">
            <w:pPr>
              <w:pStyle w:val="TAL"/>
            </w:pPr>
            <w:r>
              <w:t xml:space="preserve">Indicates the </w:t>
            </w:r>
            <w:r w:rsidRPr="00515D7B">
              <w:t>R</w:t>
            </w:r>
            <w:r>
              <w:t>SN.</w:t>
            </w:r>
          </w:p>
        </w:tc>
        <w:tc>
          <w:tcPr>
            <w:tcW w:w="1341" w:type="dxa"/>
          </w:tcPr>
          <w:p w14:paraId="7E7FAF78" w14:textId="77777777" w:rsidR="00B56C01" w:rsidRDefault="00B56C01" w:rsidP="00E9158E">
            <w:pPr>
              <w:pStyle w:val="TAL"/>
              <w:keepNext w:val="0"/>
              <w:keepLines w:val="0"/>
            </w:pPr>
            <w:r>
              <w:t>Optional</w:t>
            </w:r>
          </w:p>
        </w:tc>
        <w:tc>
          <w:tcPr>
            <w:tcW w:w="1919" w:type="dxa"/>
          </w:tcPr>
          <w:p w14:paraId="037B88CE" w14:textId="77777777" w:rsidR="00B56C01" w:rsidRDefault="00B56C01" w:rsidP="00E9158E">
            <w:pPr>
              <w:pStyle w:val="TAL"/>
              <w:keepNext w:val="0"/>
              <w:keepLines w:val="0"/>
            </w:pPr>
            <w:r>
              <w:t>Accounting-Request START,</w:t>
            </w:r>
          </w:p>
          <w:p w14:paraId="353C0434" w14:textId="77777777" w:rsidR="00B56C01" w:rsidRDefault="00B56C01" w:rsidP="00E9158E">
            <w:pPr>
              <w:pStyle w:val="TAL"/>
              <w:keepNext w:val="0"/>
              <w:keepLines w:val="0"/>
            </w:pPr>
            <w:r>
              <w:t>Accounting-Request STOP,</w:t>
            </w:r>
          </w:p>
          <w:p w14:paraId="5A7A0FA9" w14:textId="77777777" w:rsidR="00B56C01" w:rsidRDefault="00B56C01" w:rsidP="00E9158E">
            <w:pPr>
              <w:pStyle w:val="TAL"/>
              <w:keepNext w:val="0"/>
              <w:keepLines w:val="0"/>
            </w:pPr>
            <w:r>
              <w:t>Accounting-Request Interim-Update</w:t>
            </w:r>
          </w:p>
        </w:tc>
        <w:tc>
          <w:tcPr>
            <w:tcW w:w="1019" w:type="dxa"/>
          </w:tcPr>
          <w:p w14:paraId="17B7BF42" w14:textId="77777777" w:rsidR="00B56C01" w:rsidRDefault="00B56C01" w:rsidP="00E9158E">
            <w:pPr>
              <w:pStyle w:val="TAL"/>
              <w:keepNext w:val="0"/>
              <w:keepLines w:val="0"/>
            </w:pPr>
          </w:p>
        </w:tc>
      </w:tr>
      <w:tr w:rsidR="00B56C01" w14:paraId="2C931ACD" w14:textId="77777777" w:rsidTr="00E9158E">
        <w:trPr>
          <w:jc w:val="center"/>
        </w:trPr>
        <w:tc>
          <w:tcPr>
            <w:tcW w:w="993" w:type="dxa"/>
            <w:tcBorders>
              <w:bottom w:val="single" w:sz="6" w:space="0" w:color="auto"/>
            </w:tcBorders>
          </w:tcPr>
          <w:p w14:paraId="14F0E6B9" w14:textId="77777777" w:rsidR="00B56C01" w:rsidRDefault="00B56C01" w:rsidP="00E9158E">
            <w:pPr>
              <w:pStyle w:val="TAL"/>
              <w:keepNext w:val="0"/>
              <w:keepLines w:val="0"/>
            </w:pPr>
            <w:r>
              <w:t>132</w:t>
            </w:r>
          </w:p>
        </w:tc>
        <w:tc>
          <w:tcPr>
            <w:tcW w:w="1985" w:type="dxa"/>
            <w:tcBorders>
              <w:bottom w:val="single" w:sz="6" w:space="0" w:color="auto"/>
            </w:tcBorders>
          </w:tcPr>
          <w:p w14:paraId="78CFF0CA" w14:textId="77777777" w:rsidR="00B56C01" w:rsidRDefault="00B56C01" w:rsidP="00E9158E">
            <w:pPr>
              <w:pStyle w:val="TAL"/>
              <w:keepNext w:val="0"/>
              <w:keepLines w:val="0"/>
            </w:pPr>
            <w:r>
              <w:t>3GPP-Session-Pair-Id</w:t>
            </w:r>
          </w:p>
        </w:tc>
        <w:tc>
          <w:tcPr>
            <w:tcW w:w="2126" w:type="dxa"/>
            <w:tcBorders>
              <w:bottom w:val="single" w:sz="6" w:space="0" w:color="auto"/>
            </w:tcBorders>
          </w:tcPr>
          <w:p w14:paraId="5C556E51" w14:textId="77777777" w:rsidR="00B56C01" w:rsidRDefault="00B56C01" w:rsidP="00E9158E">
            <w:pPr>
              <w:pStyle w:val="TAL"/>
            </w:pPr>
            <w:r>
              <w:t>Indicates the PDU Session Pair Identifier</w:t>
            </w:r>
          </w:p>
        </w:tc>
        <w:tc>
          <w:tcPr>
            <w:tcW w:w="1341" w:type="dxa"/>
            <w:tcBorders>
              <w:bottom w:val="single" w:sz="6" w:space="0" w:color="auto"/>
            </w:tcBorders>
          </w:tcPr>
          <w:p w14:paraId="5475F9DC" w14:textId="77777777" w:rsidR="00B56C01" w:rsidRDefault="00B56C01" w:rsidP="00E9158E">
            <w:pPr>
              <w:pStyle w:val="TAL"/>
              <w:keepNext w:val="0"/>
              <w:keepLines w:val="0"/>
            </w:pPr>
            <w:r>
              <w:t>Optional</w:t>
            </w:r>
          </w:p>
        </w:tc>
        <w:tc>
          <w:tcPr>
            <w:tcW w:w="1919" w:type="dxa"/>
            <w:tcBorders>
              <w:bottom w:val="single" w:sz="6" w:space="0" w:color="auto"/>
            </w:tcBorders>
          </w:tcPr>
          <w:p w14:paraId="4CFF3DFE" w14:textId="77777777" w:rsidR="00B56C01" w:rsidRDefault="00B56C01" w:rsidP="00E9158E">
            <w:pPr>
              <w:pStyle w:val="TAL"/>
              <w:keepNext w:val="0"/>
              <w:keepLines w:val="0"/>
            </w:pPr>
            <w:r>
              <w:t>Accounting-Request START,</w:t>
            </w:r>
          </w:p>
          <w:p w14:paraId="76FA27A4" w14:textId="77777777" w:rsidR="00B56C01" w:rsidRDefault="00B56C01" w:rsidP="00E9158E">
            <w:pPr>
              <w:pStyle w:val="TAL"/>
              <w:keepNext w:val="0"/>
              <w:keepLines w:val="0"/>
            </w:pPr>
            <w:r>
              <w:t>Accounting-Request STOP,</w:t>
            </w:r>
          </w:p>
          <w:p w14:paraId="75CFADC5" w14:textId="77777777" w:rsidR="00B56C01" w:rsidRDefault="00B56C01" w:rsidP="00E9158E">
            <w:pPr>
              <w:pStyle w:val="TAL"/>
              <w:keepNext w:val="0"/>
              <w:keepLines w:val="0"/>
            </w:pPr>
            <w:r>
              <w:t>Accounting-Request Interim-Update</w:t>
            </w:r>
          </w:p>
        </w:tc>
        <w:tc>
          <w:tcPr>
            <w:tcW w:w="1019" w:type="dxa"/>
            <w:tcBorders>
              <w:bottom w:val="single" w:sz="6" w:space="0" w:color="auto"/>
            </w:tcBorders>
          </w:tcPr>
          <w:p w14:paraId="3B4A4DB0" w14:textId="77777777" w:rsidR="00B56C01" w:rsidRDefault="00B56C01" w:rsidP="00E9158E">
            <w:pPr>
              <w:pStyle w:val="TAL"/>
              <w:keepNext w:val="0"/>
              <w:keepLines w:val="0"/>
            </w:pPr>
          </w:p>
        </w:tc>
      </w:tr>
      <w:tr w:rsidR="00B56C01" w14:paraId="452EC1A4" w14:textId="77777777" w:rsidTr="00E91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2277F75A" w14:textId="77777777" w:rsidR="00B56C01" w:rsidRDefault="00B56C01" w:rsidP="00E9158E">
            <w:pPr>
              <w:pStyle w:val="TAL"/>
              <w:keepNext w:val="0"/>
              <w:keepLines w:val="0"/>
            </w:pPr>
            <w:r>
              <w:t>133</w:t>
            </w:r>
          </w:p>
        </w:tc>
        <w:tc>
          <w:tcPr>
            <w:tcW w:w="1985" w:type="dxa"/>
            <w:tcBorders>
              <w:top w:val="single" w:sz="6" w:space="0" w:color="auto"/>
              <w:left w:val="single" w:sz="6" w:space="0" w:color="auto"/>
              <w:bottom w:val="single" w:sz="6" w:space="0" w:color="auto"/>
              <w:right w:val="single" w:sz="6" w:space="0" w:color="auto"/>
            </w:tcBorders>
          </w:tcPr>
          <w:p w14:paraId="6F58F91B" w14:textId="77777777" w:rsidR="00B56C01" w:rsidRDefault="00B56C01" w:rsidP="00E9158E">
            <w:pPr>
              <w:pStyle w:val="TAL"/>
              <w:keepNext w:val="0"/>
              <w:keepLines w:val="0"/>
            </w:pPr>
            <w:r>
              <w:t>3GPP-Charging-Id-v2</w:t>
            </w:r>
          </w:p>
        </w:tc>
        <w:tc>
          <w:tcPr>
            <w:tcW w:w="2126" w:type="dxa"/>
            <w:tcBorders>
              <w:top w:val="single" w:sz="6" w:space="0" w:color="auto"/>
              <w:left w:val="single" w:sz="6" w:space="0" w:color="auto"/>
              <w:bottom w:val="single" w:sz="6" w:space="0" w:color="auto"/>
              <w:right w:val="single" w:sz="6" w:space="0" w:color="auto"/>
            </w:tcBorders>
          </w:tcPr>
          <w:p w14:paraId="4359709A" w14:textId="77777777" w:rsidR="00B56C01" w:rsidRDefault="00B56C01" w:rsidP="00E9158E">
            <w:pPr>
              <w:pStyle w:val="TAL"/>
            </w:pPr>
            <w:r w:rsidRPr="003639BD">
              <w:t>Charging ID for this PDU Session, supporting charging Id length longer than unsig</w:t>
            </w:r>
            <w:r>
              <w:t>n</w:t>
            </w:r>
            <w:r w:rsidRPr="003639BD">
              <w:t>ed integer 32 bit</w:t>
            </w:r>
            <w:r w:rsidRPr="002E603D">
              <w:t>, may be extended with SMF address and</w:t>
            </w:r>
            <w:r>
              <w:t>/or</w:t>
            </w:r>
            <w:r w:rsidRPr="002E603D">
              <w:t xml:space="preserve"> the session opening time stamp</w:t>
            </w:r>
            <w:r w:rsidRPr="003639BD">
              <w:t>.</w:t>
            </w:r>
          </w:p>
        </w:tc>
        <w:tc>
          <w:tcPr>
            <w:tcW w:w="1341" w:type="dxa"/>
            <w:tcBorders>
              <w:top w:val="single" w:sz="6" w:space="0" w:color="auto"/>
              <w:left w:val="single" w:sz="6" w:space="0" w:color="auto"/>
              <w:bottom w:val="single" w:sz="6" w:space="0" w:color="auto"/>
              <w:right w:val="single" w:sz="6" w:space="0" w:color="auto"/>
            </w:tcBorders>
          </w:tcPr>
          <w:p w14:paraId="59419E15" w14:textId="77777777" w:rsidR="00B56C01" w:rsidRDefault="00B56C01" w:rsidP="00E9158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455A792D" w14:textId="77777777" w:rsidR="00B56C01" w:rsidRDefault="00B56C01" w:rsidP="00E9158E">
            <w:pPr>
              <w:pStyle w:val="TAL"/>
              <w:keepNext w:val="0"/>
              <w:keepLines w:val="0"/>
            </w:pPr>
            <w:r>
              <w:t>Access-Request (NOTE</w:t>
            </w:r>
            <w:r>
              <w:rPr>
                <w:noProof/>
              </w:rPr>
              <w:t> 1</w:t>
            </w:r>
            <w:r>
              <w:t>),</w:t>
            </w:r>
          </w:p>
          <w:p w14:paraId="3AE77C41" w14:textId="77777777" w:rsidR="00B56C01" w:rsidRDefault="00B56C01" w:rsidP="00E9158E">
            <w:pPr>
              <w:pStyle w:val="TAL"/>
              <w:keepNext w:val="0"/>
              <w:keepLines w:val="0"/>
            </w:pPr>
            <w:r>
              <w:t>Accounting-Request START,</w:t>
            </w:r>
          </w:p>
          <w:p w14:paraId="5D969956" w14:textId="77777777" w:rsidR="00B56C01" w:rsidRDefault="00B56C01" w:rsidP="00E9158E">
            <w:pPr>
              <w:pStyle w:val="TAL"/>
              <w:keepNext w:val="0"/>
              <w:keepLines w:val="0"/>
            </w:pPr>
            <w:r>
              <w:t>Accounting-Request STOP,</w:t>
            </w:r>
          </w:p>
          <w:p w14:paraId="75855C45" w14:textId="77777777" w:rsidR="00B56C01" w:rsidRDefault="00B56C01" w:rsidP="00E9158E">
            <w:pPr>
              <w:pStyle w:val="TAL"/>
              <w:keepNext w:val="0"/>
              <w:keepLines w:val="0"/>
            </w:pPr>
            <w:r>
              <w:t>Accounting-Request Interim-Update</w:t>
            </w:r>
          </w:p>
        </w:tc>
        <w:tc>
          <w:tcPr>
            <w:tcW w:w="1019" w:type="dxa"/>
            <w:tcBorders>
              <w:top w:val="single" w:sz="6" w:space="0" w:color="auto"/>
              <w:left w:val="single" w:sz="6" w:space="0" w:color="auto"/>
              <w:bottom w:val="single" w:sz="6" w:space="0" w:color="auto"/>
              <w:right w:val="single" w:sz="6" w:space="0" w:color="auto"/>
            </w:tcBorders>
          </w:tcPr>
          <w:p w14:paraId="1831AFB7" w14:textId="77777777" w:rsidR="00B56C01" w:rsidRDefault="00B56C01" w:rsidP="00E9158E">
            <w:pPr>
              <w:pStyle w:val="TAL"/>
              <w:keepNext w:val="0"/>
              <w:keepLines w:val="0"/>
            </w:pPr>
          </w:p>
        </w:tc>
      </w:tr>
      <w:tr w:rsidR="00B56C01" w14:paraId="60B7D8C0" w14:textId="77777777" w:rsidTr="00E91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2DC79954" w14:textId="77777777" w:rsidR="00B56C01" w:rsidRDefault="00B56C01" w:rsidP="00E9158E">
            <w:pPr>
              <w:pStyle w:val="TAL"/>
              <w:keepNext w:val="0"/>
              <w:keepLines w:val="0"/>
              <w:rPr>
                <w:lang w:eastAsia="zh-CN"/>
              </w:rPr>
            </w:pPr>
            <w:r>
              <w:rPr>
                <w:rFonts w:hint="eastAsia"/>
                <w:lang w:eastAsia="zh-CN"/>
              </w:rPr>
              <w:t>134</w:t>
            </w:r>
          </w:p>
        </w:tc>
        <w:tc>
          <w:tcPr>
            <w:tcW w:w="1985" w:type="dxa"/>
            <w:tcBorders>
              <w:top w:val="single" w:sz="6" w:space="0" w:color="auto"/>
              <w:left w:val="single" w:sz="6" w:space="0" w:color="auto"/>
              <w:bottom w:val="single" w:sz="6" w:space="0" w:color="auto"/>
              <w:right w:val="single" w:sz="6" w:space="0" w:color="auto"/>
            </w:tcBorders>
          </w:tcPr>
          <w:p w14:paraId="5D5202CE" w14:textId="77777777" w:rsidR="00B56C01" w:rsidRDefault="00B56C01" w:rsidP="00E9158E">
            <w:pPr>
              <w:pStyle w:val="TAL"/>
              <w:keepNext w:val="0"/>
              <w:keepLines w:val="0"/>
              <w:rPr>
                <w:lang w:eastAsia="zh-CN"/>
              </w:rPr>
            </w:pPr>
            <w:r>
              <w:rPr>
                <w:rFonts w:hint="eastAsia"/>
                <w:lang w:eastAsia="zh-CN"/>
              </w:rPr>
              <w:t>3GPP-VLAN-</w:t>
            </w:r>
            <w:r>
              <w:rPr>
                <w:lang w:eastAsia="zh-CN"/>
              </w:rPr>
              <w:t>Handling</w:t>
            </w:r>
          </w:p>
        </w:tc>
        <w:tc>
          <w:tcPr>
            <w:tcW w:w="2126" w:type="dxa"/>
            <w:tcBorders>
              <w:top w:val="single" w:sz="6" w:space="0" w:color="auto"/>
              <w:left w:val="single" w:sz="6" w:space="0" w:color="auto"/>
              <w:bottom w:val="single" w:sz="6" w:space="0" w:color="auto"/>
              <w:right w:val="single" w:sz="6" w:space="0" w:color="auto"/>
            </w:tcBorders>
          </w:tcPr>
          <w:p w14:paraId="2E428A21" w14:textId="77777777" w:rsidR="00B56C01" w:rsidRPr="003639BD" w:rsidRDefault="00B56C01" w:rsidP="00E9158E">
            <w:pPr>
              <w:pStyle w:val="TAL"/>
            </w:pPr>
            <w:r>
              <w:t xml:space="preserve">Contains the VLAN handling information for Ethernet PDU </w:t>
            </w:r>
            <w:r>
              <w:rPr>
                <w:rFonts w:hint="eastAsia"/>
                <w:lang w:eastAsia="zh-CN"/>
              </w:rPr>
              <w:t>S</w:t>
            </w:r>
            <w:r>
              <w:t>essions.</w:t>
            </w:r>
          </w:p>
        </w:tc>
        <w:tc>
          <w:tcPr>
            <w:tcW w:w="1341" w:type="dxa"/>
            <w:tcBorders>
              <w:top w:val="single" w:sz="6" w:space="0" w:color="auto"/>
              <w:left w:val="single" w:sz="6" w:space="0" w:color="auto"/>
              <w:bottom w:val="single" w:sz="6" w:space="0" w:color="auto"/>
              <w:right w:val="single" w:sz="6" w:space="0" w:color="auto"/>
            </w:tcBorders>
          </w:tcPr>
          <w:p w14:paraId="49B9E00A" w14:textId="77777777" w:rsidR="00B56C01" w:rsidRDefault="00B56C01" w:rsidP="00E9158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7AD4C77B" w14:textId="77777777" w:rsidR="00B56C01" w:rsidRDefault="00B56C01" w:rsidP="00E9158E">
            <w:pPr>
              <w:pStyle w:val="TAL"/>
              <w:keepNext w:val="0"/>
              <w:keepLines w:val="0"/>
            </w:pPr>
            <w:r>
              <w:t>Access-Accept,</w:t>
            </w:r>
          </w:p>
          <w:p w14:paraId="4FF5B072" w14:textId="77777777" w:rsidR="00B56C01" w:rsidRDefault="00B56C01" w:rsidP="00E9158E">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1F7EDB82" w14:textId="77777777" w:rsidR="00B56C01" w:rsidRDefault="00B56C01" w:rsidP="00E9158E">
            <w:pPr>
              <w:pStyle w:val="TAL"/>
              <w:keepNext w:val="0"/>
              <w:keepLines w:val="0"/>
            </w:pPr>
          </w:p>
        </w:tc>
      </w:tr>
      <w:tr w:rsidR="007079A4" w14:paraId="1D902A19" w14:textId="77777777" w:rsidTr="00707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1" w:author="Ericsson_Maria Liang" w:date="2025-07-21T16:19:00Z"/>
        </w:trPr>
        <w:tc>
          <w:tcPr>
            <w:tcW w:w="993" w:type="dxa"/>
            <w:tcBorders>
              <w:top w:val="single" w:sz="6" w:space="0" w:color="auto"/>
              <w:left w:val="single" w:sz="6" w:space="0" w:color="auto"/>
              <w:bottom w:val="single" w:sz="6" w:space="0" w:color="auto"/>
              <w:right w:val="single" w:sz="6" w:space="0" w:color="auto"/>
            </w:tcBorders>
          </w:tcPr>
          <w:p w14:paraId="3BFCF654" w14:textId="12C9B5F1" w:rsidR="007079A4" w:rsidRDefault="007079A4" w:rsidP="007079A4">
            <w:pPr>
              <w:pStyle w:val="TAL"/>
              <w:keepNext w:val="0"/>
              <w:keepLines w:val="0"/>
              <w:rPr>
                <w:ins w:id="122" w:author="Ericsson_Maria Liang" w:date="2025-07-21T16:19:00Z"/>
                <w:lang w:eastAsia="zh-CN"/>
              </w:rPr>
            </w:pPr>
            <w:ins w:id="123" w:author="Ericsson_Maria Liang" w:date="2025-07-21T16:19:00Z">
              <w:r>
                <w:rPr>
                  <w:lang w:eastAsia="zh-CN"/>
                </w:rPr>
                <w:t>135</w:t>
              </w:r>
            </w:ins>
          </w:p>
        </w:tc>
        <w:tc>
          <w:tcPr>
            <w:tcW w:w="1985" w:type="dxa"/>
            <w:tcBorders>
              <w:top w:val="single" w:sz="6" w:space="0" w:color="auto"/>
              <w:left w:val="single" w:sz="6" w:space="0" w:color="auto"/>
              <w:bottom w:val="single" w:sz="6" w:space="0" w:color="auto"/>
              <w:right w:val="single" w:sz="6" w:space="0" w:color="auto"/>
            </w:tcBorders>
          </w:tcPr>
          <w:p w14:paraId="7282DA7E" w14:textId="550301CC" w:rsidR="007079A4" w:rsidRDefault="007079A4" w:rsidP="007079A4">
            <w:pPr>
              <w:pStyle w:val="TAL"/>
              <w:keepNext w:val="0"/>
              <w:keepLines w:val="0"/>
              <w:rPr>
                <w:ins w:id="124" w:author="Ericsson_Maria Liang" w:date="2025-07-21T16:19:00Z"/>
                <w:lang w:eastAsia="zh-CN"/>
              </w:rPr>
            </w:pPr>
            <w:ins w:id="125" w:author="Ericsson_Maria Liang" w:date="2025-07-21T16:19:00Z">
              <w:r>
                <w:rPr>
                  <w:lang w:eastAsia="zh-CN"/>
                </w:rPr>
                <w:t>3GPP-MSK</w:t>
              </w:r>
            </w:ins>
          </w:p>
        </w:tc>
        <w:tc>
          <w:tcPr>
            <w:tcW w:w="2126" w:type="dxa"/>
            <w:tcBorders>
              <w:top w:val="single" w:sz="6" w:space="0" w:color="auto"/>
              <w:left w:val="single" w:sz="6" w:space="0" w:color="auto"/>
              <w:bottom w:val="single" w:sz="6" w:space="0" w:color="auto"/>
              <w:right w:val="single" w:sz="6" w:space="0" w:color="auto"/>
            </w:tcBorders>
          </w:tcPr>
          <w:p w14:paraId="2104F5C8" w14:textId="3622B014" w:rsidR="007079A4" w:rsidRDefault="007079A4" w:rsidP="007079A4">
            <w:pPr>
              <w:pStyle w:val="TAL"/>
              <w:rPr>
                <w:ins w:id="126" w:author="Ericsson_Maria Liang" w:date="2025-07-21T16:19:00Z"/>
              </w:rPr>
            </w:pPr>
            <w:ins w:id="127" w:author="Ericsson_Maria Liang" w:date="2025-07-21T16:24:00Z">
              <w:r>
                <w:t xml:space="preserve">It is sent from the DN-AAA </w:t>
              </w:r>
            </w:ins>
            <w:ins w:id="128" w:author="Ericsson_Maria Liang" w:date="2025-07-21T16:28:00Z">
              <w:r w:rsidR="00CC6C45">
                <w:t xml:space="preserve">server </w:t>
              </w:r>
            </w:ins>
            <w:ins w:id="129" w:author="Ericsson_Maria Liang" w:date="2025-07-21T16:33:00Z">
              <w:r w:rsidR="001C3BA1">
                <w:t xml:space="preserve">and used as defined in </w:t>
              </w:r>
              <w:r w:rsidR="001C3BA1">
                <w:rPr>
                  <w:noProof/>
                </w:rPr>
                <w:t>clause I.2.2.2.2 and clause I.10.5.1.2 of 3GPP TS 33.</w:t>
              </w:r>
              <w:r w:rsidR="001C3BA1">
                <w:rPr>
                  <w:noProof/>
                  <w:lang w:eastAsia="zh-CN"/>
                </w:rPr>
                <w:t>501</w:t>
              </w:r>
              <w:r w:rsidR="001C3BA1">
                <w:rPr>
                  <w:noProof/>
                </w:rPr>
                <w:t> [59]</w:t>
              </w:r>
            </w:ins>
            <w:ins w:id="130" w:author="Ericsson_Maria Liang" w:date="2025-07-21T16:28:00Z">
              <w:r w:rsidR="00CC6C45" w:rsidRPr="00CC6C45">
                <w:t>.</w:t>
              </w:r>
            </w:ins>
          </w:p>
        </w:tc>
        <w:tc>
          <w:tcPr>
            <w:tcW w:w="1341" w:type="dxa"/>
            <w:tcBorders>
              <w:top w:val="single" w:sz="6" w:space="0" w:color="auto"/>
              <w:left w:val="single" w:sz="6" w:space="0" w:color="auto"/>
              <w:bottom w:val="single" w:sz="6" w:space="0" w:color="auto"/>
              <w:right w:val="single" w:sz="6" w:space="0" w:color="auto"/>
            </w:tcBorders>
          </w:tcPr>
          <w:p w14:paraId="5655C39C" w14:textId="315089E0" w:rsidR="007079A4" w:rsidRDefault="007079A4" w:rsidP="007079A4">
            <w:pPr>
              <w:pStyle w:val="TAL"/>
              <w:keepNext w:val="0"/>
              <w:keepLines w:val="0"/>
              <w:rPr>
                <w:ins w:id="131" w:author="Ericsson_Maria Liang" w:date="2025-07-21T16:19:00Z"/>
              </w:rPr>
            </w:pPr>
            <w:ins w:id="132" w:author="Ericsson_Maria Liang" w:date="2025-07-21T16:24:00Z">
              <w:r>
                <w:t>Optional</w:t>
              </w:r>
            </w:ins>
          </w:p>
        </w:tc>
        <w:tc>
          <w:tcPr>
            <w:tcW w:w="1919" w:type="dxa"/>
            <w:tcBorders>
              <w:top w:val="single" w:sz="6" w:space="0" w:color="auto"/>
              <w:left w:val="single" w:sz="6" w:space="0" w:color="auto"/>
              <w:bottom w:val="single" w:sz="6" w:space="0" w:color="auto"/>
              <w:right w:val="single" w:sz="6" w:space="0" w:color="auto"/>
            </w:tcBorders>
          </w:tcPr>
          <w:p w14:paraId="79C62B44" w14:textId="77777777" w:rsidR="007079A4" w:rsidRDefault="007079A4" w:rsidP="007079A4">
            <w:pPr>
              <w:pStyle w:val="TAL"/>
              <w:keepNext w:val="0"/>
              <w:keepLines w:val="0"/>
              <w:rPr>
                <w:ins w:id="133" w:author="Ericsson_Maria Liang" w:date="2025-07-21T16:24:00Z"/>
              </w:rPr>
            </w:pPr>
            <w:ins w:id="134" w:author="Ericsson_Maria Liang" w:date="2025-07-21T16:24:00Z">
              <w:r>
                <w:t>Access-Accept,</w:t>
              </w:r>
            </w:ins>
          </w:p>
          <w:p w14:paraId="333E1C3A" w14:textId="4276C830" w:rsidR="007079A4" w:rsidRDefault="007079A4" w:rsidP="007079A4">
            <w:pPr>
              <w:pStyle w:val="TAL"/>
              <w:keepNext w:val="0"/>
              <w:keepLines w:val="0"/>
              <w:rPr>
                <w:ins w:id="135" w:author="Ericsson_Maria Liang" w:date="2025-07-21T16:19:00Z"/>
              </w:rPr>
            </w:pPr>
            <w:ins w:id="136" w:author="Ericsson_Maria Liang" w:date="2025-07-21T16:24:00Z">
              <w:r>
                <w:rPr>
                  <w:noProof/>
                </w:rPr>
                <w:t>Change-of-Authorization</w:t>
              </w:r>
            </w:ins>
          </w:p>
        </w:tc>
        <w:tc>
          <w:tcPr>
            <w:tcW w:w="1019" w:type="dxa"/>
            <w:tcBorders>
              <w:top w:val="single" w:sz="6" w:space="0" w:color="auto"/>
              <w:left w:val="single" w:sz="6" w:space="0" w:color="auto"/>
              <w:bottom w:val="single" w:sz="6" w:space="0" w:color="auto"/>
              <w:right w:val="single" w:sz="6" w:space="0" w:color="auto"/>
            </w:tcBorders>
          </w:tcPr>
          <w:p w14:paraId="70CDADC4" w14:textId="77777777" w:rsidR="007079A4" w:rsidRDefault="007079A4" w:rsidP="007079A4">
            <w:pPr>
              <w:pStyle w:val="TAL"/>
              <w:keepNext w:val="0"/>
              <w:keepLines w:val="0"/>
              <w:rPr>
                <w:ins w:id="137" w:author="Ericsson_Maria Liang" w:date="2025-07-21T16:19:00Z"/>
              </w:rPr>
            </w:pPr>
          </w:p>
        </w:tc>
      </w:tr>
      <w:tr w:rsidR="00B56C01" w14:paraId="37F1A951" w14:textId="77777777" w:rsidTr="00E9158E">
        <w:trPr>
          <w:jc w:val="center"/>
        </w:trPr>
        <w:tc>
          <w:tcPr>
            <w:tcW w:w="9383" w:type="dxa"/>
            <w:gridSpan w:val="6"/>
            <w:tcBorders>
              <w:top w:val="single" w:sz="6" w:space="0" w:color="auto"/>
            </w:tcBorders>
          </w:tcPr>
          <w:p w14:paraId="08032561" w14:textId="77777777" w:rsidR="00B56C01" w:rsidRDefault="00B56C01" w:rsidP="00E9158E">
            <w:pPr>
              <w:pStyle w:val="TAN"/>
              <w:ind w:left="400" w:hanging="400"/>
            </w:pPr>
            <w:r>
              <w:t>NOTE</w:t>
            </w:r>
            <w:r>
              <w:rPr>
                <w:noProof/>
              </w:rPr>
              <w:t> 1</w:t>
            </w:r>
            <w:r>
              <w:t>:</w:t>
            </w:r>
            <w:r>
              <w:tab/>
              <w:t>Access-Request is not applicable for FN-CRG or FN-BRG.</w:t>
            </w:r>
          </w:p>
          <w:p w14:paraId="7BBDB5BA" w14:textId="77777777" w:rsidR="00B56C01" w:rsidRDefault="00B56C01" w:rsidP="00E9158E">
            <w:pPr>
              <w:pStyle w:val="TAN"/>
              <w:ind w:left="400" w:hanging="400"/>
            </w:pPr>
            <w:r>
              <w:t>NOTE</w:t>
            </w:r>
            <w:r>
              <w:rPr>
                <w:noProof/>
              </w:rPr>
              <w:t> 2:</w:t>
            </w:r>
            <w:r>
              <w:rPr>
                <w:noProof/>
              </w:rPr>
              <w:tab/>
              <w:t>This VSA is optional in the Accounting-Request Interim-Update message.</w:t>
            </w:r>
          </w:p>
        </w:tc>
      </w:tr>
    </w:tbl>
    <w:p w14:paraId="4CF94EEF" w14:textId="77777777" w:rsidR="00B56C01" w:rsidRDefault="00B56C01" w:rsidP="00B56C01">
      <w:pPr>
        <w:rPr>
          <w:lang w:val="en-US"/>
        </w:rPr>
      </w:pPr>
    </w:p>
    <w:p w14:paraId="1355FDBE" w14:textId="77777777" w:rsidR="00B56C01" w:rsidRDefault="00B56C01" w:rsidP="00B56C01">
      <w:pPr>
        <w:rPr>
          <w:noProof/>
        </w:rPr>
      </w:pPr>
      <w:r>
        <w:rPr>
          <w:noProof/>
        </w:rPr>
        <w:t>RADIUS attributes related to the DN-AAA initiated re-authorization and authentication challenge are described in the following clauses.</w:t>
      </w:r>
    </w:p>
    <w:p w14:paraId="1C8A9152" w14:textId="47DCBBEB" w:rsidR="00571C30" w:rsidRPr="002C393C" w:rsidRDefault="00571C30" w:rsidP="00571C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E55B50">
        <w:rPr>
          <w:rFonts w:eastAsia="DengXian"/>
          <w:noProof/>
          <w:color w:val="0000FF"/>
          <w:sz w:val="28"/>
          <w:szCs w:val="28"/>
          <w:lang w:eastAsia="zh-CN"/>
        </w:rPr>
        <w:t>3r</w:t>
      </w:r>
      <w:r>
        <w:rPr>
          <w:rFonts w:eastAsia="DengXian"/>
          <w:noProof/>
          <w:color w:val="0000FF"/>
          <w:sz w:val="28"/>
          <w:szCs w:val="28"/>
          <w:lang w:eastAsia="zh-CN"/>
        </w:rPr>
        <w:t>d</w:t>
      </w:r>
      <w:r w:rsidRPr="008C6891">
        <w:rPr>
          <w:rFonts w:eastAsia="DengXian"/>
          <w:noProof/>
          <w:color w:val="0000FF"/>
          <w:sz w:val="28"/>
          <w:szCs w:val="28"/>
        </w:rPr>
        <w:t xml:space="preserve"> Change ***</w:t>
      </w:r>
    </w:p>
    <w:p w14:paraId="22D5932C" w14:textId="77777777" w:rsidR="00B56C01" w:rsidRDefault="00B56C01" w:rsidP="00B56C01">
      <w:pPr>
        <w:pStyle w:val="Heading3"/>
      </w:pPr>
      <w:bookmarkStart w:id="138" w:name="_Toc28005595"/>
      <w:bookmarkStart w:id="139" w:name="_Toc36041470"/>
      <w:bookmarkStart w:id="140" w:name="_Toc45134770"/>
      <w:bookmarkStart w:id="141" w:name="_Toc51764063"/>
      <w:bookmarkStart w:id="142" w:name="_Toc59019980"/>
      <w:bookmarkStart w:id="143" w:name="_Toc68170806"/>
      <w:bookmarkStart w:id="144" w:name="_Toc74932463"/>
      <w:bookmarkStart w:id="145" w:name="_Toc200618474"/>
      <w:r>
        <w:t>12.4.0</w:t>
      </w:r>
      <w:r>
        <w:tab/>
        <w:t>General</w:t>
      </w:r>
      <w:bookmarkEnd w:id="138"/>
      <w:bookmarkEnd w:id="139"/>
      <w:bookmarkEnd w:id="140"/>
      <w:bookmarkEnd w:id="141"/>
      <w:bookmarkEnd w:id="142"/>
      <w:bookmarkEnd w:id="143"/>
      <w:bookmarkEnd w:id="144"/>
      <w:bookmarkEnd w:id="145"/>
    </w:p>
    <w:p w14:paraId="767BD4C6" w14:textId="77777777" w:rsidR="00B56C01" w:rsidRDefault="00B56C01" w:rsidP="00B56C01">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079EAF50" w14:textId="77777777" w:rsidR="00B56C01" w:rsidRDefault="00B56C01" w:rsidP="00B56C01">
      <w:pPr>
        <w:pStyle w:val="TH"/>
        <w:rPr>
          <w:noProof/>
        </w:rPr>
      </w:pPr>
      <w:r>
        <w:rPr>
          <w:noProof/>
        </w:rPr>
        <w:lastRenderedPageBreak/>
        <w:t>Table 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B56C01" w14:paraId="7C14DFD7" w14:textId="77777777" w:rsidTr="00E9158E">
        <w:trPr>
          <w:jc w:val="center"/>
        </w:trPr>
        <w:tc>
          <w:tcPr>
            <w:tcW w:w="1908" w:type="dxa"/>
            <w:vMerge w:val="restart"/>
            <w:shd w:val="clear" w:color="auto" w:fill="C0C0C0"/>
          </w:tcPr>
          <w:p w14:paraId="6DB83B72" w14:textId="77777777" w:rsidR="00B56C01" w:rsidRDefault="00B56C01" w:rsidP="00E9158E">
            <w:pPr>
              <w:pStyle w:val="TAH"/>
              <w:rPr>
                <w:noProof/>
              </w:rPr>
            </w:pPr>
            <w:r>
              <w:rPr>
                <w:noProof/>
              </w:rPr>
              <w:t>Attribute Name</w:t>
            </w:r>
          </w:p>
        </w:tc>
        <w:tc>
          <w:tcPr>
            <w:tcW w:w="900" w:type="dxa"/>
            <w:vMerge w:val="restart"/>
            <w:shd w:val="clear" w:color="auto" w:fill="C0C0C0"/>
          </w:tcPr>
          <w:p w14:paraId="4FCD64C5" w14:textId="77777777" w:rsidR="00B56C01" w:rsidRDefault="00B56C01" w:rsidP="00E9158E">
            <w:pPr>
              <w:pStyle w:val="TAH"/>
              <w:rPr>
                <w:noProof/>
              </w:rPr>
            </w:pPr>
            <w:r>
              <w:rPr>
                <w:noProof/>
              </w:rPr>
              <w:t>AVP Code</w:t>
            </w:r>
          </w:p>
        </w:tc>
        <w:tc>
          <w:tcPr>
            <w:tcW w:w="2070" w:type="dxa"/>
            <w:vMerge w:val="restart"/>
            <w:shd w:val="clear" w:color="auto" w:fill="C0C0C0"/>
          </w:tcPr>
          <w:p w14:paraId="159FCA30" w14:textId="77777777" w:rsidR="00B56C01" w:rsidRDefault="00B56C01" w:rsidP="00E9158E">
            <w:pPr>
              <w:pStyle w:val="TAH"/>
              <w:rPr>
                <w:noProof/>
              </w:rPr>
            </w:pPr>
            <w:r>
              <w:rPr>
                <w:noProof/>
              </w:rPr>
              <w:t>Section defined</w:t>
            </w:r>
          </w:p>
        </w:tc>
        <w:tc>
          <w:tcPr>
            <w:tcW w:w="1260" w:type="dxa"/>
            <w:vMerge w:val="restart"/>
            <w:shd w:val="clear" w:color="auto" w:fill="C0C0C0"/>
          </w:tcPr>
          <w:p w14:paraId="2E1C4724" w14:textId="77777777" w:rsidR="00B56C01" w:rsidRDefault="00B56C01" w:rsidP="00E9158E">
            <w:pPr>
              <w:pStyle w:val="TAH"/>
              <w:rPr>
                <w:noProof/>
              </w:rPr>
            </w:pPr>
            <w:r>
              <w:rPr>
                <w:noProof/>
              </w:rPr>
              <w:t>Value Type (NOTE 2)</w:t>
            </w:r>
          </w:p>
        </w:tc>
        <w:tc>
          <w:tcPr>
            <w:tcW w:w="2970" w:type="dxa"/>
            <w:gridSpan w:val="4"/>
            <w:shd w:val="clear" w:color="auto" w:fill="C0C0C0"/>
          </w:tcPr>
          <w:p w14:paraId="0DE1F04C" w14:textId="77777777" w:rsidR="00B56C01" w:rsidRDefault="00B56C01" w:rsidP="00E9158E">
            <w:pPr>
              <w:pStyle w:val="TAH"/>
              <w:rPr>
                <w:noProof/>
                <w:lang w:eastAsia="ko-KR"/>
              </w:rPr>
            </w:pPr>
            <w:r>
              <w:rPr>
                <w:noProof/>
              </w:rPr>
              <w:t>AVP Flag rules</w:t>
            </w:r>
            <w:r>
              <w:rPr>
                <w:noProof/>
              </w:rPr>
              <w:br/>
              <w:t>(NOTE 1)</w:t>
            </w:r>
          </w:p>
        </w:tc>
        <w:tc>
          <w:tcPr>
            <w:tcW w:w="749" w:type="dxa"/>
            <w:vMerge w:val="restart"/>
            <w:shd w:val="clear" w:color="auto" w:fill="C0C0C0"/>
          </w:tcPr>
          <w:p w14:paraId="2FCC3A46" w14:textId="77777777" w:rsidR="00B56C01" w:rsidRDefault="00B56C01" w:rsidP="00E9158E">
            <w:pPr>
              <w:pStyle w:val="TAH"/>
              <w:rPr>
                <w:noProof/>
                <w:lang w:eastAsia="ko-KR"/>
              </w:rPr>
            </w:pPr>
            <w:r>
              <w:rPr>
                <w:noProof/>
              </w:rPr>
              <w:t>May Encr.</w:t>
            </w:r>
          </w:p>
        </w:tc>
        <w:tc>
          <w:tcPr>
            <w:tcW w:w="749" w:type="dxa"/>
            <w:vMerge w:val="restart"/>
            <w:shd w:val="clear" w:color="auto" w:fill="C0C0C0"/>
          </w:tcPr>
          <w:p w14:paraId="48E45EC7" w14:textId="77777777" w:rsidR="00B56C01" w:rsidRDefault="00B56C01" w:rsidP="00E9158E">
            <w:pPr>
              <w:pStyle w:val="TAH"/>
              <w:rPr>
                <w:noProof/>
              </w:rPr>
            </w:pPr>
            <w:r>
              <w:rPr>
                <w:noProof/>
              </w:rPr>
              <w:t>Applicability</w:t>
            </w:r>
          </w:p>
        </w:tc>
      </w:tr>
      <w:tr w:rsidR="00B56C01" w14:paraId="72412BC2" w14:textId="77777777" w:rsidTr="00E9158E">
        <w:trPr>
          <w:jc w:val="center"/>
        </w:trPr>
        <w:tc>
          <w:tcPr>
            <w:tcW w:w="1908" w:type="dxa"/>
            <w:vMerge/>
            <w:shd w:val="clear" w:color="auto" w:fill="auto"/>
          </w:tcPr>
          <w:p w14:paraId="47DC3C5B" w14:textId="77777777" w:rsidR="00B56C01" w:rsidRDefault="00B56C01" w:rsidP="00E9158E">
            <w:pPr>
              <w:pStyle w:val="TAH"/>
              <w:rPr>
                <w:noProof/>
                <w:lang w:eastAsia="ko-KR"/>
              </w:rPr>
            </w:pPr>
          </w:p>
        </w:tc>
        <w:tc>
          <w:tcPr>
            <w:tcW w:w="900" w:type="dxa"/>
            <w:vMerge/>
            <w:shd w:val="clear" w:color="auto" w:fill="auto"/>
          </w:tcPr>
          <w:p w14:paraId="670455A2" w14:textId="77777777" w:rsidR="00B56C01" w:rsidRDefault="00B56C01" w:rsidP="00E9158E">
            <w:pPr>
              <w:pStyle w:val="TAH"/>
              <w:rPr>
                <w:noProof/>
                <w:lang w:eastAsia="ko-KR"/>
              </w:rPr>
            </w:pPr>
          </w:p>
        </w:tc>
        <w:tc>
          <w:tcPr>
            <w:tcW w:w="2070" w:type="dxa"/>
            <w:vMerge/>
            <w:shd w:val="clear" w:color="auto" w:fill="auto"/>
          </w:tcPr>
          <w:p w14:paraId="2C561B3E" w14:textId="77777777" w:rsidR="00B56C01" w:rsidRDefault="00B56C01" w:rsidP="00E9158E">
            <w:pPr>
              <w:pStyle w:val="TAH"/>
              <w:rPr>
                <w:noProof/>
                <w:lang w:eastAsia="ko-KR"/>
              </w:rPr>
            </w:pPr>
          </w:p>
        </w:tc>
        <w:tc>
          <w:tcPr>
            <w:tcW w:w="1260" w:type="dxa"/>
            <w:vMerge/>
            <w:shd w:val="clear" w:color="auto" w:fill="auto"/>
          </w:tcPr>
          <w:p w14:paraId="7E5FE8DE" w14:textId="77777777" w:rsidR="00B56C01" w:rsidRDefault="00B56C01" w:rsidP="00E9158E">
            <w:pPr>
              <w:pStyle w:val="TAH"/>
              <w:rPr>
                <w:noProof/>
                <w:lang w:eastAsia="ko-KR"/>
              </w:rPr>
            </w:pPr>
          </w:p>
        </w:tc>
        <w:tc>
          <w:tcPr>
            <w:tcW w:w="720" w:type="dxa"/>
            <w:shd w:val="clear" w:color="auto" w:fill="C0C0C0"/>
          </w:tcPr>
          <w:p w14:paraId="40759A90" w14:textId="77777777" w:rsidR="00B56C01" w:rsidRDefault="00B56C01" w:rsidP="00E9158E">
            <w:pPr>
              <w:pStyle w:val="TAH"/>
              <w:rPr>
                <w:noProof/>
              </w:rPr>
            </w:pPr>
            <w:r>
              <w:rPr>
                <w:noProof/>
              </w:rPr>
              <w:t>Must</w:t>
            </w:r>
          </w:p>
        </w:tc>
        <w:tc>
          <w:tcPr>
            <w:tcW w:w="630" w:type="dxa"/>
            <w:shd w:val="clear" w:color="auto" w:fill="C0C0C0"/>
          </w:tcPr>
          <w:p w14:paraId="7AB76159" w14:textId="77777777" w:rsidR="00B56C01" w:rsidRDefault="00B56C01" w:rsidP="00E9158E">
            <w:pPr>
              <w:pStyle w:val="TAH"/>
              <w:rPr>
                <w:noProof/>
              </w:rPr>
            </w:pPr>
            <w:r>
              <w:rPr>
                <w:noProof/>
              </w:rPr>
              <w:t>May</w:t>
            </w:r>
          </w:p>
        </w:tc>
        <w:tc>
          <w:tcPr>
            <w:tcW w:w="900" w:type="dxa"/>
            <w:shd w:val="clear" w:color="auto" w:fill="C0C0C0"/>
          </w:tcPr>
          <w:p w14:paraId="681E87C5" w14:textId="77777777" w:rsidR="00B56C01" w:rsidRDefault="00B56C01" w:rsidP="00E9158E">
            <w:pPr>
              <w:pStyle w:val="TAH"/>
              <w:rPr>
                <w:noProof/>
              </w:rPr>
            </w:pPr>
            <w:r>
              <w:rPr>
                <w:noProof/>
              </w:rPr>
              <w:t>Should not</w:t>
            </w:r>
          </w:p>
        </w:tc>
        <w:tc>
          <w:tcPr>
            <w:tcW w:w="720" w:type="dxa"/>
            <w:shd w:val="clear" w:color="auto" w:fill="C0C0C0"/>
          </w:tcPr>
          <w:p w14:paraId="764B74E4" w14:textId="77777777" w:rsidR="00B56C01" w:rsidRDefault="00B56C01" w:rsidP="00E9158E">
            <w:pPr>
              <w:pStyle w:val="TAH"/>
              <w:rPr>
                <w:noProof/>
              </w:rPr>
            </w:pPr>
            <w:r>
              <w:rPr>
                <w:noProof/>
              </w:rPr>
              <w:t>Must not</w:t>
            </w:r>
          </w:p>
        </w:tc>
        <w:tc>
          <w:tcPr>
            <w:tcW w:w="749" w:type="dxa"/>
            <w:vMerge/>
            <w:shd w:val="clear" w:color="auto" w:fill="auto"/>
          </w:tcPr>
          <w:p w14:paraId="47D05759" w14:textId="77777777" w:rsidR="00B56C01" w:rsidRDefault="00B56C01" w:rsidP="00E9158E">
            <w:pPr>
              <w:pStyle w:val="TAH"/>
              <w:rPr>
                <w:noProof/>
                <w:lang w:eastAsia="ko-KR"/>
              </w:rPr>
            </w:pPr>
          </w:p>
        </w:tc>
        <w:tc>
          <w:tcPr>
            <w:tcW w:w="749" w:type="dxa"/>
            <w:vMerge/>
          </w:tcPr>
          <w:p w14:paraId="1EB3C960" w14:textId="77777777" w:rsidR="00B56C01" w:rsidRDefault="00B56C01" w:rsidP="00E9158E">
            <w:pPr>
              <w:pStyle w:val="TAH"/>
              <w:rPr>
                <w:noProof/>
                <w:lang w:eastAsia="ko-KR"/>
              </w:rPr>
            </w:pPr>
          </w:p>
        </w:tc>
      </w:tr>
      <w:tr w:rsidR="00B56C01" w14:paraId="3C36B20F" w14:textId="77777777" w:rsidTr="00E9158E">
        <w:trPr>
          <w:jc w:val="center"/>
        </w:trPr>
        <w:tc>
          <w:tcPr>
            <w:tcW w:w="1908" w:type="dxa"/>
            <w:shd w:val="clear" w:color="auto" w:fill="auto"/>
          </w:tcPr>
          <w:p w14:paraId="4938A10B" w14:textId="77777777" w:rsidR="00B56C01" w:rsidRDefault="00B56C01" w:rsidP="00E9158E">
            <w:pPr>
              <w:pStyle w:val="TAL"/>
              <w:rPr>
                <w:noProof/>
              </w:rPr>
            </w:pPr>
            <w:r>
              <w:rPr>
                <w:noProof/>
              </w:rPr>
              <w:t>3GPP-IMSI</w:t>
            </w:r>
          </w:p>
        </w:tc>
        <w:tc>
          <w:tcPr>
            <w:tcW w:w="900" w:type="dxa"/>
            <w:shd w:val="clear" w:color="auto" w:fill="auto"/>
          </w:tcPr>
          <w:p w14:paraId="1C870EAC" w14:textId="77777777" w:rsidR="00B56C01" w:rsidRDefault="00B56C01" w:rsidP="00E9158E">
            <w:pPr>
              <w:pStyle w:val="TAC"/>
              <w:rPr>
                <w:noProof/>
              </w:rPr>
            </w:pPr>
            <w:r>
              <w:rPr>
                <w:noProof/>
              </w:rPr>
              <w:t>1</w:t>
            </w:r>
          </w:p>
        </w:tc>
        <w:tc>
          <w:tcPr>
            <w:tcW w:w="2070" w:type="dxa"/>
            <w:shd w:val="clear" w:color="auto" w:fill="auto"/>
          </w:tcPr>
          <w:p w14:paraId="044A90A3"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3B9B80E0" w14:textId="77777777" w:rsidR="00B56C01" w:rsidRDefault="00B56C01" w:rsidP="00E9158E">
            <w:pPr>
              <w:pStyle w:val="TAC"/>
              <w:rPr>
                <w:noProof/>
              </w:rPr>
            </w:pPr>
            <w:r>
              <w:rPr>
                <w:noProof/>
              </w:rPr>
              <w:t>UTF8String</w:t>
            </w:r>
          </w:p>
        </w:tc>
        <w:tc>
          <w:tcPr>
            <w:tcW w:w="720" w:type="dxa"/>
            <w:shd w:val="clear" w:color="auto" w:fill="auto"/>
          </w:tcPr>
          <w:p w14:paraId="57ABEC0A" w14:textId="77777777" w:rsidR="00B56C01" w:rsidRDefault="00B56C01" w:rsidP="00E9158E">
            <w:pPr>
              <w:pStyle w:val="TAC"/>
              <w:rPr>
                <w:noProof/>
              </w:rPr>
            </w:pPr>
            <w:r>
              <w:rPr>
                <w:noProof/>
              </w:rPr>
              <w:t>V</w:t>
            </w:r>
          </w:p>
        </w:tc>
        <w:tc>
          <w:tcPr>
            <w:tcW w:w="630" w:type="dxa"/>
            <w:shd w:val="clear" w:color="auto" w:fill="auto"/>
          </w:tcPr>
          <w:p w14:paraId="798B0D3A" w14:textId="77777777" w:rsidR="00B56C01" w:rsidRDefault="00B56C01" w:rsidP="00E9158E">
            <w:pPr>
              <w:pStyle w:val="TAC"/>
              <w:rPr>
                <w:noProof/>
              </w:rPr>
            </w:pPr>
            <w:r>
              <w:rPr>
                <w:noProof/>
              </w:rPr>
              <w:t>P</w:t>
            </w:r>
          </w:p>
        </w:tc>
        <w:tc>
          <w:tcPr>
            <w:tcW w:w="900" w:type="dxa"/>
            <w:shd w:val="clear" w:color="auto" w:fill="auto"/>
          </w:tcPr>
          <w:p w14:paraId="668762DA" w14:textId="77777777" w:rsidR="00B56C01" w:rsidRDefault="00B56C01" w:rsidP="00E9158E">
            <w:pPr>
              <w:pStyle w:val="TAC"/>
              <w:rPr>
                <w:noProof/>
              </w:rPr>
            </w:pPr>
          </w:p>
        </w:tc>
        <w:tc>
          <w:tcPr>
            <w:tcW w:w="720" w:type="dxa"/>
            <w:shd w:val="clear" w:color="auto" w:fill="auto"/>
          </w:tcPr>
          <w:p w14:paraId="72E83DE7" w14:textId="77777777" w:rsidR="00B56C01" w:rsidRDefault="00B56C01" w:rsidP="00E9158E">
            <w:pPr>
              <w:pStyle w:val="TAC"/>
              <w:rPr>
                <w:noProof/>
              </w:rPr>
            </w:pPr>
            <w:r>
              <w:rPr>
                <w:noProof/>
              </w:rPr>
              <w:t>M</w:t>
            </w:r>
          </w:p>
        </w:tc>
        <w:tc>
          <w:tcPr>
            <w:tcW w:w="749" w:type="dxa"/>
            <w:shd w:val="clear" w:color="auto" w:fill="auto"/>
          </w:tcPr>
          <w:p w14:paraId="529BB8A9" w14:textId="77777777" w:rsidR="00B56C01" w:rsidRDefault="00B56C01" w:rsidP="00E9158E">
            <w:pPr>
              <w:pStyle w:val="TAC"/>
              <w:rPr>
                <w:noProof/>
              </w:rPr>
            </w:pPr>
            <w:r>
              <w:rPr>
                <w:noProof/>
              </w:rPr>
              <w:t>Y</w:t>
            </w:r>
          </w:p>
        </w:tc>
        <w:tc>
          <w:tcPr>
            <w:tcW w:w="749" w:type="dxa"/>
          </w:tcPr>
          <w:p w14:paraId="3B07FB0B" w14:textId="77777777" w:rsidR="00B56C01" w:rsidRDefault="00B56C01" w:rsidP="00E9158E">
            <w:pPr>
              <w:pStyle w:val="TAC"/>
              <w:rPr>
                <w:noProof/>
              </w:rPr>
            </w:pPr>
          </w:p>
        </w:tc>
      </w:tr>
      <w:tr w:rsidR="00B56C01" w14:paraId="3B9B833C" w14:textId="77777777" w:rsidTr="00E9158E">
        <w:trPr>
          <w:jc w:val="center"/>
        </w:trPr>
        <w:tc>
          <w:tcPr>
            <w:tcW w:w="1908" w:type="dxa"/>
            <w:shd w:val="clear" w:color="auto" w:fill="auto"/>
          </w:tcPr>
          <w:p w14:paraId="1959B3DB" w14:textId="77777777" w:rsidR="00B56C01" w:rsidRDefault="00B56C01" w:rsidP="00E9158E">
            <w:pPr>
              <w:pStyle w:val="TAL"/>
              <w:rPr>
                <w:noProof/>
              </w:rPr>
            </w:pPr>
            <w:r>
              <w:rPr>
                <w:noProof/>
              </w:rPr>
              <w:t>3GPP-Charging-Id</w:t>
            </w:r>
          </w:p>
        </w:tc>
        <w:tc>
          <w:tcPr>
            <w:tcW w:w="900" w:type="dxa"/>
            <w:shd w:val="clear" w:color="auto" w:fill="auto"/>
          </w:tcPr>
          <w:p w14:paraId="21559A33" w14:textId="77777777" w:rsidR="00B56C01" w:rsidRDefault="00B56C01" w:rsidP="00E9158E">
            <w:pPr>
              <w:pStyle w:val="TAC"/>
              <w:rPr>
                <w:noProof/>
              </w:rPr>
            </w:pPr>
            <w:r>
              <w:rPr>
                <w:noProof/>
              </w:rPr>
              <w:t>2</w:t>
            </w:r>
          </w:p>
        </w:tc>
        <w:tc>
          <w:tcPr>
            <w:tcW w:w="2070" w:type="dxa"/>
            <w:shd w:val="clear" w:color="auto" w:fill="auto"/>
          </w:tcPr>
          <w:p w14:paraId="6C094E7F"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3C155247" w14:textId="77777777" w:rsidR="00B56C01" w:rsidRDefault="00B56C01" w:rsidP="00E9158E">
            <w:pPr>
              <w:pStyle w:val="TAC"/>
              <w:rPr>
                <w:noProof/>
              </w:rPr>
            </w:pPr>
            <w:r>
              <w:rPr>
                <w:noProof/>
              </w:rPr>
              <w:t>OctetString</w:t>
            </w:r>
          </w:p>
        </w:tc>
        <w:tc>
          <w:tcPr>
            <w:tcW w:w="720" w:type="dxa"/>
            <w:shd w:val="clear" w:color="auto" w:fill="auto"/>
          </w:tcPr>
          <w:p w14:paraId="19023640" w14:textId="77777777" w:rsidR="00B56C01" w:rsidRDefault="00B56C01" w:rsidP="00E9158E">
            <w:pPr>
              <w:pStyle w:val="TAC"/>
              <w:rPr>
                <w:noProof/>
              </w:rPr>
            </w:pPr>
            <w:r>
              <w:rPr>
                <w:noProof/>
              </w:rPr>
              <w:t>V</w:t>
            </w:r>
          </w:p>
        </w:tc>
        <w:tc>
          <w:tcPr>
            <w:tcW w:w="630" w:type="dxa"/>
            <w:shd w:val="clear" w:color="auto" w:fill="auto"/>
          </w:tcPr>
          <w:p w14:paraId="04E80188" w14:textId="77777777" w:rsidR="00B56C01" w:rsidRDefault="00B56C01" w:rsidP="00E9158E">
            <w:pPr>
              <w:pStyle w:val="TAC"/>
              <w:rPr>
                <w:noProof/>
              </w:rPr>
            </w:pPr>
            <w:r>
              <w:rPr>
                <w:noProof/>
              </w:rPr>
              <w:t>P</w:t>
            </w:r>
          </w:p>
        </w:tc>
        <w:tc>
          <w:tcPr>
            <w:tcW w:w="900" w:type="dxa"/>
            <w:shd w:val="clear" w:color="auto" w:fill="auto"/>
          </w:tcPr>
          <w:p w14:paraId="538F6E6F" w14:textId="77777777" w:rsidR="00B56C01" w:rsidRDefault="00B56C01" w:rsidP="00E9158E">
            <w:pPr>
              <w:pStyle w:val="TAC"/>
              <w:rPr>
                <w:noProof/>
              </w:rPr>
            </w:pPr>
          </w:p>
        </w:tc>
        <w:tc>
          <w:tcPr>
            <w:tcW w:w="720" w:type="dxa"/>
            <w:shd w:val="clear" w:color="auto" w:fill="auto"/>
          </w:tcPr>
          <w:p w14:paraId="408C82B9" w14:textId="77777777" w:rsidR="00B56C01" w:rsidRDefault="00B56C01" w:rsidP="00E9158E">
            <w:pPr>
              <w:pStyle w:val="TAC"/>
              <w:rPr>
                <w:noProof/>
              </w:rPr>
            </w:pPr>
            <w:r>
              <w:rPr>
                <w:noProof/>
              </w:rPr>
              <w:t>M</w:t>
            </w:r>
          </w:p>
        </w:tc>
        <w:tc>
          <w:tcPr>
            <w:tcW w:w="749" w:type="dxa"/>
            <w:shd w:val="clear" w:color="auto" w:fill="auto"/>
          </w:tcPr>
          <w:p w14:paraId="697FCA59" w14:textId="77777777" w:rsidR="00B56C01" w:rsidRDefault="00B56C01" w:rsidP="00E9158E">
            <w:pPr>
              <w:pStyle w:val="TAC"/>
              <w:rPr>
                <w:noProof/>
              </w:rPr>
            </w:pPr>
            <w:r>
              <w:rPr>
                <w:noProof/>
              </w:rPr>
              <w:t>Y</w:t>
            </w:r>
          </w:p>
        </w:tc>
        <w:tc>
          <w:tcPr>
            <w:tcW w:w="749" w:type="dxa"/>
          </w:tcPr>
          <w:p w14:paraId="66829BAF" w14:textId="77777777" w:rsidR="00B56C01" w:rsidRDefault="00B56C01" w:rsidP="00E9158E">
            <w:pPr>
              <w:pStyle w:val="TAC"/>
              <w:rPr>
                <w:noProof/>
              </w:rPr>
            </w:pPr>
          </w:p>
        </w:tc>
      </w:tr>
      <w:tr w:rsidR="00B56C01" w14:paraId="027A8C0B" w14:textId="77777777" w:rsidTr="00E9158E">
        <w:trPr>
          <w:jc w:val="center"/>
        </w:trPr>
        <w:tc>
          <w:tcPr>
            <w:tcW w:w="1908" w:type="dxa"/>
            <w:shd w:val="clear" w:color="auto" w:fill="auto"/>
          </w:tcPr>
          <w:p w14:paraId="58065589" w14:textId="77777777" w:rsidR="00B56C01" w:rsidRDefault="00B56C01" w:rsidP="00E9158E">
            <w:pPr>
              <w:pStyle w:val="TAL"/>
              <w:rPr>
                <w:noProof/>
              </w:rPr>
            </w:pPr>
            <w:r>
              <w:rPr>
                <w:noProof/>
              </w:rPr>
              <w:t>3GPP-PDP-Type</w:t>
            </w:r>
          </w:p>
        </w:tc>
        <w:tc>
          <w:tcPr>
            <w:tcW w:w="900" w:type="dxa"/>
            <w:shd w:val="clear" w:color="auto" w:fill="auto"/>
          </w:tcPr>
          <w:p w14:paraId="060C4037" w14:textId="77777777" w:rsidR="00B56C01" w:rsidRDefault="00B56C01" w:rsidP="00E9158E">
            <w:pPr>
              <w:pStyle w:val="TAC"/>
              <w:rPr>
                <w:noProof/>
              </w:rPr>
            </w:pPr>
            <w:r>
              <w:rPr>
                <w:noProof/>
              </w:rPr>
              <w:t>3</w:t>
            </w:r>
          </w:p>
        </w:tc>
        <w:tc>
          <w:tcPr>
            <w:tcW w:w="2070" w:type="dxa"/>
            <w:shd w:val="clear" w:color="auto" w:fill="auto"/>
          </w:tcPr>
          <w:p w14:paraId="1F08307C"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1838C8DC" w14:textId="77777777" w:rsidR="00B56C01" w:rsidRDefault="00B56C01" w:rsidP="00E9158E">
            <w:pPr>
              <w:pStyle w:val="TAC"/>
              <w:rPr>
                <w:noProof/>
              </w:rPr>
            </w:pPr>
            <w:r>
              <w:rPr>
                <w:noProof/>
              </w:rPr>
              <w:t>Enumerated</w:t>
            </w:r>
          </w:p>
        </w:tc>
        <w:tc>
          <w:tcPr>
            <w:tcW w:w="720" w:type="dxa"/>
            <w:shd w:val="clear" w:color="auto" w:fill="auto"/>
          </w:tcPr>
          <w:p w14:paraId="557E6228" w14:textId="77777777" w:rsidR="00B56C01" w:rsidRDefault="00B56C01" w:rsidP="00E9158E">
            <w:pPr>
              <w:pStyle w:val="TAC"/>
              <w:rPr>
                <w:noProof/>
              </w:rPr>
            </w:pPr>
            <w:r>
              <w:rPr>
                <w:noProof/>
              </w:rPr>
              <w:t>V</w:t>
            </w:r>
          </w:p>
        </w:tc>
        <w:tc>
          <w:tcPr>
            <w:tcW w:w="630" w:type="dxa"/>
            <w:shd w:val="clear" w:color="auto" w:fill="auto"/>
          </w:tcPr>
          <w:p w14:paraId="6C88883F" w14:textId="77777777" w:rsidR="00B56C01" w:rsidRDefault="00B56C01" w:rsidP="00E9158E">
            <w:pPr>
              <w:pStyle w:val="TAC"/>
              <w:rPr>
                <w:noProof/>
              </w:rPr>
            </w:pPr>
            <w:r>
              <w:rPr>
                <w:noProof/>
              </w:rPr>
              <w:t>P</w:t>
            </w:r>
          </w:p>
        </w:tc>
        <w:tc>
          <w:tcPr>
            <w:tcW w:w="900" w:type="dxa"/>
            <w:shd w:val="clear" w:color="auto" w:fill="auto"/>
          </w:tcPr>
          <w:p w14:paraId="4CDFD26C" w14:textId="77777777" w:rsidR="00B56C01" w:rsidRDefault="00B56C01" w:rsidP="00E9158E">
            <w:pPr>
              <w:pStyle w:val="TAC"/>
              <w:rPr>
                <w:noProof/>
              </w:rPr>
            </w:pPr>
          </w:p>
        </w:tc>
        <w:tc>
          <w:tcPr>
            <w:tcW w:w="720" w:type="dxa"/>
            <w:shd w:val="clear" w:color="auto" w:fill="auto"/>
          </w:tcPr>
          <w:p w14:paraId="419844B0" w14:textId="77777777" w:rsidR="00B56C01" w:rsidRDefault="00B56C01" w:rsidP="00E9158E">
            <w:pPr>
              <w:pStyle w:val="TAC"/>
              <w:rPr>
                <w:noProof/>
              </w:rPr>
            </w:pPr>
            <w:r>
              <w:rPr>
                <w:noProof/>
              </w:rPr>
              <w:t>M</w:t>
            </w:r>
          </w:p>
        </w:tc>
        <w:tc>
          <w:tcPr>
            <w:tcW w:w="749" w:type="dxa"/>
            <w:shd w:val="clear" w:color="auto" w:fill="auto"/>
          </w:tcPr>
          <w:p w14:paraId="098FEA69" w14:textId="77777777" w:rsidR="00B56C01" w:rsidRDefault="00B56C01" w:rsidP="00E9158E">
            <w:pPr>
              <w:pStyle w:val="TAC"/>
              <w:rPr>
                <w:noProof/>
              </w:rPr>
            </w:pPr>
            <w:r>
              <w:rPr>
                <w:noProof/>
              </w:rPr>
              <w:t>Y</w:t>
            </w:r>
          </w:p>
        </w:tc>
        <w:tc>
          <w:tcPr>
            <w:tcW w:w="749" w:type="dxa"/>
          </w:tcPr>
          <w:p w14:paraId="712062C8" w14:textId="77777777" w:rsidR="00B56C01" w:rsidRDefault="00B56C01" w:rsidP="00E9158E">
            <w:pPr>
              <w:pStyle w:val="TAC"/>
              <w:rPr>
                <w:noProof/>
              </w:rPr>
            </w:pPr>
          </w:p>
        </w:tc>
      </w:tr>
      <w:tr w:rsidR="00B56C01" w14:paraId="44878D49" w14:textId="77777777" w:rsidTr="00E9158E">
        <w:trPr>
          <w:jc w:val="center"/>
        </w:trPr>
        <w:tc>
          <w:tcPr>
            <w:tcW w:w="1908" w:type="dxa"/>
            <w:shd w:val="clear" w:color="auto" w:fill="auto"/>
          </w:tcPr>
          <w:p w14:paraId="325B3F5D" w14:textId="77777777" w:rsidR="00B56C01" w:rsidRDefault="00B56C01" w:rsidP="00E9158E">
            <w:pPr>
              <w:pStyle w:val="TAL"/>
              <w:rPr>
                <w:noProof/>
              </w:rPr>
            </w:pPr>
            <w:r>
              <w:rPr>
                <w:noProof/>
              </w:rPr>
              <w:t>3GPP-CG-Address</w:t>
            </w:r>
          </w:p>
        </w:tc>
        <w:tc>
          <w:tcPr>
            <w:tcW w:w="900" w:type="dxa"/>
            <w:shd w:val="clear" w:color="auto" w:fill="auto"/>
          </w:tcPr>
          <w:p w14:paraId="719AA38F" w14:textId="77777777" w:rsidR="00B56C01" w:rsidRDefault="00B56C01" w:rsidP="00E9158E">
            <w:pPr>
              <w:pStyle w:val="TAC"/>
              <w:rPr>
                <w:noProof/>
              </w:rPr>
            </w:pPr>
            <w:r>
              <w:rPr>
                <w:noProof/>
              </w:rPr>
              <w:t>4</w:t>
            </w:r>
          </w:p>
        </w:tc>
        <w:tc>
          <w:tcPr>
            <w:tcW w:w="2070" w:type="dxa"/>
            <w:shd w:val="clear" w:color="auto" w:fill="auto"/>
          </w:tcPr>
          <w:p w14:paraId="54818E73"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0942A207" w14:textId="77777777" w:rsidR="00B56C01" w:rsidRDefault="00B56C01" w:rsidP="00E9158E">
            <w:pPr>
              <w:pStyle w:val="TAC"/>
              <w:rPr>
                <w:noProof/>
              </w:rPr>
            </w:pPr>
            <w:r>
              <w:rPr>
                <w:noProof/>
              </w:rPr>
              <w:t>OctetString</w:t>
            </w:r>
          </w:p>
        </w:tc>
        <w:tc>
          <w:tcPr>
            <w:tcW w:w="720" w:type="dxa"/>
            <w:shd w:val="clear" w:color="auto" w:fill="auto"/>
          </w:tcPr>
          <w:p w14:paraId="5C4EAE9F" w14:textId="77777777" w:rsidR="00B56C01" w:rsidRDefault="00B56C01" w:rsidP="00E9158E">
            <w:pPr>
              <w:pStyle w:val="TAC"/>
              <w:rPr>
                <w:noProof/>
              </w:rPr>
            </w:pPr>
            <w:r>
              <w:rPr>
                <w:noProof/>
              </w:rPr>
              <w:t>V</w:t>
            </w:r>
          </w:p>
        </w:tc>
        <w:tc>
          <w:tcPr>
            <w:tcW w:w="630" w:type="dxa"/>
            <w:shd w:val="clear" w:color="auto" w:fill="auto"/>
          </w:tcPr>
          <w:p w14:paraId="518DFFEC" w14:textId="77777777" w:rsidR="00B56C01" w:rsidRDefault="00B56C01" w:rsidP="00E9158E">
            <w:pPr>
              <w:pStyle w:val="TAC"/>
              <w:rPr>
                <w:noProof/>
              </w:rPr>
            </w:pPr>
            <w:r>
              <w:rPr>
                <w:noProof/>
              </w:rPr>
              <w:t>P</w:t>
            </w:r>
          </w:p>
        </w:tc>
        <w:tc>
          <w:tcPr>
            <w:tcW w:w="900" w:type="dxa"/>
            <w:shd w:val="clear" w:color="auto" w:fill="auto"/>
          </w:tcPr>
          <w:p w14:paraId="4F9FEBBB" w14:textId="77777777" w:rsidR="00B56C01" w:rsidRDefault="00B56C01" w:rsidP="00E9158E">
            <w:pPr>
              <w:pStyle w:val="TAC"/>
              <w:rPr>
                <w:noProof/>
              </w:rPr>
            </w:pPr>
          </w:p>
        </w:tc>
        <w:tc>
          <w:tcPr>
            <w:tcW w:w="720" w:type="dxa"/>
            <w:shd w:val="clear" w:color="auto" w:fill="auto"/>
          </w:tcPr>
          <w:p w14:paraId="45234D75" w14:textId="77777777" w:rsidR="00B56C01" w:rsidRDefault="00B56C01" w:rsidP="00E9158E">
            <w:pPr>
              <w:pStyle w:val="TAC"/>
              <w:rPr>
                <w:noProof/>
              </w:rPr>
            </w:pPr>
            <w:r>
              <w:rPr>
                <w:noProof/>
              </w:rPr>
              <w:t>M</w:t>
            </w:r>
          </w:p>
        </w:tc>
        <w:tc>
          <w:tcPr>
            <w:tcW w:w="749" w:type="dxa"/>
            <w:shd w:val="clear" w:color="auto" w:fill="auto"/>
          </w:tcPr>
          <w:p w14:paraId="765F6A40" w14:textId="77777777" w:rsidR="00B56C01" w:rsidRDefault="00B56C01" w:rsidP="00E9158E">
            <w:pPr>
              <w:pStyle w:val="TAC"/>
              <w:rPr>
                <w:noProof/>
              </w:rPr>
            </w:pPr>
            <w:r>
              <w:rPr>
                <w:noProof/>
              </w:rPr>
              <w:t>Y</w:t>
            </w:r>
          </w:p>
        </w:tc>
        <w:tc>
          <w:tcPr>
            <w:tcW w:w="749" w:type="dxa"/>
          </w:tcPr>
          <w:p w14:paraId="457C16E8" w14:textId="77777777" w:rsidR="00B56C01" w:rsidRDefault="00B56C01" w:rsidP="00E9158E">
            <w:pPr>
              <w:pStyle w:val="TAC"/>
              <w:rPr>
                <w:noProof/>
              </w:rPr>
            </w:pPr>
          </w:p>
        </w:tc>
      </w:tr>
      <w:tr w:rsidR="00B56C01" w14:paraId="12185C04" w14:textId="77777777" w:rsidTr="00E9158E">
        <w:trPr>
          <w:jc w:val="center"/>
        </w:trPr>
        <w:tc>
          <w:tcPr>
            <w:tcW w:w="1908" w:type="dxa"/>
            <w:shd w:val="clear" w:color="auto" w:fill="auto"/>
          </w:tcPr>
          <w:p w14:paraId="1F43FC8B" w14:textId="77777777" w:rsidR="00B56C01" w:rsidRDefault="00B56C01" w:rsidP="00E9158E">
            <w:pPr>
              <w:pStyle w:val="TAL"/>
              <w:rPr>
                <w:noProof/>
              </w:rPr>
            </w:pPr>
            <w:r>
              <w:rPr>
                <w:noProof/>
              </w:rPr>
              <w:t>3GPP-GPRS-Negotiated-QoS-Profile</w:t>
            </w:r>
          </w:p>
        </w:tc>
        <w:tc>
          <w:tcPr>
            <w:tcW w:w="900" w:type="dxa"/>
            <w:shd w:val="clear" w:color="auto" w:fill="auto"/>
          </w:tcPr>
          <w:p w14:paraId="0E3C1DDE" w14:textId="77777777" w:rsidR="00B56C01" w:rsidRDefault="00B56C01" w:rsidP="00E9158E">
            <w:pPr>
              <w:pStyle w:val="TAC"/>
              <w:rPr>
                <w:noProof/>
              </w:rPr>
            </w:pPr>
            <w:r>
              <w:rPr>
                <w:noProof/>
              </w:rPr>
              <w:t>5</w:t>
            </w:r>
          </w:p>
        </w:tc>
        <w:tc>
          <w:tcPr>
            <w:tcW w:w="2070" w:type="dxa"/>
            <w:shd w:val="clear" w:color="auto" w:fill="auto"/>
          </w:tcPr>
          <w:p w14:paraId="3352780F"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7DD4A9F1" w14:textId="77777777" w:rsidR="00B56C01" w:rsidRDefault="00B56C01" w:rsidP="00E9158E">
            <w:pPr>
              <w:pStyle w:val="TAC"/>
              <w:rPr>
                <w:noProof/>
              </w:rPr>
            </w:pPr>
            <w:r>
              <w:rPr>
                <w:noProof/>
              </w:rPr>
              <w:t>UTF8String</w:t>
            </w:r>
          </w:p>
        </w:tc>
        <w:tc>
          <w:tcPr>
            <w:tcW w:w="720" w:type="dxa"/>
            <w:shd w:val="clear" w:color="auto" w:fill="auto"/>
          </w:tcPr>
          <w:p w14:paraId="6288823A" w14:textId="77777777" w:rsidR="00B56C01" w:rsidRDefault="00B56C01" w:rsidP="00E9158E">
            <w:pPr>
              <w:pStyle w:val="TAC"/>
              <w:rPr>
                <w:noProof/>
              </w:rPr>
            </w:pPr>
            <w:r>
              <w:rPr>
                <w:noProof/>
              </w:rPr>
              <w:t>V</w:t>
            </w:r>
          </w:p>
        </w:tc>
        <w:tc>
          <w:tcPr>
            <w:tcW w:w="630" w:type="dxa"/>
            <w:shd w:val="clear" w:color="auto" w:fill="auto"/>
          </w:tcPr>
          <w:p w14:paraId="29F8D8B1" w14:textId="77777777" w:rsidR="00B56C01" w:rsidRDefault="00B56C01" w:rsidP="00E9158E">
            <w:pPr>
              <w:pStyle w:val="TAC"/>
              <w:rPr>
                <w:noProof/>
              </w:rPr>
            </w:pPr>
            <w:r>
              <w:rPr>
                <w:noProof/>
              </w:rPr>
              <w:t>P</w:t>
            </w:r>
          </w:p>
        </w:tc>
        <w:tc>
          <w:tcPr>
            <w:tcW w:w="900" w:type="dxa"/>
            <w:shd w:val="clear" w:color="auto" w:fill="auto"/>
          </w:tcPr>
          <w:p w14:paraId="4A9DCE2D" w14:textId="77777777" w:rsidR="00B56C01" w:rsidRDefault="00B56C01" w:rsidP="00E9158E">
            <w:pPr>
              <w:pStyle w:val="TAC"/>
              <w:rPr>
                <w:noProof/>
              </w:rPr>
            </w:pPr>
          </w:p>
        </w:tc>
        <w:tc>
          <w:tcPr>
            <w:tcW w:w="720" w:type="dxa"/>
            <w:shd w:val="clear" w:color="auto" w:fill="auto"/>
          </w:tcPr>
          <w:p w14:paraId="22FB5FF4" w14:textId="77777777" w:rsidR="00B56C01" w:rsidRDefault="00B56C01" w:rsidP="00E9158E">
            <w:pPr>
              <w:pStyle w:val="TAC"/>
              <w:rPr>
                <w:noProof/>
              </w:rPr>
            </w:pPr>
            <w:r>
              <w:rPr>
                <w:noProof/>
              </w:rPr>
              <w:t>M</w:t>
            </w:r>
          </w:p>
        </w:tc>
        <w:tc>
          <w:tcPr>
            <w:tcW w:w="749" w:type="dxa"/>
            <w:shd w:val="clear" w:color="auto" w:fill="auto"/>
          </w:tcPr>
          <w:p w14:paraId="209CD1AF" w14:textId="77777777" w:rsidR="00B56C01" w:rsidRDefault="00B56C01" w:rsidP="00E9158E">
            <w:pPr>
              <w:pStyle w:val="TAC"/>
              <w:rPr>
                <w:noProof/>
              </w:rPr>
            </w:pPr>
            <w:r>
              <w:rPr>
                <w:noProof/>
              </w:rPr>
              <w:t>Y</w:t>
            </w:r>
          </w:p>
        </w:tc>
        <w:tc>
          <w:tcPr>
            <w:tcW w:w="749" w:type="dxa"/>
          </w:tcPr>
          <w:p w14:paraId="3B24E956" w14:textId="77777777" w:rsidR="00B56C01" w:rsidRDefault="00B56C01" w:rsidP="00E9158E">
            <w:pPr>
              <w:pStyle w:val="TAC"/>
              <w:rPr>
                <w:noProof/>
              </w:rPr>
            </w:pPr>
          </w:p>
        </w:tc>
      </w:tr>
      <w:tr w:rsidR="00B56C01" w14:paraId="17F294E5" w14:textId="77777777" w:rsidTr="00E9158E">
        <w:trPr>
          <w:jc w:val="center"/>
        </w:trPr>
        <w:tc>
          <w:tcPr>
            <w:tcW w:w="1908" w:type="dxa"/>
            <w:shd w:val="clear" w:color="auto" w:fill="auto"/>
          </w:tcPr>
          <w:p w14:paraId="4B8EBBC7" w14:textId="77777777" w:rsidR="00B56C01" w:rsidRDefault="00B56C01" w:rsidP="00E9158E">
            <w:pPr>
              <w:pStyle w:val="TAL"/>
              <w:rPr>
                <w:noProof/>
              </w:rPr>
            </w:pPr>
            <w:r>
              <w:rPr>
                <w:noProof/>
              </w:rPr>
              <w:t>3GPP-SGSN-Address</w:t>
            </w:r>
          </w:p>
        </w:tc>
        <w:tc>
          <w:tcPr>
            <w:tcW w:w="900" w:type="dxa"/>
            <w:shd w:val="clear" w:color="auto" w:fill="auto"/>
          </w:tcPr>
          <w:p w14:paraId="3DC68F38" w14:textId="77777777" w:rsidR="00B56C01" w:rsidRDefault="00B56C01" w:rsidP="00E9158E">
            <w:pPr>
              <w:pStyle w:val="TAC"/>
              <w:rPr>
                <w:noProof/>
              </w:rPr>
            </w:pPr>
            <w:r>
              <w:rPr>
                <w:noProof/>
              </w:rPr>
              <w:t>6</w:t>
            </w:r>
          </w:p>
        </w:tc>
        <w:tc>
          <w:tcPr>
            <w:tcW w:w="2070" w:type="dxa"/>
            <w:shd w:val="clear" w:color="auto" w:fill="auto"/>
          </w:tcPr>
          <w:p w14:paraId="05712D97"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61EEAFF4" w14:textId="77777777" w:rsidR="00B56C01" w:rsidRDefault="00B56C01" w:rsidP="00E9158E">
            <w:pPr>
              <w:pStyle w:val="TAC"/>
              <w:rPr>
                <w:noProof/>
              </w:rPr>
            </w:pPr>
            <w:r>
              <w:rPr>
                <w:noProof/>
              </w:rPr>
              <w:t>OctetString</w:t>
            </w:r>
          </w:p>
        </w:tc>
        <w:tc>
          <w:tcPr>
            <w:tcW w:w="720" w:type="dxa"/>
            <w:shd w:val="clear" w:color="auto" w:fill="auto"/>
          </w:tcPr>
          <w:p w14:paraId="1CE10307" w14:textId="77777777" w:rsidR="00B56C01" w:rsidRDefault="00B56C01" w:rsidP="00E9158E">
            <w:pPr>
              <w:pStyle w:val="TAC"/>
              <w:rPr>
                <w:noProof/>
              </w:rPr>
            </w:pPr>
            <w:r>
              <w:rPr>
                <w:noProof/>
              </w:rPr>
              <w:t>V</w:t>
            </w:r>
          </w:p>
        </w:tc>
        <w:tc>
          <w:tcPr>
            <w:tcW w:w="630" w:type="dxa"/>
            <w:shd w:val="clear" w:color="auto" w:fill="auto"/>
          </w:tcPr>
          <w:p w14:paraId="7F3DDFC8" w14:textId="77777777" w:rsidR="00B56C01" w:rsidRDefault="00B56C01" w:rsidP="00E9158E">
            <w:pPr>
              <w:pStyle w:val="TAC"/>
              <w:rPr>
                <w:noProof/>
              </w:rPr>
            </w:pPr>
            <w:r>
              <w:rPr>
                <w:noProof/>
              </w:rPr>
              <w:t>P</w:t>
            </w:r>
          </w:p>
        </w:tc>
        <w:tc>
          <w:tcPr>
            <w:tcW w:w="900" w:type="dxa"/>
            <w:shd w:val="clear" w:color="auto" w:fill="auto"/>
          </w:tcPr>
          <w:p w14:paraId="03BEFD5C" w14:textId="77777777" w:rsidR="00B56C01" w:rsidRDefault="00B56C01" w:rsidP="00E9158E">
            <w:pPr>
              <w:pStyle w:val="TAC"/>
              <w:rPr>
                <w:noProof/>
              </w:rPr>
            </w:pPr>
          </w:p>
        </w:tc>
        <w:tc>
          <w:tcPr>
            <w:tcW w:w="720" w:type="dxa"/>
            <w:shd w:val="clear" w:color="auto" w:fill="auto"/>
          </w:tcPr>
          <w:p w14:paraId="510A7615" w14:textId="77777777" w:rsidR="00B56C01" w:rsidRDefault="00B56C01" w:rsidP="00E9158E">
            <w:pPr>
              <w:pStyle w:val="TAC"/>
              <w:rPr>
                <w:noProof/>
              </w:rPr>
            </w:pPr>
            <w:r>
              <w:rPr>
                <w:noProof/>
              </w:rPr>
              <w:t>M</w:t>
            </w:r>
          </w:p>
        </w:tc>
        <w:tc>
          <w:tcPr>
            <w:tcW w:w="749" w:type="dxa"/>
            <w:shd w:val="clear" w:color="auto" w:fill="auto"/>
          </w:tcPr>
          <w:p w14:paraId="1960DE4B" w14:textId="77777777" w:rsidR="00B56C01" w:rsidRDefault="00B56C01" w:rsidP="00E9158E">
            <w:pPr>
              <w:pStyle w:val="TAC"/>
              <w:rPr>
                <w:noProof/>
              </w:rPr>
            </w:pPr>
            <w:r>
              <w:rPr>
                <w:noProof/>
              </w:rPr>
              <w:t>Y</w:t>
            </w:r>
          </w:p>
        </w:tc>
        <w:tc>
          <w:tcPr>
            <w:tcW w:w="749" w:type="dxa"/>
          </w:tcPr>
          <w:p w14:paraId="343CB4D8" w14:textId="77777777" w:rsidR="00B56C01" w:rsidRDefault="00B56C01" w:rsidP="00E9158E">
            <w:pPr>
              <w:pStyle w:val="TAC"/>
              <w:rPr>
                <w:noProof/>
              </w:rPr>
            </w:pPr>
          </w:p>
        </w:tc>
      </w:tr>
      <w:tr w:rsidR="00B56C01" w14:paraId="7E04716D" w14:textId="77777777" w:rsidTr="00E9158E">
        <w:trPr>
          <w:jc w:val="center"/>
        </w:trPr>
        <w:tc>
          <w:tcPr>
            <w:tcW w:w="1908" w:type="dxa"/>
            <w:shd w:val="clear" w:color="auto" w:fill="auto"/>
          </w:tcPr>
          <w:p w14:paraId="5046C12C" w14:textId="77777777" w:rsidR="00B56C01" w:rsidRDefault="00B56C01" w:rsidP="00E9158E">
            <w:pPr>
              <w:pStyle w:val="TAL"/>
              <w:rPr>
                <w:noProof/>
              </w:rPr>
            </w:pPr>
            <w:r>
              <w:rPr>
                <w:noProof/>
              </w:rPr>
              <w:t>3GPP-GGSN-Address</w:t>
            </w:r>
          </w:p>
        </w:tc>
        <w:tc>
          <w:tcPr>
            <w:tcW w:w="900" w:type="dxa"/>
            <w:shd w:val="clear" w:color="auto" w:fill="auto"/>
          </w:tcPr>
          <w:p w14:paraId="456DA6BA" w14:textId="77777777" w:rsidR="00B56C01" w:rsidRDefault="00B56C01" w:rsidP="00E9158E">
            <w:pPr>
              <w:pStyle w:val="TAC"/>
              <w:rPr>
                <w:noProof/>
              </w:rPr>
            </w:pPr>
            <w:r>
              <w:rPr>
                <w:noProof/>
              </w:rPr>
              <w:t>7</w:t>
            </w:r>
          </w:p>
        </w:tc>
        <w:tc>
          <w:tcPr>
            <w:tcW w:w="2070" w:type="dxa"/>
            <w:shd w:val="clear" w:color="auto" w:fill="auto"/>
          </w:tcPr>
          <w:p w14:paraId="1AA1FD12"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53766AAA" w14:textId="77777777" w:rsidR="00B56C01" w:rsidRDefault="00B56C01" w:rsidP="00E9158E">
            <w:pPr>
              <w:pStyle w:val="TAC"/>
              <w:rPr>
                <w:noProof/>
              </w:rPr>
            </w:pPr>
            <w:r>
              <w:rPr>
                <w:noProof/>
              </w:rPr>
              <w:t>OctetString</w:t>
            </w:r>
          </w:p>
        </w:tc>
        <w:tc>
          <w:tcPr>
            <w:tcW w:w="720" w:type="dxa"/>
            <w:shd w:val="clear" w:color="auto" w:fill="auto"/>
          </w:tcPr>
          <w:p w14:paraId="00E6CE68" w14:textId="77777777" w:rsidR="00B56C01" w:rsidRDefault="00B56C01" w:rsidP="00E9158E">
            <w:pPr>
              <w:pStyle w:val="TAC"/>
              <w:rPr>
                <w:noProof/>
              </w:rPr>
            </w:pPr>
            <w:r>
              <w:rPr>
                <w:noProof/>
              </w:rPr>
              <w:t>V</w:t>
            </w:r>
          </w:p>
        </w:tc>
        <w:tc>
          <w:tcPr>
            <w:tcW w:w="630" w:type="dxa"/>
            <w:shd w:val="clear" w:color="auto" w:fill="auto"/>
          </w:tcPr>
          <w:p w14:paraId="31892CAC" w14:textId="77777777" w:rsidR="00B56C01" w:rsidRDefault="00B56C01" w:rsidP="00E9158E">
            <w:pPr>
              <w:pStyle w:val="TAC"/>
              <w:rPr>
                <w:noProof/>
              </w:rPr>
            </w:pPr>
            <w:r>
              <w:rPr>
                <w:noProof/>
              </w:rPr>
              <w:t>P</w:t>
            </w:r>
          </w:p>
        </w:tc>
        <w:tc>
          <w:tcPr>
            <w:tcW w:w="900" w:type="dxa"/>
            <w:shd w:val="clear" w:color="auto" w:fill="auto"/>
          </w:tcPr>
          <w:p w14:paraId="7683817F" w14:textId="77777777" w:rsidR="00B56C01" w:rsidRDefault="00B56C01" w:rsidP="00E9158E">
            <w:pPr>
              <w:pStyle w:val="TAC"/>
              <w:rPr>
                <w:noProof/>
              </w:rPr>
            </w:pPr>
          </w:p>
        </w:tc>
        <w:tc>
          <w:tcPr>
            <w:tcW w:w="720" w:type="dxa"/>
            <w:shd w:val="clear" w:color="auto" w:fill="auto"/>
          </w:tcPr>
          <w:p w14:paraId="2E0BE7A0" w14:textId="77777777" w:rsidR="00B56C01" w:rsidRDefault="00B56C01" w:rsidP="00E9158E">
            <w:pPr>
              <w:pStyle w:val="TAC"/>
              <w:rPr>
                <w:noProof/>
              </w:rPr>
            </w:pPr>
            <w:r>
              <w:rPr>
                <w:noProof/>
              </w:rPr>
              <w:t>M</w:t>
            </w:r>
          </w:p>
        </w:tc>
        <w:tc>
          <w:tcPr>
            <w:tcW w:w="749" w:type="dxa"/>
            <w:shd w:val="clear" w:color="auto" w:fill="auto"/>
          </w:tcPr>
          <w:p w14:paraId="19C1B85F" w14:textId="77777777" w:rsidR="00B56C01" w:rsidRDefault="00B56C01" w:rsidP="00E9158E">
            <w:pPr>
              <w:pStyle w:val="TAC"/>
              <w:rPr>
                <w:noProof/>
              </w:rPr>
            </w:pPr>
            <w:r>
              <w:rPr>
                <w:noProof/>
              </w:rPr>
              <w:t>Y</w:t>
            </w:r>
          </w:p>
        </w:tc>
        <w:tc>
          <w:tcPr>
            <w:tcW w:w="749" w:type="dxa"/>
          </w:tcPr>
          <w:p w14:paraId="37CAE6C9" w14:textId="77777777" w:rsidR="00B56C01" w:rsidRDefault="00B56C01" w:rsidP="00E9158E">
            <w:pPr>
              <w:pStyle w:val="TAC"/>
              <w:rPr>
                <w:noProof/>
              </w:rPr>
            </w:pPr>
          </w:p>
        </w:tc>
      </w:tr>
      <w:tr w:rsidR="00B56C01" w14:paraId="77C763C6" w14:textId="77777777" w:rsidTr="00E9158E">
        <w:trPr>
          <w:jc w:val="center"/>
        </w:trPr>
        <w:tc>
          <w:tcPr>
            <w:tcW w:w="1908" w:type="dxa"/>
            <w:shd w:val="clear" w:color="auto" w:fill="auto"/>
          </w:tcPr>
          <w:p w14:paraId="0B805C96" w14:textId="77777777" w:rsidR="00B56C01" w:rsidRDefault="00B56C01" w:rsidP="00E9158E">
            <w:pPr>
              <w:pStyle w:val="TAL"/>
              <w:rPr>
                <w:noProof/>
              </w:rPr>
            </w:pPr>
            <w:r>
              <w:rPr>
                <w:noProof/>
              </w:rPr>
              <w:t>3GPP-IMSI-MCC-MNC</w:t>
            </w:r>
          </w:p>
        </w:tc>
        <w:tc>
          <w:tcPr>
            <w:tcW w:w="900" w:type="dxa"/>
            <w:shd w:val="clear" w:color="auto" w:fill="auto"/>
          </w:tcPr>
          <w:p w14:paraId="566C8EE1" w14:textId="77777777" w:rsidR="00B56C01" w:rsidRDefault="00B56C01" w:rsidP="00E9158E">
            <w:pPr>
              <w:pStyle w:val="TAC"/>
              <w:rPr>
                <w:noProof/>
              </w:rPr>
            </w:pPr>
            <w:r>
              <w:rPr>
                <w:noProof/>
              </w:rPr>
              <w:t>8</w:t>
            </w:r>
          </w:p>
        </w:tc>
        <w:tc>
          <w:tcPr>
            <w:tcW w:w="2070" w:type="dxa"/>
            <w:shd w:val="clear" w:color="auto" w:fill="auto"/>
          </w:tcPr>
          <w:p w14:paraId="1DB223E9"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561850C6" w14:textId="77777777" w:rsidR="00B56C01" w:rsidRDefault="00B56C01" w:rsidP="00E9158E">
            <w:pPr>
              <w:pStyle w:val="TAC"/>
              <w:rPr>
                <w:noProof/>
              </w:rPr>
            </w:pPr>
            <w:r>
              <w:rPr>
                <w:noProof/>
              </w:rPr>
              <w:t>UTF8String</w:t>
            </w:r>
          </w:p>
        </w:tc>
        <w:tc>
          <w:tcPr>
            <w:tcW w:w="720" w:type="dxa"/>
            <w:shd w:val="clear" w:color="auto" w:fill="auto"/>
          </w:tcPr>
          <w:p w14:paraId="7DDF9F6E" w14:textId="77777777" w:rsidR="00B56C01" w:rsidRDefault="00B56C01" w:rsidP="00E9158E">
            <w:pPr>
              <w:pStyle w:val="TAC"/>
              <w:rPr>
                <w:noProof/>
              </w:rPr>
            </w:pPr>
            <w:r>
              <w:rPr>
                <w:noProof/>
              </w:rPr>
              <w:t>V</w:t>
            </w:r>
          </w:p>
        </w:tc>
        <w:tc>
          <w:tcPr>
            <w:tcW w:w="630" w:type="dxa"/>
            <w:shd w:val="clear" w:color="auto" w:fill="auto"/>
          </w:tcPr>
          <w:p w14:paraId="06F4478F" w14:textId="77777777" w:rsidR="00B56C01" w:rsidRDefault="00B56C01" w:rsidP="00E9158E">
            <w:pPr>
              <w:pStyle w:val="TAC"/>
              <w:rPr>
                <w:noProof/>
              </w:rPr>
            </w:pPr>
            <w:r>
              <w:rPr>
                <w:noProof/>
              </w:rPr>
              <w:t>P</w:t>
            </w:r>
          </w:p>
        </w:tc>
        <w:tc>
          <w:tcPr>
            <w:tcW w:w="900" w:type="dxa"/>
            <w:shd w:val="clear" w:color="auto" w:fill="auto"/>
          </w:tcPr>
          <w:p w14:paraId="6469F185" w14:textId="77777777" w:rsidR="00B56C01" w:rsidRDefault="00B56C01" w:rsidP="00E9158E">
            <w:pPr>
              <w:pStyle w:val="TAC"/>
              <w:rPr>
                <w:noProof/>
              </w:rPr>
            </w:pPr>
          </w:p>
        </w:tc>
        <w:tc>
          <w:tcPr>
            <w:tcW w:w="720" w:type="dxa"/>
            <w:shd w:val="clear" w:color="auto" w:fill="auto"/>
          </w:tcPr>
          <w:p w14:paraId="4F635A7A" w14:textId="77777777" w:rsidR="00B56C01" w:rsidRDefault="00B56C01" w:rsidP="00E9158E">
            <w:pPr>
              <w:pStyle w:val="TAC"/>
              <w:rPr>
                <w:noProof/>
              </w:rPr>
            </w:pPr>
            <w:r>
              <w:rPr>
                <w:noProof/>
              </w:rPr>
              <w:t>M</w:t>
            </w:r>
          </w:p>
        </w:tc>
        <w:tc>
          <w:tcPr>
            <w:tcW w:w="749" w:type="dxa"/>
            <w:shd w:val="clear" w:color="auto" w:fill="auto"/>
          </w:tcPr>
          <w:p w14:paraId="3192C806" w14:textId="77777777" w:rsidR="00B56C01" w:rsidRDefault="00B56C01" w:rsidP="00E9158E">
            <w:pPr>
              <w:pStyle w:val="TAC"/>
              <w:rPr>
                <w:noProof/>
              </w:rPr>
            </w:pPr>
            <w:r>
              <w:rPr>
                <w:noProof/>
              </w:rPr>
              <w:t>Y</w:t>
            </w:r>
          </w:p>
        </w:tc>
        <w:tc>
          <w:tcPr>
            <w:tcW w:w="749" w:type="dxa"/>
          </w:tcPr>
          <w:p w14:paraId="67104F84" w14:textId="77777777" w:rsidR="00B56C01" w:rsidRDefault="00B56C01" w:rsidP="00E9158E">
            <w:pPr>
              <w:pStyle w:val="TAC"/>
              <w:rPr>
                <w:noProof/>
              </w:rPr>
            </w:pPr>
          </w:p>
        </w:tc>
      </w:tr>
      <w:tr w:rsidR="00B56C01" w14:paraId="675EEFF0" w14:textId="77777777" w:rsidTr="00E9158E">
        <w:trPr>
          <w:jc w:val="center"/>
        </w:trPr>
        <w:tc>
          <w:tcPr>
            <w:tcW w:w="1908" w:type="dxa"/>
            <w:shd w:val="clear" w:color="auto" w:fill="auto"/>
          </w:tcPr>
          <w:p w14:paraId="374BA78E" w14:textId="77777777" w:rsidR="00B56C01" w:rsidRDefault="00B56C01" w:rsidP="00E9158E">
            <w:pPr>
              <w:pStyle w:val="TAL"/>
              <w:rPr>
                <w:noProof/>
              </w:rPr>
            </w:pPr>
            <w:r>
              <w:rPr>
                <w:noProof/>
              </w:rPr>
              <w:t>3GPP-GGSN-MCC-MNC</w:t>
            </w:r>
          </w:p>
        </w:tc>
        <w:tc>
          <w:tcPr>
            <w:tcW w:w="900" w:type="dxa"/>
            <w:shd w:val="clear" w:color="auto" w:fill="auto"/>
          </w:tcPr>
          <w:p w14:paraId="6C67B98A" w14:textId="77777777" w:rsidR="00B56C01" w:rsidRDefault="00B56C01" w:rsidP="00E9158E">
            <w:pPr>
              <w:pStyle w:val="TAC"/>
              <w:rPr>
                <w:noProof/>
              </w:rPr>
            </w:pPr>
            <w:r>
              <w:rPr>
                <w:noProof/>
              </w:rPr>
              <w:t>9</w:t>
            </w:r>
          </w:p>
        </w:tc>
        <w:tc>
          <w:tcPr>
            <w:tcW w:w="2070" w:type="dxa"/>
            <w:shd w:val="clear" w:color="auto" w:fill="auto"/>
          </w:tcPr>
          <w:p w14:paraId="6245E3DC"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2E434B29" w14:textId="77777777" w:rsidR="00B56C01" w:rsidRDefault="00B56C01" w:rsidP="00E9158E">
            <w:pPr>
              <w:pStyle w:val="TAC"/>
              <w:rPr>
                <w:noProof/>
              </w:rPr>
            </w:pPr>
            <w:r>
              <w:rPr>
                <w:noProof/>
              </w:rPr>
              <w:t>UTF8String</w:t>
            </w:r>
          </w:p>
        </w:tc>
        <w:tc>
          <w:tcPr>
            <w:tcW w:w="720" w:type="dxa"/>
            <w:shd w:val="clear" w:color="auto" w:fill="auto"/>
          </w:tcPr>
          <w:p w14:paraId="66A72E5F" w14:textId="77777777" w:rsidR="00B56C01" w:rsidRDefault="00B56C01" w:rsidP="00E9158E">
            <w:pPr>
              <w:pStyle w:val="TAC"/>
              <w:rPr>
                <w:noProof/>
              </w:rPr>
            </w:pPr>
            <w:r>
              <w:rPr>
                <w:noProof/>
              </w:rPr>
              <w:t>V</w:t>
            </w:r>
          </w:p>
        </w:tc>
        <w:tc>
          <w:tcPr>
            <w:tcW w:w="630" w:type="dxa"/>
            <w:shd w:val="clear" w:color="auto" w:fill="auto"/>
          </w:tcPr>
          <w:p w14:paraId="36AAE17B" w14:textId="77777777" w:rsidR="00B56C01" w:rsidRDefault="00B56C01" w:rsidP="00E9158E">
            <w:pPr>
              <w:pStyle w:val="TAC"/>
              <w:rPr>
                <w:noProof/>
              </w:rPr>
            </w:pPr>
            <w:r>
              <w:rPr>
                <w:noProof/>
              </w:rPr>
              <w:t>P</w:t>
            </w:r>
          </w:p>
        </w:tc>
        <w:tc>
          <w:tcPr>
            <w:tcW w:w="900" w:type="dxa"/>
            <w:shd w:val="clear" w:color="auto" w:fill="auto"/>
          </w:tcPr>
          <w:p w14:paraId="549905E5" w14:textId="77777777" w:rsidR="00B56C01" w:rsidRDefault="00B56C01" w:rsidP="00E9158E">
            <w:pPr>
              <w:pStyle w:val="TAC"/>
              <w:rPr>
                <w:noProof/>
              </w:rPr>
            </w:pPr>
          </w:p>
        </w:tc>
        <w:tc>
          <w:tcPr>
            <w:tcW w:w="720" w:type="dxa"/>
            <w:shd w:val="clear" w:color="auto" w:fill="auto"/>
          </w:tcPr>
          <w:p w14:paraId="0D8416B5" w14:textId="77777777" w:rsidR="00B56C01" w:rsidRDefault="00B56C01" w:rsidP="00E9158E">
            <w:pPr>
              <w:pStyle w:val="TAC"/>
              <w:rPr>
                <w:noProof/>
              </w:rPr>
            </w:pPr>
            <w:r>
              <w:rPr>
                <w:noProof/>
              </w:rPr>
              <w:t>M</w:t>
            </w:r>
          </w:p>
        </w:tc>
        <w:tc>
          <w:tcPr>
            <w:tcW w:w="749" w:type="dxa"/>
            <w:shd w:val="clear" w:color="auto" w:fill="auto"/>
          </w:tcPr>
          <w:p w14:paraId="1F67E28A" w14:textId="77777777" w:rsidR="00B56C01" w:rsidRDefault="00B56C01" w:rsidP="00E9158E">
            <w:pPr>
              <w:pStyle w:val="TAC"/>
              <w:rPr>
                <w:noProof/>
              </w:rPr>
            </w:pPr>
            <w:r>
              <w:rPr>
                <w:noProof/>
              </w:rPr>
              <w:t>Y</w:t>
            </w:r>
          </w:p>
        </w:tc>
        <w:tc>
          <w:tcPr>
            <w:tcW w:w="749" w:type="dxa"/>
          </w:tcPr>
          <w:p w14:paraId="6F6A983B" w14:textId="77777777" w:rsidR="00B56C01" w:rsidRDefault="00B56C01" w:rsidP="00E9158E">
            <w:pPr>
              <w:pStyle w:val="TAC"/>
              <w:rPr>
                <w:noProof/>
              </w:rPr>
            </w:pPr>
          </w:p>
        </w:tc>
      </w:tr>
      <w:tr w:rsidR="00B56C01" w14:paraId="6CA1E1B4" w14:textId="77777777" w:rsidTr="00E9158E">
        <w:trPr>
          <w:jc w:val="center"/>
        </w:trPr>
        <w:tc>
          <w:tcPr>
            <w:tcW w:w="1908" w:type="dxa"/>
            <w:shd w:val="clear" w:color="auto" w:fill="auto"/>
          </w:tcPr>
          <w:p w14:paraId="4027C898" w14:textId="77777777" w:rsidR="00B56C01" w:rsidRDefault="00B56C01" w:rsidP="00E9158E">
            <w:pPr>
              <w:pStyle w:val="TAL"/>
              <w:rPr>
                <w:noProof/>
              </w:rPr>
            </w:pPr>
            <w:r>
              <w:rPr>
                <w:noProof/>
              </w:rPr>
              <w:t>3GPP-NSAPI</w:t>
            </w:r>
          </w:p>
        </w:tc>
        <w:tc>
          <w:tcPr>
            <w:tcW w:w="900" w:type="dxa"/>
            <w:shd w:val="clear" w:color="auto" w:fill="auto"/>
          </w:tcPr>
          <w:p w14:paraId="5147331A" w14:textId="77777777" w:rsidR="00B56C01" w:rsidRDefault="00B56C01" w:rsidP="00E9158E">
            <w:pPr>
              <w:pStyle w:val="TAC"/>
              <w:rPr>
                <w:noProof/>
              </w:rPr>
            </w:pPr>
            <w:r>
              <w:rPr>
                <w:noProof/>
              </w:rPr>
              <w:t>10</w:t>
            </w:r>
          </w:p>
        </w:tc>
        <w:tc>
          <w:tcPr>
            <w:tcW w:w="2070" w:type="dxa"/>
            <w:shd w:val="clear" w:color="auto" w:fill="auto"/>
          </w:tcPr>
          <w:p w14:paraId="33805C04"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5E56CAAF" w14:textId="77777777" w:rsidR="00B56C01" w:rsidRDefault="00B56C01" w:rsidP="00E9158E">
            <w:pPr>
              <w:pStyle w:val="TAC"/>
              <w:rPr>
                <w:noProof/>
              </w:rPr>
            </w:pPr>
            <w:r>
              <w:rPr>
                <w:noProof/>
              </w:rPr>
              <w:t>OctetString</w:t>
            </w:r>
          </w:p>
        </w:tc>
        <w:tc>
          <w:tcPr>
            <w:tcW w:w="720" w:type="dxa"/>
            <w:shd w:val="clear" w:color="auto" w:fill="auto"/>
          </w:tcPr>
          <w:p w14:paraId="42AA957C" w14:textId="77777777" w:rsidR="00B56C01" w:rsidRDefault="00B56C01" w:rsidP="00E9158E">
            <w:pPr>
              <w:pStyle w:val="TAC"/>
              <w:rPr>
                <w:noProof/>
              </w:rPr>
            </w:pPr>
            <w:r>
              <w:rPr>
                <w:noProof/>
              </w:rPr>
              <w:t>V</w:t>
            </w:r>
          </w:p>
        </w:tc>
        <w:tc>
          <w:tcPr>
            <w:tcW w:w="630" w:type="dxa"/>
            <w:shd w:val="clear" w:color="auto" w:fill="auto"/>
          </w:tcPr>
          <w:p w14:paraId="25357DD5" w14:textId="77777777" w:rsidR="00B56C01" w:rsidRDefault="00B56C01" w:rsidP="00E9158E">
            <w:pPr>
              <w:pStyle w:val="TAC"/>
              <w:rPr>
                <w:noProof/>
              </w:rPr>
            </w:pPr>
            <w:r>
              <w:rPr>
                <w:noProof/>
              </w:rPr>
              <w:t>P</w:t>
            </w:r>
          </w:p>
        </w:tc>
        <w:tc>
          <w:tcPr>
            <w:tcW w:w="900" w:type="dxa"/>
            <w:shd w:val="clear" w:color="auto" w:fill="auto"/>
          </w:tcPr>
          <w:p w14:paraId="1029084F" w14:textId="77777777" w:rsidR="00B56C01" w:rsidRDefault="00B56C01" w:rsidP="00E9158E">
            <w:pPr>
              <w:pStyle w:val="TAC"/>
              <w:rPr>
                <w:noProof/>
              </w:rPr>
            </w:pPr>
          </w:p>
        </w:tc>
        <w:tc>
          <w:tcPr>
            <w:tcW w:w="720" w:type="dxa"/>
            <w:shd w:val="clear" w:color="auto" w:fill="auto"/>
          </w:tcPr>
          <w:p w14:paraId="11306D75" w14:textId="77777777" w:rsidR="00B56C01" w:rsidRDefault="00B56C01" w:rsidP="00E9158E">
            <w:pPr>
              <w:pStyle w:val="TAC"/>
              <w:rPr>
                <w:noProof/>
              </w:rPr>
            </w:pPr>
            <w:r>
              <w:rPr>
                <w:noProof/>
              </w:rPr>
              <w:t>M</w:t>
            </w:r>
          </w:p>
        </w:tc>
        <w:tc>
          <w:tcPr>
            <w:tcW w:w="749" w:type="dxa"/>
            <w:shd w:val="clear" w:color="auto" w:fill="auto"/>
          </w:tcPr>
          <w:p w14:paraId="09E3E22C" w14:textId="77777777" w:rsidR="00B56C01" w:rsidRDefault="00B56C01" w:rsidP="00E9158E">
            <w:pPr>
              <w:pStyle w:val="TAC"/>
              <w:rPr>
                <w:noProof/>
              </w:rPr>
            </w:pPr>
            <w:r>
              <w:rPr>
                <w:noProof/>
              </w:rPr>
              <w:t>Y</w:t>
            </w:r>
          </w:p>
        </w:tc>
        <w:tc>
          <w:tcPr>
            <w:tcW w:w="749" w:type="dxa"/>
          </w:tcPr>
          <w:p w14:paraId="06685C19" w14:textId="77777777" w:rsidR="00B56C01" w:rsidRDefault="00B56C01" w:rsidP="00E9158E">
            <w:pPr>
              <w:pStyle w:val="TAC"/>
              <w:rPr>
                <w:noProof/>
              </w:rPr>
            </w:pPr>
          </w:p>
        </w:tc>
      </w:tr>
      <w:tr w:rsidR="00B56C01" w14:paraId="0E438259" w14:textId="77777777" w:rsidTr="00E9158E">
        <w:trPr>
          <w:jc w:val="center"/>
        </w:trPr>
        <w:tc>
          <w:tcPr>
            <w:tcW w:w="1908" w:type="dxa"/>
            <w:shd w:val="clear" w:color="auto" w:fill="auto"/>
          </w:tcPr>
          <w:p w14:paraId="195CA031" w14:textId="77777777" w:rsidR="00B56C01" w:rsidRDefault="00B56C01" w:rsidP="00E9158E">
            <w:pPr>
              <w:pStyle w:val="TAL"/>
              <w:rPr>
                <w:noProof/>
              </w:rPr>
            </w:pPr>
            <w:r>
              <w:rPr>
                <w:noProof/>
              </w:rPr>
              <w:t>3GPP-Selection-Mode</w:t>
            </w:r>
          </w:p>
        </w:tc>
        <w:tc>
          <w:tcPr>
            <w:tcW w:w="900" w:type="dxa"/>
            <w:shd w:val="clear" w:color="auto" w:fill="auto"/>
          </w:tcPr>
          <w:p w14:paraId="117A3D90" w14:textId="77777777" w:rsidR="00B56C01" w:rsidRDefault="00B56C01" w:rsidP="00E9158E">
            <w:pPr>
              <w:pStyle w:val="TAC"/>
              <w:rPr>
                <w:noProof/>
              </w:rPr>
            </w:pPr>
            <w:r>
              <w:rPr>
                <w:noProof/>
              </w:rPr>
              <w:t>12</w:t>
            </w:r>
          </w:p>
        </w:tc>
        <w:tc>
          <w:tcPr>
            <w:tcW w:w="2070" w:type="dxa"/>
            <w:shd w:val="clear" w:color="auto" w:fill="auto"/>
          </w:tcPr>
          <w:p w14:paraId="199874E9"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08C9DFF2" w14:textId="77777777" w:rsidR="00B56C01" w:rsidRDefault="00B56C01" w:rsidP="00E9158E">
            <w:pPr>
              <w:pStyle w:val="TAC"/>
              <w:rPr>
                <w:noProof/>
              </w:rPr>
            </w:pPr>
            <w:r>
              <w:rPr>
                <w:noProof/>
              </w:rPr>
              <w:t>UTF8String</w:t>
            </w:r>
          </w:p>
        </w:tc>
        <w:tc>
          <w:tcPr>
            <w:tcW w:w="720" w:type="dxa"/>
            <w:shd w:val="clear" w:color="auto" w:fill="auto"/>
          </w:tcPr>
          <w:p w14:paraId="43A0FD76" w14:textId="77777777" w:rsidR="00B56C01" w:rsidRDefault="00B56C01" w:rsidP="00E9158E">
            <w:pPr>
              <w:pStyle w:val="TAC"/>
              <w:rPr>
                <w:noProof/>
              </w:rPr>
            </w:pPr>
            <w:r>
              <w:rPr>
                <w:noProof/>
              </w:rPr>
              <w:t>V</w:t>
            </w:r>
          </w:p>
        </w:tc>
        <w:tc>
          <w:tcPr>
            <w:tcW w:w="630" w:type="dxa"/>
            <w:shd w:val="clear" w:color="auto" w:fill="auto"/>
          </w:tcPr>
          <w:p w14:paraId="12287AB3" w14:textId="77777777" w:rsidR="00B56C01" w:rsidRDefault="00B56C01" w:rsidP="00E9158E">
            <w:pPr>
              <w:pStyle w:val="TAC"/>
              <w:rPr>
                <w:noProof/>
              </w:rPr>
            </w:pPr>
            <w:r>
              <w:rPr>
                <w:noProof/>
              </w:rPr>
              <w:t>P</w:t>
            </w:r>
          </w:p>
        </w:tc>
        <w:tc>
          <w:tcPr>
            <w:tcW w:w="900" w:type="dxa"/>
            <w:shd w:val="clear" w:color="auto" w:fill="auto"/>
          </w:tcPr>
          <w:p w14:paraId="35F7EEE8" w14:textId="77777777" w:rsidR="00B56C01" w:rsidRDefault="00B56C01" w:rsidP="00E9158E">
            <w:pPr>
              <w:pStyle w:val="TAC"/>
              <w:rPr>
                <w:noProof/>
              </w:rPr>
            </w:pPr>
          </w:p>
        </w:tc>
        <w:tc>
          <w:tcPr>
            <w:tcW w:w="720" w:type="dxa"/>
            <w:shd w:val="clear" w:color="auto" w:fill="auto"/>
          </w:tcPr>
          <w:p w14:paraId="039517DF" w14:textId="77777777" w:rsidR="00B56C01" w:rsidRDefault="00B56C01" w:rsidP="00E9158E">
            <w:pPr>
              <w:pStyle w:val="TAC"/>
              <w:rPr>
                <w:noProof/>
              </w:rPr>
            </w:pPr>
            <w:r>
              <w:rPr>
                <w:noProof/>
              </w:rPr>
              <w:t>M</w:t>
            </w:r>
          </w:p>
        </w:tc>
        <w:tc>
          <w:tcPr>
            <w:tcW w:w="749" w:type="dxa"/>
            <w:shd w:val="clear" w:color="auto" w:fill="auto"/>
          </w:tcPr>
          <w:p w14:paraId="09C17479" w14:textId="77777777" w:rsidR="00B56C01" w:rsidRDefault="00B56C01" w:rsidP="00E9158E">
            <w:pPr>
              <w:pStyle w:val="TAC"/>
              <w:rPr>
                <w:noProof/>
              </w:rPr>
            </w:pPr>
            <w:r>
              <w:rPr>
                <w:noProof/>
              </w:rPr>
              <w:t>Y</w:t>
            </w:r>
          </w:p>
        </w:tc>
        <w:tc>
          <w:tcPr>
            <w:tcW w:w="749" w:type="dxa"/>
          </w:tcPr>
          <w:p w14:paraId="5D9DEABF" w14:textId="77777777" w:rsidR="00B56C01" w:rsidRDefault="00B56C01" w:rsidP="00E9158E">
            <w:pPr>
              <w:pStyle w:val="TAC"/>
              <w:rPr>
                <w:noProof/>
              </w:rPr>
            </w:pPr>
          </w:p>
        </w:tc>
      </w:tr>
      <w:tr w:rsidR="00B56C01" w14:paraId="1A3A3DE0" w14:textId="77777777" w:rsidTr="00E9158E">
        <w:trPr>
          <w:jc w:val="center"/>
        </w:trPr>
        <w:tc>
          <w:tcPr>
            <w:tcW w:w="1908" w:type="dxa"/>
            <w:shd w:val="clear" w:color="auto" w:fill="auto"/>
          </w:tcPr>
          <w:p w14:paraId="4EEC4575" w14:textId="77777777" w:rsidR="00B56C01" w:rsidRDefault="00B56C01" w:rsidP="00E9158E">
            <w:pPr>
              <w:pStyle w:val="TAL"/>
              <w:rPr>
                <w:noProof/>
              </w:rPr>
            </w:pPr>
            <w:r>
              <w:rPr>
                <w:noProof/>
              </w:rPr>
              <w:t>3GPP-Charging-Characteristics</w:t>
            </w:r>
          </w:p>
        </w:tc>
        <w:tc>
          <w:tcPr>
            <w:tcW w:w="900" w:type="dxa"/>
            <w:shd w:val="clear" w:color="auto" w:fill="auto"/>
          </w:tcPr>
          <w:p w14:paraId="59316B06" w14:textId="77777777" w:rsidR="00B56C01" w:rsidRDefault="00B56C01" w:rsidP="00E9158E">
            <w:pPr>
              <w:pStyle w:val="TAC"/>
              <w:rPr>
                <w:noProof/>
              </w:rPr>
            </w:pPr>
            <w:r>
              <w:rPr>
                <w:noProof/>
              </w:rPr>
              <w:t>13</w:t>
            </w:r>
          </w:p>
        </w:tc>
        <w:tc>
          <w:tcPr>
            <w:tcW w:w="2070" w:type="dxa"/>
            <w:shd w:val="clear" w:color="auto" w:fill="auto"/>
          </w:tcPr>
          <w:p w14:paraId="57E3B6FF"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55F02B1A" w14:textId="77777777" w:rsidR="00B56C01" w:rsidRDefault="00B56C01" w:rsidP="00E9158E">
            <w:pPr>
              <w:pStyle w:val="TAC"/>
              <w:rPr>
                <w:noProof/>
              </w:rPr>
            </w:pPr>
            <w:r>
              <w:rPr>
                <w:noProof/>
              </w:rPr>
              <w:t>UTF8String</w:t>
            </w:r>
          </w:p>
        </w:tc>
        <w:tc>
          <w:tcPr>
            <w:tcW w:w="720" w:type="dxa"/>
            <w:shd w:val="clear" w:color="auto" w:fill="auto"/>
          </w:tcPr>
          <w:p w14:paraId="79B275CF" w14:textId="77777777" w:rsidR="00B56C01" w:rsidRDefault="00B56C01" w:rsidP="00E9158E">
            <w:pPr>
              <w:pStyle w:val="TAC"/>
              <w:rPr>
                <w:noProof/>
              </w:rPr>
            </w:pPr>
            <w:r>
              <w:rPr>
                <w:noProof/>
              </w:rPr>
              <w:t>V</w:t>
            </w:r>
          </w:p>
        </w:tc>
        <w:tc>
          <w:tcPr>
            <w:tcW w:w="630" w:type="dxa"/>
            <w:shd w:val="clear" w:color="auto" w:fill="auto"/>
          </w:tcPr>
          <w:p w14:paraId="4E5E7F95" w14:textId="77777777" w:rsidR="00B56C01" w:rsidRDefault="00B56C01" w:rsidP="00E9158E">
            <w:pPr>
              <w:pStyle w:val="TAC"/>
              <w:rPr>
                <w:noProof/>
              </w:rPr>
            </w:pPr>
            <w:r>
              <w:rPr>
                <w:noProof/>
              </w:rPr>
              <w:t>P</w:t>
            </w:r>
          </w:p>
        </w:tc>
        <w:tc>
          <w:tcPr>
            <w:tcW w:w="900" w:type="dxa"/>
            <w:shd w:val="clear" w:color="auto" w:fill="auto"/>
          </w:tcPr>
          <w:p w14:paraId="1A515ADC" w14:textId="77777777" w:rsidR="00B56C01" w:rsidRDefault="00B56C01" w:rsidP="00E9158E">
            <w:pPr>
              <w:pStyle w:val="TAC"/>
              <w:rPr>
                <w:noProof/>
              </w:rPr>
            </w:pPr>
          </w:p>
        </w:tc>
        <w:tc>
          <w:tcPr>
            <w:tcW w:w="720" w:type="dxa"/>
            <w:shd w:val="clear" w:color="auto" w:fill="auto"/>
          </w:tcPr>
          <w:p w14:paraId="3E177AB2" w14:textId="77777777" w:rsidR="00B56C01" w:rsidRDefault="00B56C01" w:rsidP="00E9158E">
            <w:pPr>
              <w:pStyle w:val="TAC"/>
              <w:rPr>
                <w:noProof/>
              </w:rPr>
            </w:pPr>
            <w:r>
              <w:rPr>
                <w:noProof/>
              </w:rPr>
              <w:t>M</w:t>
            </w:r>
          </w:p>
        </w:tc>
        <w:tc>
          <w:tcPr>
            <w:tcW w:w="749" w:type="dxa"/>
            <w:shd w:val="clear" w:color="auto" w:fill="auto"/>
          </w:tcPr>
          <w:p w14:paraId="25CAD129" w14:textId="77777777" w:rsidR="00B56C01" w:rsidRDefault="00B56C01" w:rsidP="00E9158E">
            <w:pPr>
              <w:pStyle w:val="TAC"/>
              <w:rPr>
                <w:noProof/>
              </w:rPr>
            </w:pPr>
            <w:r>
              <w:rPr>
                <w:noProof/>
              </w:rPr>
              <w:t>Y</w:t>
            </w:r>
          </w:p>
        </w:tc>
        <w:tc>
          <w:tcPr>
            <w:tcW w:w="749" w:type="dxa"/>
          </w:tcPr>
          <w:p w14:paraId="70C6EB35" w14:textId="77777777" w:rsidR="00B56C01" w:rsidRDefault="00B56C01" w:rsidP="00E9158E">
            <w:pPr>
              <w:pStyle w:val="TAC"/>
              <w:rPr>
                <w:noProof/>
              </w:rPr>
            </w:pPr>
          </w:p>
        </w:tc>
      </w:tr>
      <w:tr w:rsidR="00B56C01" w14:paraId="7EE9B287" w14:textId="77777777" w:rsidTr="00E9158E">
        <w:trPr>
          <w:jc w:val="center"/>
        </w:trPr>
        <w:tc>
          <w:tcPr>
            <w:tcW w:w="1908" w:type="dxa"/>
            <w:shd w:val="clear" w:color="auto" w:fill="auto"/>
          </w:tcPr>
          <w:p w14:paraId="47648A53" w14:textId="77777777" w:rsidR="00B56C01" w:rsidRDefault="00B56C01" w:rsidP="00E9158E">
            <w:pPr>
              <w:pStyle w:val="TAL"/>
              <w:rPr>
                <w:noProof/>
              </w:rPr>
            </w:pPr>
            <w:r>
              <w:rPr>
                <w:noProof/>
              </w:rPr>
              <w:t>3GPP-CG-IPv6-Address</w:t>
            </w:r>
          </w:p>
        </w:tc>
        <w:tc>
          <w:tcPr>
            <w:tcW w:w="900" w:type="dxa"/>
            <w:shd w:val="clear" w:color="auto" w:fill="auto"/>
          </w:tcPr>
          <w:p w14:paraId="771B64B8" w14:textId="77777777" w:rsidR="00B56C01" w:rsidRDefault="00B56C01" w:rsidP="00E9158E">
            <w:pPr>
              <w:pStyle w:val="TAC"/>
              <w:rPr>
                <w:noProof/>
              </w:rPr>
            </w:pPr>
            <w:r>
              <w:rPr>
                <w:noProof/>
              </w:rPr>
              <w:t>14</w:t>
            </w:r>
          </w:p>
        </w:tc>
        <w:tc>
          <w:tcPr>
            <w:tcW w:w="2070" w:type="dxa"/>
            <w:shd w:val="clear" w:color="auto" w:fill="auto"/>
          </w:tcPr>
          <w:p w14:paraId="70F3ED7D"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58EABDFC" w14:textId="77777777" w:rsidR="00B56C01" w:rsidRDefault="00B56C01" w:rsidP="00E9158E">
            <w:pPr>
              <w:pStyle w:val="TAC"/>
              <w:rPr>
                <w:noProof/>
              </w:rPr>
            </w:pPr>
            <w:r>
              <w:rPr>
                <w:noProof/>
              </w:rPr>
              <w:t>OctetString</w:t>
            </w:r>
          </w:p>
        </w:tc>
        <w:tc>
          <w:tcPr>
            <w:tcW w:w="720" w:type="dxa"/>
            <w:shd w:val="clear" w:color="auto" w:fill="auto"/>
          </w:tcPr>
          <w:p w14:paraId="408743D7" w14:textId="77777777" w:rsidR="00B56C01" w:rsidRDefault="00B56C01" w:rsidP="00E9158E">
            <w:pPr>
              <w:pStyle w:val="TAC"/>
              <w:rPr>
                <w:noProof/>
              </w:rPr>
            </w:pPr>
            <w:r>
              <w:rPr>
                <w:noProof/>
              </w:rPr>
              <w:t>V</w:t>
            </w:r>
          </w:p>
        </w:tc>
        <w:tc>
          <w:tcPr>
            <w:tcW w:w="630" w:type="dxa"/>
            <w:shd w:val="clear" w:color="auto" w:fill="auto"/>
          </w:tcPr>
          <w:p w14:paraId="20425A09" w14:textId="77777777" w:rsidR="00B56C01" w:rsidRDefault="00B56C01" w:rsidP="00E9158E">
            <w:pPr>
              <w:pStyle w:val="TAC"/>
              <w:rPr>
                <w:noProof/>
              </w:rPr>
            </w:pPr>
            <w:r>
              <w:rPr>
                <w:noProof/>
              </w:rPr>
              <w:t>P</w:t>
            </w:r>
          </w:p>
        </w:tc>
        <w:tc>
          <w:tcPr>
            <w:tcW w:w="900" w:type="dxa"/>
            <w:shd w:val="clear" w:color="auto" w:fill="auto"/>
          </w:tcPr>
          <w:p w14:paraId="2C84D753" w14:textId="77777777" w:rsidR="00B56C01" w:rsidRDefault="00B56C01" w:rsidP="00E9158E">
            <w:pPr>
              <w:pStyle w:val="TAC"/>
              <w:rPr>
                <w:noProof/>
              </w:rPr>
            </w:pPr>
          </w:p>
        </w:tc>
        <w:tc>
          <w:tcPr>
            <w:tcW w:w="720" w:type="dxa"/>
            <w:shd w:val="clear" w:color="auto" w:fill="auto"/>
          </w:tcPr>
          <w:p w14:paraId="7F454CA3" w14:textId="77777777" w:rsidR="00B56C01" w:rsidRDefault="00B56C01" w:rsidP="00E9158E">
            <w:pPr>
              <w:pStyle w:val="TAC"/>
              <w:rPr>
                <w:noProof/>
              </w:rPr>
            </w:pPr>
            <w:r>
              <w:rPr>
                <w:noProof/>
              </w:rPr>
              <w:t>M</w:t>
            </w:r>
          </w:p>
        </w:tc>
        <w:tc>
          <w:tcPr>
            <w:tcW w:w="749" w:type="dxa"/>
            <w:shd w:val="clear" w:color="auto" w:fill="auto"/>
          </w:tcPr>
          <w:p w14:paraId="2099FFFA" w14:textId="77777777" w:rsidR="00B56C01" w:rsidRDefault="00B56C01" w:rsidP="00E9158E">
            <w:pPr>
              <w:pStyle w:val="TAC"/>
              <w:rPr>
                <w:noProof/>
              </w:rPr>
            </w:pPr>
            <w:r>
              <w:rPr>
                <w:noProof/>
              </w:rPr>
              <w:t>Y</w:t>
            </w:r>
          </w:p>
        </w:tc>
        <w:tc>
          <w:tcPr>
            <w:tcW w:w="749" w:type="dxa"/>
          </w:tcPr>
          <w:p w14:paraId="4EFDEFEA" w14:textId="77777777" w:rsidR="00B56C01" w:rsidRDefault="00B56C01" w:rsidP="00E9158E">
            <w:pPr>
              <w:pStyle w:val="TAC"/>
              <w:rPr>
                <w:noProof/>
              </w:rPr>
            </w:pPr>
          </w:p>
        </w:tc>
      </w:tr>
      <w:tr w:rsidR="00B56C01" w14:paraId="72770BDA" w14:textId="77777777" w:rsidTr="00E9158E">
        <w:trPr>
          <w:jc w:val="center"/>
        </w:trPr>
        <w:tc>
          <w:tcPr>
            <w:tcW w:w="1908" w:type="dxa"/>
            <w:shd w:val="clear" w:color="auto" w:fill="auto"/>
          </w:tcPr>
          <w:p w14:paraId="6672F308" w14:textId="77777777" w:rsidR="00B56C01" w:rsidRDefault="00B56C01" w:rsidP="00E9158E">
            <w:pPr>
              <w:pStyle w:val="TAL"/>
              <w:rPr>
                <w:noProof/>
              </w:rPr>
            </w:pPr>
            <w:r>
              <w:rPr>
                <w:noProof/>
              </w:rPr>
              <w:t>3GPP-SGSN-IPv6-Address</w:t>
            </w:r>
          </w:p>
        </w:tc>
        <w:tc>
          <w:tcPr>
            <w:tcW w:w="900" w:type="dxa"/>
            <w:shd w:val="clear" w:color="auto" w:fill="auto"/>
          </w:tcPr>
          <w:p w14:paraId="62E25BD6" w14:textId="77777777" w:rsidR="00B56C01" w:rsidRDefault="00B56C01" w:rsidP="00E9158E">
            <w:pPr>
              <w:pStyle w:val="TAC"/>
              <w:rPr>
                <w:noProof/>
              </w:rPr>
            </w:pPr>
            <w:r>
              <w:rPr>
                <w:noProof/>
              </w:rPr>
              <w:t>15</w:t>
            </w:r>
          </w:p>
        </w:tc>
        <w:tc>
          <w:tcPr>
            <w:tcW w:w="2070" w:type="dxa"/>
            <w:shd w:val="clear" w:color="auto" w:fill="auto"/>
          </w:tcPr>
          <w:p w14:paraId="20EA0A18"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4D91FD08" w14:textId="77777777" w:rsidR="00B56C01" w:rsidRDefault="00B56C01" w:rsidP="00E9158E">
            <w:pPr>
              <w:pStyle w:val="TAC"/>
              <w:rPr>
                <w:noProof/>
              </w:rPr>
            </w:pPr>
            <w:r>
              <w:rPr>
                <w:noProof/>
              </w:rPr>
              <w:t>OctetString</w:t>
            </w:r>
          </w:p>
        </w:tc>
        <w:tc>
          <w:tcPr>
            <w:tcW w:w="720" w:type="dxa"/>
            <w:shd w:val="clear" w:color="auto" w:fill="auto"/>
          </w:tcPr>
          <w:p w14:paraId="74A4EC3A" w14:textId="77777777" w:rsidR="00B56C01" w:rsidRDefault="00B56C01" w:rsidP="00E9158E">
            <w:pPr>
              <w:pStyle w:val="TAC"/>
              <w:rPr>
                <w:noProof/>
              </w:rPr>
            </w:pPr>
            <w:r>
              <w:rPr>
                <w:noProof/>
              </w:rPr>
              <w:t>V</w:t>
            </w:r>
          </w:p>
        </w:tc>
        <w:tc>
          <w:tcPr>
            <w:tcW w:w="630" w:type="dxa"/>
            <w:shd w:val="clear" w:color="auto" w:fill="auto"/>
          </w:tcPr>
          <w:p w14:paraId="7607627B" w14:textId="77777777" w:rsidR="00B56C01" w:rsidRDefault="00B56C01" w:rsidP="00E9158E">
            <w:pPr>
              <w:pStyle w:val="TAC"/>
              <w:rPr>
                <w:noProof/>
              </w:rPr>
            </w:pPr>
            <w:r>
              <w:rPr>
                <w:noProof/>
              </w:rPr>
              <w:t>P</w:t>
            </w:r>
          </w:p>
        </w:tc>
        <w:tc>
          <w:tcPr>
            <w:tcW w:w="900" w:type="dxa"/>
            <w:shd w:val="clear" w:color="auto" w:fill="auto"/>
          </w:tcPr>
          <w:p w14:paraId="1459FACD" w14:textId="77777777" w:rsidR="00B56C01" w:rsidRDefault="00B56C01" w:rsidP="00E9158E">
            <w:pPr>
              <w:pStyle w:val="TAC"/>
              <w:rPr>
                <w:noProof/>
              </w:rPr>
            </w:pPr>
          </w:p>
        </w:tc>
        <w:tc>
          <w:tcPr>
            <w:tcW w:w="720" w:type="dxa"/>
            <w:shd w:val="clear" w:color="auto" w:fill="auto"/>
          </w:tcPr>
          <w:p w14:paraId="5AF75686" w14:textId="77777777" w:rsidR="00B56C01" w:rsidRDefault="00B56C01" w:rsidP="00E9158E">
            <w:pPr>
              <w:pStyle w:val="TAC"/>
              <w:rPr>
                <w:noProof/>
              </w:rPr>
            </w:pPr>
            <w:r>
              <w:rPr>
                <w:noProof/>
              </w:rPr>
              <w:t>M</w:t>
            </w:r>
          </w:p>
        </w:tc>
        <w:tc>
          <w:tcPr>
            <w:tcW w:w="749" w:type="dxa"/>
            <w:shd w:val="clear" w:color="auto" w:fill="auto"/>
          </w:tcPr>
          <w:p w14:paraId="5DBF3A87" w14:textId="77777777" w:rsidR="00B56C01" w:rsidRDefault="00B56C01" w:rsidP="00E9158E">
            <w:pPr>
              <w:pStyle w:val="TAC"/>
              <w:rPr>
                <w:noProof/>
              </w:rPr>
            </w:pPr>
            <w:r>
              <w:rPr>
                <w:noProof/>
              </w:rPr>
              <w:t>Y</w:t>
            </w:r>
          </w:p>
        </w:tc>
        <w:tc>
          <w:tcPr>
            <w:tcW w:w="749" w:type="dxa"/>
          </w:tcPr>
          <w:p w14:paraId="0C3543CF" w14:textId="77777777" w:rsidR="00B56C01" w:rsidRDefault="00B56C01" w:rsidP="00E9158E">
            <w:pPr>
              <w:pStyle w:val="TAC"/>
              <w:rPr>
                <w:noProof/>
              </w:rPr>
            </w:pPr>
          </w:p>
        </w:tc>
      </w:tr>
      <w:tr w:rsidR="00B56C01" w14:paraId="62F5B7CD" w14:textId="77777777" w:rsidTr="00E9158E">
        <w:trPr>
          <w:jc w:val="center"/>
        </w:trPr>
        <w:tc>
          <w:tcPr>
            <w:tcW w:w="1908" w:type="dxa"/>
            <w:shd w:val="clear" w:color="auto" w:fill="auto"/>
          </w:tcPr>
          <w:p w14:paraId="5C0E981D" w14:textId="77777777" w:rsidR="00B56C01" w:rsidRDefault="00B56C01" w:rsidP="00E9158E">
            <w:pPr>
              <w:pStyle w:val="TAL"/>
              <w:rPr>
                <w:noProof/>
              </w:rPr>
            </w:pPr>
            <w:r>
              <w:rPr>
                <w:noProof/>
              </w:rPr>
              <w:t>3GPP-GGSN-IPv6-Address</w:t>
            </w:r>
          </w:p>
        </w:tc>
        <w:tc>
          <w:tcPr>
            <w:tcW w:w="900" w:type="dxa"/>
            <w:shd w:val="clear" w:color="auto" w:fill="auto"/>
          </w:tcPr>
          <w:p w14:paraId="36EE7C5C" w14:textId="77777777" w:rsidR="00B56C01" w:rsidRDefault="00B56C01" w:rsidP="00E9158E">
            <w:pPr>
              <w:pStyle w:val="TAC"/>
              <w:rPr>
                <w:noProof/>
              </w:rPr>
            </w:pPr>
            <w:r>
              <w:rPr>
                <w:noProof/>
              </w:rPr>
              <w:t>16</w:t>
            </w:r>
          </w:p>
        </w:tc>
        <w:tc>
          <w:tcPr>
            <w:tcW w:w="2070" w:type="dxa"/>
            <w:shd w:val="clear" w:color="auto" w:fill="auto"/>
          </w:tcPr>
          <w:p w14:paraId="76259781"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1B323803" w14:textId="77777777" w:rsidR="00B56C01" w:rsidRDefault="00B56C01" w:rsidP="00E9158E">
            <w:pPr>
              <w:pStyle w:val="TAC"/>
              <w:rPr>
                <w:noProof/>
              </w:rPr>
            </w:pPr>
            <w:r>
              <w:rPr>
                <w:noProof/>
              </w:rPr>
              <w:t>OctetString</w:t>
            </w:r>
          </w:p>
        </w:tc>
        <w:tc>
          <w:tcPr>
            <w:tcW w:w="720" w:type="dxa"/>
            <w:shd w:val="clear" w:color="auto" w:fill="auto"/>
          </w:tcPr>
          <w:p w14:paraId="709B8036" w14:textId="77777777" w:rsidR="00B56C01" w:rsidRDefault="00B56C01" w:rsidP="00E9158E">
            <w:pPr>
              <w:pStyle w:val="TAC"/>
              <w:rPr>
                <w:noProof/>
              </w:rPr>
            </w:pPr>
            <w:r>
              <w:rPr>
                <w:noProof/>
              </w:rPr>
              <w:t>V</w:t>
            </w:r>
          </w:p>
        </w:tc>
        <w:tc>
          <w:tcPr>
            <w:tcW w:w="630" w:type="dxa"/>
            <w:shd w:val="clear" w:color="auto" w:fill="auto"/>
          </w:tcPr>
          <w:p w14:paraId="18928F81" w14:textId="77777777" w:rsidR="00B56C01" w:rsidRDefault="00B56C01" w:rsidP="00E9158E">
            <w:pPr>
              <w:pStyle w:val="TAC"/>
              <w:rPr>
                <w:noProof/>
              </w:rPr>
            </w:pPr>
            <w:r>
              <w:rPr>
                <w:noProof/>
              </w:rPr>
              <w:t>P</w:t>
            </w:r>
          </w:p>
        </w:tc>
        <w:tc>
          <w:tcPr>
            <w:tcW w:w="900" w:type="dxa"/>
            <w:shd w:val="clear" w:color="auto" w:fill="auto"/>
          </w:tcPr>
          <w:p w14:paraId="49981351" w14:textId="77777777" w:rsidR="00B56C01" w:rsidRDefault="00B56C01" w:rsidP="00E9158E">
            <w:pPr>
              <w:pStyle w:val="TAC"/>
              <w:rPr>
                <w:noProof/>
              </w:rPr>
            </w:pPr>
          </w:p>
        </w:tc>
        <w:tc>
          <w:tcPr>
            <w:tcW w:w="720" w:type="dxa"/>
            <w:shd w:val="clear" w:color="auto" w:fill="auto"/>
          </w:tcPr>
          <w:p w14:paraId="6A29E0E4" w14:textId="77777777" w:rsidR="00B56C01" w:rsidRDefault="00B56C01" w:rsidP="00E9158E">
            <w:pPr>
              <w:pStyle w:val="TAC"/>
              <w:rPr>
                <w:noProof/>
              </w:rPr>
            </w:pPr>
            <w:r>
              <w:rPr>
                <w:noProof/>
              </w:rPr>
              <w:t>M</w:t>
            </w:r>
          </w:p>
        </w:tc>
        <w:tc>
          <w:tcPr>
            <w:tcW w:w="749" w:type="dxa"/>
            <w:shd w:val="clear" w:color="auto" w:fill="auto"/>
          </w:tcPr>
          <w:p w14:paraId="63A57C31" w14:textId="77777777" w:rsidR="00B56C01" w:rsidRDefault="00B56C01" w:rsidP="00E9158E">
            <w:pPr>
              <w:pStyle w:val="TAC"/>
              <w:rPr>
                <w:noProof/>
              </w:rPr>
            </w:pPr>
            <w:r>
              <w:rPr>
                <w:noProof/>
              </w:rPr>
              <w:t>Y</w:t>
            </w:r>
          </w:p>
        </w:tc>
        <w:tc>
          <w:tcPr>
            <w:tcW w:w="749" w:type="dxa"/>
          </w:tcPr>
          <w:p w14:paraId="5E9A5D2F" w14:textId="77777777" w:rsidR="00B56C01" w:rsidRDefault="00B56C01" w:rsidP="00E9158E">
            <w:pPr>
              <w:pStyle w:val="TAC"/>
              <w:rPr>
                <w:noProof/>
              </w:rPr>
            </w:pPr>
          </w:p>
        </w:tc>
      </w:tr>
      <w:tr w:rsidR="00B56C01" w14:paraId="27400BF1" w14:textId="77777777" w:rsidTr="00E9158E">
        <w:trPr>
          <w:jc w:val="center"/>
        </w:trPr>
        <w:tc>
          <w:tcPr>
            <w:tcW w:w="1908" w:type="dxa"/>
            <w:shd w:val="clear" w:color="auto" w:fill="auto"/>
          </w:tcPr>
          <w:p w14:paraId="07992A9D" w14:textId="77777777" w:rsidR="00B56C01" w:rsidRDefault="00B56C01" w:rsidP="00E9158E">
            <w:pPr>
              <w:pStyle w:val="TAL"/>
              <w:rPr>
                <w:noProof/>
              </w:rPr>
            </w:pPr>
            <w:r>
              <w:rPr>
                <w:noProof/>
              </w:rPr>
              <w:t>3GPP-IPv6-DNS-Servers</w:t>
            </w:r>
          </w:p>
        </w:tc>
        <w:tc>
          <w:tcPr>
            <w:tcW w:w="900" w:type="dxa"/>
            <w:shd w:val="clear" w:color="auto" w:fill="auto"/>
          </w:tcPr>
          <w:p w14:paraId="1A04752C" w14:textId="77777777" w:rsidR="00B56C01" w:rsidRDefault="00B56C01" w:rsidP="00E9158E">
            <w:pPr>
              <w:pStyle w:val="TAC"/>
              <w:rPr>
                <w:noProof/>
              </w:rPr>
            </w:pPr>
            <w:r>
              <w:rPr>
                <w:noProof/>
              </w:rPr>
              <w:t>17</w:t>
            </w:r>
          </w:p>
        </w:tc>
        <w:tc>
          <w:tcPr>
            <w:tcW w:w="2070" w:type="dxa"/>
            <w:shd w:val="clear" w:color="auto" w:fill="auto"/>
          </w:tcPr>
          <w:p w14:paraId="380FCBF0"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510F7D72" w14:textId="77777777" w:rsidR="00B56C01" w:rsidRDefault="00B56C01" w:rsidP="00E9158E">
            <w:pPr>
              <w:pStyle w:val="TAC"/>
              <w:rPr>
                <w:noProof/>
              </w:rPr>
            </w:pPr>
            <w:r>
              <w:rPr>
                <w:noProof/>
              </w:rPr>
              <w:t>OctetString</w:t>
            </w:r>
          </w:p>
        </w:tc>
        <w:tc>
          <w:tcPr>
            <w:tcW w:w="720" w:type="dxa"/>
            <w:shd w:val="clear" w:color="auto" w:fill="auto"/>
          </w:tcPr>
          <w:p w14:paraId="5A4C4E49" w14:textId="77777777" w:rsidR="00B56C01" w:rsidRDefault="00B56C01" w:rsidP="00E9158E">
            <w:pPr>
              <w:pStyle w:val="TAC"/>
              <w:rPr>
                <w:noProof/>
              </w:rPr>
            </w:pPr>
            <w:r>
              <w:rPr>
                <w:noProof/>
              </w:rPr>
              <w:t>V</w:t>
            </w:r>
          </w:p>
        </w:tc>
        <w:tc>
          <w:tcPr>
            <w:tcW w:w="630" w:type="dxa"/>
            <w:shd w:val="clear" w:color="auto" w:fill="auto"/>
          </w:tcPr>
          <w:p w14:paraId="3C64387C" w14:textId="77777777" w:rsidR="00B56C01" w:rsidRDefault="00B56C01" w:rsidP="00E9158E">
            <w:pPr>
              <w:pStyle w:val="TAC"/>
              <w:rPr>
                <w:noProof/>
              </w:rPr>
            </w:pPr>
            <w:r>
              <w:rPr>
                <w:noProof/>
              </w:rPr>
              <w:t>P</w:t>
            </w:r>
          </w:p>
        </w:tc>
        <w:tc>
          <w:tcPr>
            <w:tcW w:w="900" w:type="dxa"/>
            <w:shd w:val="clear" w:color="auto" w:fill="auto"/>
          </w:tcPr>
          <w:p w14:paraId="6BD7D173" w14:textId="77777777" w:rsidR="00B56C01" w:rsidRDefault="00B56C01" w:rsidP="00E9158E">
            <w:pPr>
              <w:pStyle w:val="TAC"/>
              <w:rPr>
                <w:noProof/>
              </w:rPr>
            </w:pPr>
          </w:p>
        </w:tc>
        <w:tc>
          <w:tcPr>
            <w:tcW w:w="720" w:type="dxa"/>
            <w:shd w:val="clear" w:color="auto" w:fill="auto"/>
          </w:tcPr>
          <w:p w14:paraId="518B11E7" w14:textId="77777777" w:rsidR="00B56C01" w:rsidRDefault="00B56C01" w:rsidP="00E9158E">
            <w:pPr>
              <w:pStyle w:val="TAC"/>
              <w:rPr>
                <w:noProof/>
              </w:rPr>
            </w:pPr>
            <w:r>
              <w:rPr>
                <w:noProof/>
              </w:rPr>
              <w:t>M</w:t>
            </w:r>
          </w:p>
        </w:tc>
        <w:tc>
          <w:tcPr>
            <w:tcW w:w="749" w:type="dxa"/>
            <w:shd w:val="clear" w:color="auto" w:fill="auto"/>
          </w:tcPr>
          <w:p w14:paraId="5F3A9EC3" w14:textId="77777777" w:rsidR="00B56C01" w:rsidRDefault="00B56C01" w:rsidP="00E9158E">
            <w:pPr>
              <w:pStyle w:val="TAC"/>
              <w:rPr>
                <w:noProof/>
              </w:rPr>
            </w:pPr>
            <w:r>
              <w:rPr>
                <w:noProof/>
              </w:rPr>
              <w:t>Y</w:t>
            </w:r>
          </w:p>
        </w:tc>
        <w:tc>
          <w:tcPr>
            <w:tcW w:w="749" w:type="dxa"/>
          </w:tcPr>
          <w:p w14:paraId="66E9827E" w14:textId="77777777" w:rsidR="00B56C01" w:rsidRDefault="00B56C01" w:rsidP="00E9158E">
            <w:pPr>
              <w:pStyle w:val="TAC"/>
              <w:rPr>
                <w:noProof/>
              </w:rPr>
            </w:pPr>
          </w:p>
        </w:tc>
      </w:tr>
      <w:tr w:rsidR="00B56C01" w14:paraId="6147F2FE" w14:textId="77777777" w:rsidTr="00E9158E">
        <w:trPr>
          <w:jc w:val="center"/>
        </w:trPr>
        <w:tc>
          <w:tcPr>
            <w:tcW w:w="1908" w:type="dxa"/>
            <w:shd w:val="clear" w:color="auto" w:fill="auto"/>
          </w:tcPr>
          <w:p w14:paraId="5F16F32B" w14:textId="77777777" w:rsidR="00B56C01" w:rsidRDefault="00B56C01" w:rsidP="00E9158E">
            <w:pPr>
              <w:pStyle w:val="TAL"/>
              <w:rPr>
                <w:noProof/>
              </w:rPr>
            </w:pPr>
            <w:r>
              <w:rPr>
                <w:noProof/>
              </w:rPr>
              <w:t>3GPP-SGSN-MCC-MNC</w:t>
            </w:r>
          </w:p>
        </w:tc>
        <w:tc>
          <w:tcPr>
            <w:tcW w:w="900" w:type="dxa"/>
            <w:shd w:val="clear" w:color="auto" w:fill="auto"/>
          </w:tcPr>
          <w:p w14:paraId="0E7B9190" w14:textId="77777777" w:rsidR="00B56C01" w:rsidRDefault="00B56C01" w:rsidP="00E9158E">
            <w:pPr>
              <w:pStyle w:val="TAC"/>
              <w:rPr>
                <w:noProof/>
              </w:rPr>
            </w:pPr>
            <w:r>
              <w:rPr>
                <w:noProof/>
              </w:rPr>
              <w:t>18</w:t>
            </w:r>
          </w:p>
        </w:tc>
        <w:tc>
          <w:tcPr>
            <w:tcW w:w="2070" w:type="dxa"/>
            <w:shd w:val="clear" w:color="auto" w:fill="auto"/>
          </w:tcPr>
          <w:p w14:paraId="358C0C18"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58B8B2D5" w14:textId="77777777" w:rsidR="00B56C01" w:rsidRDefault="00B56C01" w:rsidP="00E9158E">
            <w:pPr>
              <w:pStyle w:val="TAC"/>
              <w:rPr>
                <w:noProof/>
              </w:rPr>
            </w:pPr>
            <w:r>
              <w:rPr>
                <w:noProof/>
              </w:rPr>
              <w:t>UTF8String</w:t>
            </w:r>
          </w:p>
        </w:tc>
        <w:tc>
          <w:tcPr>
            <w:tcW w:w="720" w:type="dxa"/>
            <w:shd w:val="clear" w:color="auto" w:fill="auto"/>
          </w:tcPr>
          <w:p w14:paraId="40B18579" w14:textId="77777777" w:rsidR="00B56C01" w:rsidRDefault="00B56C01" w:rsidP="00E9158E">
            <w:pPr>
              <w:pStyle w:val="TAC"/>
              <w:rPr>
                <w:noProof/>
              </w:rPr>
            </w:pPr>
            <w:r>
              <w:rPr>
                <w:noProof/>
              </w:rPr>
              <w:t>V</w:t>
            </w:r>
          </w:p>
        </w:tc>
        <w:tc>
          <w:tcPr>
            <w:tcW w:w="630" w:type="dxa"/>
            <w:shd w:val="clear" w:color="auto" w:fill="auto"/>
          </w:tcPr>
          <w:p w14:paraId="755A429A" w14:textId="77777777" w:rsidR="00B56C01" w:rsidRDefault="00B56C01" w:rsidP="00E9158E">
            <w:pPr>
              <w:pStyle w:val="TAC"/>
              <w:rPr>
                <w:noProof/>
              </w:rPr>
            </w:pPr>
            <w:r>
              <w:rPr>
                <w:noProof/>
              </w:rPr>
              <w:t>P</w:t>
            </w:r>
          </w:p>
        </w:tc>
        <w:tc>
          <w:tcPr>
            <w:tcW w:w="900" w:type="dxa"/>
            <w:shd w:val="clear" w:color="auto" w:fill="auto"/>
          </w:tcPr>
          <w:p w14:paraId="22BA115F" w14:textId="77777777" w:rsidR="00B56C01" w:rsidRDefault="00B56C01" w:rsidP="00E9158E">
            <w:pPr>
              <w:pStyle w:val="TAC"/>
              <w:rPr>
                <w:noProof/>
              </w:rPr>
            </w:pPr>
          </w:p>
        </w:tc>
        <w:tc>
          <w:tcPr>
            <w:tcW w:w="720" w:type="dxa"/>
            <w:shd w:val="clear" w:color="auto" w:fill="auto"/>
          </w:tcPr>
          <w:p w14:paraId="57393410" w14:textId="77777777" w:rsidR="00B56C01" w:rsidRDefault="00B56C01" w:rsidP="00E9158E">
            <w:pPr>
              <w:pStyle w:val="TAC"/>
              <w:rPr>
                <w:noProof/>
              </w:rPr>
            </w:pPr>
            <w:r>
              <w:rPr>
                <w:noProof/>
              </w:rPr>
              <w:t>M</w:t>
            </w:r>
          </w:p>
        </w:tc>
        <w:tc>
          <w:tcPr>
            <w:tcW w:w="749" w:type="dxa"/>
            <w:shd w:val="clear" w:color="auto" w:fill="auto"/>
          </w:tcPr>
          <w:p w14:paraId="488F3FC0" w14:textId="77777777" w:rsidR="00B56C01" w:rsidRDefault="00B56C01" w:rsidP="00E9158E">
            <w:pPr>
              <w:pStyle w:val="TAC"/>
              <w:rPr>
                <w:noProof/>
              </w:rPr>
            </w:pPr>
            <w:r>
              <w:rPr>
                <w:noProof/>
              </w:rPr>
              <w:t>Y</w:t>
            </w:r>
          </w:p>
        </w:tc>
        <w:tc>
          <w:tcPr>
            <w:tcW w:w="749" w:type="dxa"/>
          </w:tcPr>
          <w:p w14:paraId="3A8D7ED8" w14:textId="77777777" w:rsidR="00B56C01" w:rsidRDefault="00B56C01" w:rsidP="00E9158E">
            <w:pPr>
              <w:pStyle w:val="TAC"/>
              <w:rPr>
                <w:noProof/>
              </w:rPr>
            </w:pPr>
          </w:p>
        </w:tc>
      </w:tr>
      <w:tr w:rsidR="00B56C01" w14:paraId="2EBD34B3" w14:textId="77777777" w:rsidTr="00E9158E">
        <w:trPr>
          <w:jc w:val="center"/>
        </w:trPr>
        <w:tc>
          <w:tcPr>
            <w:tcW w:w="1908" w:type="dxa"/>
            <w:shd w:val="clear" w:color="auto" w:fill="auto"/>
          </w:tcPr>
          <w:p w14:paraId="2041E1E7" w14:textId="77777777" w:rsidR="00B56C01" w:rsidRDefault="00B56C01" w:rsidP="00E9158E">
            <w:pPr>
              <w:pStyle w:val="TAL"/>
              <w:rPr>
                <w:noProof/>
              </w:rPr>
            </w:pPr>
            <w:r>
              <w:rPr>
                <w:noProof/>
              </w:rPr>
              <w:t>3GPP-IMEISV</w:t>
            </w:r>
          </w:p>
        </w:tc>
        <w:tc>
          <w:tcPr>
            <w:tcW w:w="900" w:type="dxa"/>
            <w:shd w:val="clear" w:color="auto" w:fill="auto"/>
          </w:tcPr>
          <w:p w14:paraId="1A84166A" w14:textId="77777777" w:rsidR="00B56C01" w:rsidRDefault="00B56C01" w:rsidP="00E9158E">
            <w:pPr>
              <w:pStyle w:val="TAC"/>
              <w:rPr>
                <w:noProof/>
              </w:rPr>
            </w:pPr>
            <w:r>
              <w:rPr>
                <w:noProof/>
              </w:rPr>
              <w:t>20</w:t>
            </w:r>
          </w:p>
        </w:tc>
        <w:tc>
          <w:tcPr>
            <w:tcW w:w="2070" w:type="dxa"/>
            <w:shd w:val="clear" w:color="auto" w:fill="auto"/>
          </w:tcPr>
          <w:p w14:paraId="585C9C86"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73EDAD79" w14:textId="77777777" w:rsidR="00B56C01" w:rsidRDefault="00B56C01" w:rsidP="00E9158E">
            <w:pPr>
              <w:pStyle w:val="TAC"/>
              <w:rPr>
                <w:noProof/>
              </w:rPr>
            </w:pPr>
            <w:r>
              <w:rPr>
                <w:noProof/>
              </w:rPr>
              <w:t>OctetString</w:t>
            </w:r>
          </w:p>
        </w:tc>
        <w:tc>
          <w:tcPr>
            <w:tcW w:w="720" w:type="dxa"/>
            <w:shd w:val="clear" w:color="auto" w:fill="auto"/>
          </w:tcPr>
          <w:p w14:paraId="0024F146" w14:textId="77777777" w:rsidR="00B56C01" w:rsidRDefault="00B56C01" w:rsidP="00E9158E">
            <w:pPr>
              <w:pStyle w:val="TAC"/>
              <w:rPr>
                <w:noProof/>
              </w:rPr>
            </w:pPr>
            <w:r>
              <w:rPr>
                <w:noProof/>
              </w:rPr>
              <w:t>V</w:t>
            </w:r>
          </w:p>
        </w:tc>
        <w:tc>
          <w:tcPr>
            <w:tcW w:w="630" w:type="dxa"/>
            <w:shd w:val="clear" w:color="auto" w:fill="auto"/>
          </w:tcPr>
          <w:p w14:paraId="2448B6B7" w14:textId="77777777" w:rsidR="00B56C01" w:rsidRDefault="00B56C01" w:rsidP="00E9158E">
            <w:pPr>
              <w:pStyle w:val="TAC"/>
              <w:rPr>
                <w:noProof/>
              </w:rPr>
            </w:pPr>
            <w:r>
              <w:rPr>
                <w:noProof/>
              </w:rPr>
              <w:t>P</w:t>
            </w:r>
          </w:p>
        </w:tc>
        <w:tc>
          <w:tcPr>
            <w:tcW w:w="900" w:type="dxa"/>
            <w:shd w:val="clear" w:color="auto" w:fill="auto"/>
          </w:tcPr>
          <w:p w14:paraId="14964B5F" w14:textId="77777777" w:rsidR="00B56C01" w:rsidRDefault="00B56C01" w:rsidP="00E9158E">
            <w:pPr>
              <w:pStyle w:val="TAC"/>
              <w:rPr>
                <w:noProof/>
              </w:rPr>
            </w:pPr>
          </w:p>
        </w:tc>
        <w:tc>
          <w:tcPr>
            <w:tcW w:w="720" w:type="dxa"/>
            <w:shd w:val="clear" w:color="auto" w:fill="auto"/>
          </w:tcPr>
          <w:p w14:paraId="64D648E9" w14:textId="77777777" w:rsidR="00B56C01" w:rsidRDefault="00B56C01" w:rsidP="00E9158E">
            <w:pPr>
              <w:pStyle w:val="TAC"/>
              <w:rPr>
                <w:noProof/>
              </w:rPr>
            </w:pPr>
            <w:r>
              <w:rPr>
                <w:noProof/>
              </w:rPr>
              <w:t>M</w:t>
            </w:r>
          </w:p>
        </w:tc>
        <w:tc>
          <w:tcPr>
            <w:tcW w:w="749" w:type="dxa"/>
            <w:shd w:val="clear" w:color="auto" w:fill="auto"/>
          </w:tcPr>
          <w:p w14:paraId="0BB804D7" w14:textId="77777777" w:rsidR="00B56C01" w:rsidRDefault="00B56C01" w:rsidP="00E9158E">
            <w:pPr>
              <w:pStyle w:val="TAC"/>
              <w:rPr>
                <w:noProof/>
              </w:rPr>
            </w:pPr>
            <w:r>
              <w:rPr>
                <w:noProof/>
              </w:rPr>
              <w:t>Y</w:t>
            </w:r>
          </w:p>
        </w:tc>
        <w:tc>
          <w:tcPr>
            <w:tcW w:w="749" w:type="dxa"/>
          </w:tcPr>
          <w:p w14:paraId="2D9E58B0" w14:textId="77777777" w:rsidR="00B56C01" w:rsidRDefault="00B56C01" w:rsidP="00E9158E">
            <w:pPr>
              <w:pStyle w:val="TAC"/>
              <w:rPr>
                <w:noProof/>
              </w:rPr>
            </w:pPr>
          </w:p>
        </w:tc>
      </w:tr>
      <w:tr w:rsidR="00B56C01" w14:paraId="04877D7D" w14:textId="77777777" w:rsidTr="00E9158E">
        <w:trPr>
          <w:jc w:val="center"/>
        </w:trPr>
        <w:tc>
          <w:tcPr>
            <w:tcW w:w="1908" w:type="dxa"/>
            <w:shd w:val="clear" w:color="auto" w:fill="auto"/>
          </w:tcPr>
          <w:p w14:paraId="2B9B8BEC" w14:textId="77777777" w:rsidR="00B56C01" w:rsidRDefault="00B56C01" w:rsidP="00E9158E">
            <w:pPr>
              <w:pStyle w:val="TAL"/>
              <w:rPr>
                <w:noProof/>
              </w:rPr>
            </w:pPr>
            <w:r>
              <w:rPr>
                <w:noProof/>
              </w:rPr>
              <w:t>3GPP-RAT-Type</w:t>
            </w:r>
          </w:p>
        </w:tc>
        <w:tc>
          <w:tcPr>
            <w:tcW w:w="900" w:type="dxa"/>
            <w:shd w:val="clear" w:color="auto" w:fill="auto"/>
          </w:tcPr>
          <w:p w14:paraId="0953AEDC" w14:textId="77777777" w:rsidR="00B56C01" w:rsidRDefault="00B56C01" w:rsidP="00E9158E">
            <w:pPr>
              <w:pStyle w:val="TAC"/>
              <w:rPr>
                <w:noProof/>
              </w:rPr>
            </w:pPr>
            <w:r>
              <w:rPr>
                <w:noProof/>
              </w:rPr>
              <w:t>21</w:t>
            </w:r>
          </w:p>
        </w:tc>
        <w:tc>
          <w:tcPr>
            <w:tcW w:w="2070" w:type="dxa"/>
            <w:shd w:val="clear" w:color="auto" w:fill="auto"/>
          </w:tcPr>
          <w:p w14:paraId="6A67E464"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2EB1D28E" w14:textId="77777777" w:rsidR="00B56C01" w:rsidRDefault="00B56C01" w:rsidP="00E9158E">
            <w:pPr>
              <w:pStyle w:val="TAC"/>
              <w:rPr>
                <w:noProof/>
              </w:rPr>
            </w:pPr>
            <w:r>
              <w:rPr>
                <w:noProof/>
              </w:rPr>
              <w:t>OctetString</w:t>
            </w:r>
          </w:p>
        </w:tc>
        <w:tc>
          <w:tcPr>
            <w:tcW w:w="720" w:type="dxa"/>
            <w:shd w:val="clear" w:color="auto" w:fill="auto"/>
          </w:tcPr>
          <w:p w14:paraId="76E75F95" w14:textId="77777777" w:rsidR="00B56C01" w:rsidRDefault="00B56C01" w:rsidP="00E9158E">
            <w:pPr>
              <w:pStyle w:val="TAC"/>
              <w:rPr>
                <w:noProof/>
              </w:rPr>
            </w:pPr>
            <w:r>
              <w:rPr>
                <w:noProof/>
              </w:rPr>
              <w:t>V</w:t>
            </w:r>
          </w:p>
        </w:tc>
        <w:tc>
          <w:tcPr>
            <w:tcW w:w="630" w:type="dxa"/>
            <w:shd w:val="clear" w:color="auto" w:fill="auto"/>
          </w:tcPr>
          <w:p w14:paraId="254ADAB4" w14:textId="77777777" w:rsidR="00B56C01" w:rsidRDefault="00B56C01" w:rsidP="00E9158E">
            <w:pPr>
              <w:pStyle w:val="TAC"/>
              <w:rPr>
                <w:noProof/>
              </w:rPr>
            </w:pPr>
            <w:r>
              <w:rPr>
                <w:noProof/>
              </w:rPr>
              <w:t>P</w:t>
            </w:r>
          </w:p>
        </w:tc>
        <w:tc>
          <w:tcPr>
            <w:tcW w:w="900" w:type="dxa"/>
            <w:shd w:val="clear" w:color="auto" w:fill="auto"/>
          </w:tcPr>
          <w:p w14:paraId="43B503BB" w14:textId="77777777" w:rsidR="00B56C01" w:rsidRDefault="00B56C01" w:rsidP="00E9158E">
            <w:pPr>
              <w:pStyle w:val="TAC"/>
              <w:rPr>
                <w:noProof/>
              </w:rPr>
            </w:pPr>
          </w:p>
        </w:tc>
        <w:tc>
          <w:tcPr>
            <w:tcW w:w="720" w:type="dxa"/>
            <w:shd w:val="clear" w:color="auto" w:fill="auto"/>
          </w:tcPr>
          <w:p w14:paraId="125CFCB2" w14:textId="77777777" w:rsidR="00B56C01" w:rsidRDefault="00B56C01" w:rsidP="00E9158E">
            <w:pPr>
              <w:pStyle w:val="TAC"/>
              <w:rPr>
                <w:noProof/>
              </w:rPr>
            </w:pPr>
            <w:r>
              <w:rPr>
                <w:noProof/>
              </w:rPr>
              <w:t>M</w:t>
            </w:r>
          </w:p>
        </w:tc>
        <w:tc>
          <w:tcPr>
            <w:tcW w:w="749" w:type="dxa"/>
            <w:shd w:val="clear" w:color="auto" w:fill="auto"/>
          </w:tcPr>
          <w:p w14:paraId="1456F163" w14:textId="77777777" w:rsidR="00B56C01" w:rsidRDefault="00B56C01" w:rsidP="00E9158E">
            <w:pPr>
              <w:pStyle w:val="TAC"/>
              <w:rPr>
                <w:noProof/>
              </w:rPr>
            </w:pPr>
            <w:r>
              <w:rPr>
                <w:noProof/>
              </w:rPr>
              <w:t>Y</w:t>
            </w:r>
          </w:p>
        </w:tc>
        <w:tc>
          <w:tcPr>
            <w:tcW w:w="749" w:type="dxa"/>
          </w:tcPr>
          <w:p w14:paraId="667729B2" w14:textId="77777777" w:rsidR="00B56C01" w:rsidRDefault="00B56C01" w:rsidP="00E9158E">
            <w:pPr>
              <w:pStyle w:val="TAC"/>
              <w:rPr>
                <w:noProof/>
              </w:rPr>
            </w:pPr>
          </w:p>
        </w:tc>
      </w:tr>
      <w:tr w:rsidR="00B56C01" w14:paraId="6DCEDC4B" w14:textId="77777777" w:rsidTr="00E9158E">
        <w:trPr>
          <w:jc w:val="center"/>
        </w:trPr>
        <w:tc>
          <w:tcPr>
            <w:tcW w:w="1908" w:type="dxa"/>
            <w:shd w:val="clear" w:color="auto" w:fill="auto"/>
          </w:tcPr>
          <w:p w14:paraId="5CE5E67F" w14:textId="77777777" w:rsidR="00B56C01" w:rsidRDefault="00B56C01" w:rsidP="00E9158E">
            <w:pPr>
              <w:pStyle w:val="TAL"/>
              <w:rPr>
                <w:noProof/>
              </w:rPr>
            </w:pPr>
            <w:r>
              <w:rPr>
                <w:noProof/>
              </w:rPr>
              <w:t>3GPP-User-Location-Info</w:t>
            </w:r>
          </w:p>
        </w:tc>
        <w:tc>
          <w:tcPr>
            <w:tcW w:w="900" w:type="dxa"/>
            <w:shd w:val="clear" w:color="auto" w:fill="auto"/>
          </w:tcPr>
          <w:p w14:paraId="7AC877EA" w14:textId="77777777" w:rsidR="00B56C01" w:rsidRDefault="00B56C01" w:rsidP="00E9158E">
            <w:pPr>
              <w:pStyle w:val="TAC"/>
              <w:rPr>
                <w:noProof/>
              </w:rPr>
            </w:pPr>
            <w:r>
              <w:rPr>
                <w:noProof/>
              </w:rPr>
              <w:t>22</w:t>
            </w:r>
          </w:p>
        </w:tc>
        <w:tc>
          <w:tcPr>
            <w:tcW w:w="2070" w:type="dxa"/>
            <w:shd w:val="clear" w:color="auto" w:fill="auto"/>
          </w:tcPr>
          <w:p w14:paraId="77AD4DC8"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4E8DE293" w14:textId="77777777" w:rsidR="00B56C01" w:rsidRDefault="00B56C01" w:rsidP="00E9158E">
            <w:pPr>
              <w:pStyle w:val="TAC"/>
              <w:rPr>
                <w:noProof/>
              </w:rPr>
            </w:pPr>
            <w:r>
              <w:rPr>
                <w:noProof/>
              </w:rPr>
              <w:t>OctetString</w:t>
            </w:r>
          </w:p>
        </w:tc>
        <w:tc>
          <w:tcPr>
            <w:tcW w:w="720" w:type="dxa"/>
            <w:shd w:val="clear" w:color="auto" w:fill="auto"/>
          </w:tcPr>
          <w:p w14:paraId="3439F10D" w14:textId="77777777" w:rsidR="00B56C01" w:rsidRDefault="00B56C01" w:rsidP="00E9158E">
            <w:pPr>
              <w:pStyle w:val="TAC"/>
              <w:rPr>
                <w:noProof/>
              </w:rPr>
            </w:pPr>
            <w:r>
              <w:rPr>
                <w:noProof/>
              </w:rPr>
              <w:t>V</w:t>
            </w:r>
          </w:p>
        </w:tc>
        <w:tc>
          <w:tcPr>
            <w:tcW w:w="630" w:type="dxa"/>
            <w:shd w:val="clear" w:color="auto" w:fill="auto"/>
          </w:tcPr>
          <w:p w14:paraId="2DE15CC9" w14:textId="77777777" w:rsidR="00B56C01" w:rsidRDefault="00B56C01" w:rsidP="00E9158E">
            <w:pPr>
              <w:pStyle w:val="TAC"/>
              <w:rPr>
                <w:noProof/>
              </w:rPr>
            </w:pPr>
            <w:r>
              <w:rPr>
                <w:noProof/>
              </w:rPr>
              <w:t>P</w:t>
            </w:r>
          </w:p>
        </w:tc>
        <w:tc>
          <w:tcPr>
            <w:tcW w:w="900" w:type="dxa"/>
            <w:shd w:val="clear" w:color="auto" w:fill="auto"/>
          </w:tcPr>
          <w:p w14:paraId="39B1556D" w14:textId="77777777" w:rsidR="00B56C01" w:rsidRDefault="00B56C01" w:rsidP="00E9158E">
            <w:pPr>
              <w:pStyle w:val="TAC"/>
              <w:rPr>
                <w:noProof/>
              </w:rPr>
            </w:pPr>
          </w:p>
        </w:tc>
        <w:tc>
          <w:tcPr>
            <w:tcW w:w="720" w:type="dxa"/>
            <w:shd w:val="clear" w:color="auto" w:fill="auto"/>
          </w:tcPr>
          <w:p w14:paraId="6326F83C" w14:textId="77777777" w:rsidR="00B56C01" w:rsidRDefault="00B56C01" w:rsidP="00E9158E">
            <w:pPr>
              <w:pStyle w:val="TAC"/>
              <w:rPr>
                <w:noProof/>
              </w:rPr>
            </w:pPr>
            <w:r>
              <w:rPr>
                <w:noProof/>
              </w:rPr>
              <w:t>M</w:t>
            </w:r>
          </w:p>
        </w:tc>
        <w:tc>
          <w:tcPr>
            <w:tcW w:w="749" w:type="dxa"/>
            <w:shd w:val="clear" w:color="auto" w:fill="auto"/>
          </w:tcPr>
          <w:p w14:paraId="690DF421" w14:textId="77777777" w:rsidR="00B56C01" w:rsidRDefault="00B56C01" w:rsidP="00E9158E">
            <w:pPr>
              <w:pStyle w:val="TAC"/>
              <w:rPr>
                <w:noProof/>
              </w:rPr>
            </w:pPr>
            <w:r>
              <w:rPr>
                <w:noProof/>
              </w:rPr>
              <w:t>Y</w:t>
            </w:r>
          </w:p>
        </w:tc>
        <w:tc>
          <w:tcPr>
            <w:tcW w:w="749" w:type="dxa"/>
          </w:tcPr>
          <w:p w14:paraId="575B8A20" w14:textId="77777777" w:rsidR="00B56C01" w:rsidRDefault="00B56C01" w:rsidP="00E9158E">
            <w:pPr>
              <w:pStyle w:val="TAC"/>
              <w:rPr>
                <w:noProof/>
              </w:rPr>
            </w:pPr>
          </w:p>
        </w:tc>
      </w:tr>
      <w:tr w:rsidR="00B56C01" w14:paraId="2C5444A5" w14:textId="77777777" w:rsidTr="00E9158E">
        <w:trPr>
          <w:jc w:val="center"/>
        </w:trPr>
        <w:tc>
          <w:tcPr>
            <w:tcW w:w="1908" w:type="dxa"/>
            <w:shd w:val="clear" w:color="auto" w:fill="auto"/>
          </w:tcPr>
          <w:p w14:paraId="33E60DF3" w14:textId="77777777" w:rsidR="00B56C01" w:rsidRDefault="00B56C01" w:rsidP="00E9158E">
            <w:pPr>
              <w:pStyle w:val="TAL"/>
              <w:rPr>
                <w:noProof/>
              </w:rPr>
            </w:pPr>
            <w:r>
              <w:rPr>
                <w:noProof/>
              </w:rPr>
              <w:t>3GPP-MS-TimeZone</w:t>
            </w:r>
          </w:p>
        </w:tc>
        <w:tc>
          <w:tcPr>
            <w:tcW w:w="900" w:type="dxa"/>
            <w:shd w:val="clear" w:color="auto" w:fill="auto"/>
          </w:tcPr>
          <w:p w14:paraId="1BB201EA" w14:textId="77777777" w:rsidR="00B56C01" w:rsidRDefault="00B56C01" w:rsidP="00E9158E">
            <w:pPr>
              <w:pStyle w:val="TAC"/>
              <w:rPr>
                <w:noProof/>
              </w:rPr>
            </w:pPr>
            <w:r>
              <w:rPr>
                <w:noProof/>
              </w:rPr>
              <w:t>23</w:t>
            </w:r>
          </w:p>
        </w:tc>
        <w:tc>
          <w:tcPr>
            <w:tcW w:w="2070" w:type="dxa"/>
            <w:shd w:val="clear" w:color="auto" w:fill="auto"/>
          </w:tcPr>
          <w:p w14:paraId="1700314C"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7D6FE86D" w14:textId="77777777" w:rsidR="00B56C01" w:rsidRDefault="00B56C01" w:rsidP="00E9158E">
            <w:pPr>
              <w:pStyle w:val="TAC"/>
              <w:rPr>
                <w:noProof/>
              </w:rPr>
            </w:pPr>
            <w:r>
              <w:rPr>
                <w:noProof/>
              </w:rPr>
              <w:t>OctetString</w:t>
            </w:r>
          </w:p>
        </w:tc>
        <w:tc>
          <w:tcPr>
            <w:tcW w:w="720" w:type="dxa"/>
            <w:shd w:val="clear" w:color="auto" w:fill="auto"/>
          </w:tcPr>
          <w:p w14:paraId="4934AA2A" w14:textId="77777777" w:rsidR="00B56C01" w:rsidRDefault="00B56C01" w:rsidP="00E9158E">
            <w:pPr>
              <w:pStyle w:val="TAC"/>
              <w:rPr>
                <w:noProof/>
              </w:rPr>
            </w:pPr>
            <w:r>
              <w:rPr>
                <w:noProof/>
              </w:rPr>
              <w:t>V</w:t>
            </w:r>
          </w:p>
        </w:tc>
        <w:tc>
          <w:tcPr>
            <w:tcW w:w="630" w:type="dxa"/>
            <w:shd w:val="clear" w:color="auto" w:fill="auto"/>
          </w:tcPr>
          <w:p w14:paraId="0470DDCF" w14:textId="77777777" w:rsidR="00B56C01" w:rsidRDefault="00B56C01" w:rsidP="00E9158E">
            <w:pPr>
              <w:pStyle w:val="TAC"/>
              <w:rPr>
                <w:noProof/>
              </w:rPr>
            </w:pPr>
            <w:r>
              <w:rPr>
                <w:noProof/>
              </w:rPr>
              <w:t>P</w:t>
            </w:r>
          </w:p>
        </w:tc>
        <w:tc>
          <w:tcPr>
            <w:tcW w:w="900" w:type="dxa"/>
            <w:shd w:val="clear" w:color="auto" w:fill="auto"/>
          </w:tcPr>
          <w:p w14:paraId="78FA0BCA" w14:textId="77777777" w:rsidR="00B56C01" w:rsidRDefault="00B56C01" w:rsidP="00E9158E">
            <w:pPr>
              <w:pStyle w:val="TAC"/>
              <w:rPr>
                <w:noProof/>
              </w:rPr>
            </w:pPr>
          </w:p>
        </w:tc>
        <w:tc>
          <w:tcPr>
            <w:tcW w:w="720" w:type="dxa"/>
            <w:shd w:val="clear" w:color="auto" w:fill="auto"/>
          </w:tcPr>
          <w:p w14:paraId="2BA32A10" w14:textId="77777777" w:rsidR="00B56C01" w:rsidRDefault="00B56C01" w:rsidP="00E9158E">
            <w:pPr>
              <w:pStyle w:val="TAC"/>
              <w:rPr>
                <w:noProof/>
              </w:rPr>
            </w:pPr>
            <w:r>
              <w:rPr>
                <w:noProof/>
              </w:rPr>
              <w:t>M</w:t>
            </w:r>
          </w:p>
        </w:tc>
        <w:tc>
          <w:tcPr>
            <w:tcW w:w="749" w:type="dxa"/>
            <w:shd w:val="clear" w:color="auto" w:fill="auto"/>
          </w:tcPr>
          <w:p w14:paraId="2D916E06" w14:textId="77777777" w:rsidR="00B56C01" w:rsidRDefault="00B56C01" w:rsidP="00E9158E">
            <w:pPr>
              <w:pStyle w:val="TAC"/>
              <w:rPr>
                <w:noProof/>
              </w:rPr>
            </w:pPr>
            <w:r>
              <w:rPr>
                <w:noProof/>
              </w:rPr>
              <w:t>Y</w:t>
            </w:r>
          </w:p>
        </w:tc>
        <w:tc>
          <w:tcPr>
            <w:tcW w:w="749" w:type="dxa"/>
          </w:tcPr>
          <w:p w14:paraId="3F369739" w14:textId="77777777" w:rsidR="00B56C01" w:rsidRDefault="00B56C01" w:rsidP="00E9158E">
            <w:pPr>
              <w:pStyle w:val="TAC"/>
              <w:rPr>
                <w:noProof/>
              </w:rPr>
            </w:pPr>
          </w:p>
        </w:tc>
      </w:tr>
      <w:tr w:rsidR="00B56C01" w14:paraId="0699403D" w14:textId="77777777" w:rsidTr="00E9158E">
        <w:trPr>
          <w:jc w:val="center"/>
        </w:trPr>
        <w:tc>
          <w:tcPr>
            <w:tcW w:w="1908" w:type="dxa"/>
            <w:shd w:val="clear" w:color="auto" w:fill="auto"/>
          </w:tcPr>
          <w:p w14:paraId="37DA26BD" w14:textId="77777777" w:rsidR="00B56C01" w:rsidRDefault="00B56C01" w:rsidP="00E9158E">
            <w:pPr>
              <w:pStyle w:val="TAL"/>
              <w:rPr>
                <w:noProof/>
              </w:rPr>
            </w:pPr>
            <w:r>
              <w:rPr>
                <w:noProof/>
              </w:rPr>
              <w:t>3GPP-Packet-Filter</w:t>
            </w:r>
          </w:p>
        </w:tc>
        <w:tc>
          <w:tcPr>
            <w:tcW w:w="900" w:type="dxa"/>
            <w:shd w:val="clear" w:color="auto" w:fill="auto"/>
          </w:tcPr>
          <w:p w14:paraId="470CEE5C" w14:textId="77777777" w:rsidR="00B56C01" w:rsidRDefault="00B56C01" w:rsidP="00E9158E">
            <w:pPr>
              <w:pStyle w:val="TAC"/>
              <w:rPr>
                <w:noProof/>
              </w:rPr>
            </w:pPr>
            <w:r>
              <w:rPr>
                <w:noProof/>
              </w:rPr>
              <w:t>25</w:t>
            </w:r>
          </w:p>
        </w:tc>
        <w:tc>
          <w:tcPr>
            <w:tcW w:w="2070" w:type="dxa"/>
            <w:shd w:val="clear" w:color="auto" w:fill="auto"/>
          </w:tcPr>
          <w:p w14:paraId="5621271F"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50E6B916" w14:textId="77777777" w:rsidR="00B56C01" w:rsidRDefault="00B56C01" w:rsidP="00E9158E">
            <w:pPr>
              <w:pStyle w:val="TAC"/>
              <w:rPr>
                <w:noProof/>
              </w:rPr>
            </w:pPr>
            <w:r>
              <w:rPr>
                <w:noProof/>
              </w:rPr>
              <w:t>OctetString</w:t>
            </w:r>
          </w:p>
        </w:tc>
        <w:tc>
          <w:tcPr>
            <w:tcW w:w="720" w:type="dxa"/>
            <w:shd w:val="clear" w:color="auto" w:fill="auto"/>
          </w:tcPr>
          <w:p w14:paraId="3E575F41" w14:textId="77777777" w:rsidR="00B56C01" w:rsidRDefault="00B56C01" w:rsidP="00E9158E">
            <w:pPr>
              <w:pStyle w:val="TAC"/>
              <w:rPr>
                <w:noProof/>
              </w:rPr>
            </w:pPr>
            <w:r>
              <w:rPr>
                <w:noProof/>
              </w:rPr>
              <w:t>V</w:t>
            </w:r>
          </w:p>
        </w:tc>
        <w:tc>
          <w:tcPr>
            <w:tcW w:w="630" w:type="dxa"/>
            <w:shd w:val="clear" w:color="auto" w:fill="auto"/>
          </w:tcPr>
          <w:p w14:paraId="38EE076C" w14:textId="77777777" w:rsidR="00B56C01" w:rsidRDefault="00B56C01" w:rsidP="00E9158E">
            <w:pPr>
              <w:pStyle w:val="TAC"/>
              <w:rPr>
                <w:noProof/>
              </w:rPr>
            </w:pPr>
            <w:r>
              <w:rPr>
                <w:noProof/>
              </w:rPr>
              <w:t>P</w:t>
            </w:r>
          </w:p>
        </w:tc>
        <w:tc>
          <w:tcPr>
            <w:tcW w:w="900" w:type="dxa"/>
            <w:shd w:val="clear" w:color="auto" w:fill="auto"/>
          </w:tcPr>
          <w:p w14:paraId="1E9F86AA" w14:textId="77777777" w:rsidR="00B56C01" w:rsidRDefault="00B56C01" w:rsidP="00E9158E">
            <w:pPr>
              <w:pStyle w:val="TAC"/>
              <w:rPr>
                <w:noProof/>
              </w:rPr>
            </w:pPr>
          </w:p>
        </w:tc>
        <w:tc>
          <w:tcPr>
            <w:tcW w:w="720" w:type="dxa"/>
            <w:shd w:val="clear" w:color="auto" w:fill="auto"/>
          </w:tcPr>
          <w:p w14:paraId="68FDE5B9" w14:textId="77777777" w:rsidR="00B56C01" w:rsidRDefault="00B56C01" w:rsidP="00E9158E">
            <w:pPr>
              <w:pStyle w:val="TAC"/>
              <w:rPr>
                <w:noProof/>
              </w:rPr>
            </w:pPr>
            <w:r>
              <w:rPr>
                <w:noProof/>
              </w:rPr>
              <w:t>M</w:t>
            </w:r>
          </w:p>
        </w:tc>
        <w:tc>
          <w:tcPr>
            <w:tcW w:w="749" w:type="dxa"/>
            <w:shd w:val="clear" w:color="auto" w:fill="auto"/>
          </w:tcPr>
          <w:p w14:paraId="6F62CC5C" w14:textId="77777777" w:rsidR="00B56C01" w:rsidRDefault="00B56C01" w:rsidP="00E9158E">
            <w:pPr>
              <w:pStyle w:val="TAC"/>
              <w:rPr>
                <w:noProof/>
              </w:rPr>
            </w:pPr>
            <w:r>
              <w:rPr>
                <w:noProof/>
              </w:rPr>
              <w:t>Y</w:t>
            </w:r>
          </w:p>
        </w:tc>
        <w:tc>
          <w:tcPr>
            <w:tcW w:w="749" w:type="dxa"/>
          </w:tcPr>
          <w:p w14:paraId="3C46E3AD" w14:textId="77777777" w:rsidR="00B56C01" w:rsidRDefault="00B56C01" w:rsidP="00E9158E">
            <w:pPr>
              <w:pStyle w:val="TAC"/>
              <w:rPr>
                <w:noProof/>
              </w:rPr>
            </w:pPr>
          </w:p>
        </w:tc>
      </w:tr>
      <w:tr w:rsidR="00B56C01" w14:paraId="1FBFBAFC" w14:textId="77777777" w:rsidTr="00E9158E">
        <w:trPr>
          <w:jc w:val="center"/>
        </w:trPr>
        <w:tc>
          <w:tcPr>
            <w:tcW w:w="1908" w:type="dxa"/>
            <w:shd w:val="clear" w:color="auto" w:fill="auto"/>
          </w:tcPr>
          <w:p w14:paraId="40421636" w14:textId="77777777" w:rsidR="00B56C01" w:rsidRDefault="00B56C01" w:rsidP="00E9158E">
            <w:pPr>
              <w:pStyle w:val="TAL"/>
              <w:rPr>
                <w:noProof/>
              </w:rPr>
            </w:pPr>
            <w:r>
              <w:rPr>
                <w:noProof/>
              </w:rPr>
              <w:t>3GPP-Negotiated-DSCP</w:t>
            </w:r>
          </w:p>
        </w:tc>
        <w:tc>
          <w:tcPr>
            <w:tcW w:w="900" w:type="dxa"/>
            <w:shd w:val="clear" w:color="auto" w:fill="auto"/>
          </w:tcPr>
          <w:p w14:paraId="425AFC58" w14:textId="77777777" w:rsidR="00B56C01" w:rsidRDefault="00B56C01" w:rsidP="00E9158E">
            <w:pPr>
              <w:pStyle w:val="TAC"/>
              <w:rPr>
                <w:noProof/>
              </w:rPr>
            </w:pPr>
            <w:r>
              <w:rPr>
                <w:noProof/>
              </w:rPr>
              <w:t>26</w:t>
            </w:r>
          </w:p>
        </w:tc>
        <w:tc>
          <w:tcPr>
            <w:tcW w:w="2070" w:type="dxa"/>
            <w:shd w:val="clear" w:color="auto" w:fill="auto"/>
          </w:tcPr>
          <w:p w14:paraId="378F96EF"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1A9E15EF" w14:textId="77777777" w:rsidR="00B56C01" w:rsidRDefault="00B56C01" w:rsidP="00E9158E">
            <w:pPr>
              <w:pStyle w:val="TAC"/>
              <w:rPr>
                <w:noProof/>
              </w:rPr>
            </w:pPr>
            <w:r>
              <w:rPr>
                <w:noProof/>
              </w:rPr>
              <w:t>OctetString</w:t>
            </w:r>
          </w:p>
        </w:tc>
        <w:tc>
          <w:tcPr>
            <w:tcW w:w="720" w:type="dxa"/>
            <w:shd w:val="clear" w:color="auto" w:fill="auto"/>
          </w:tcPr>
          <w:p w14:paraId="3DBC33C3" w14:textId="77777777" w:rsidR="00B56C01" w:rsidRDefault="00B56C01" w:rsidP="00E9158E">
            <w:pPr>
              <w:pStyle w:val="TAC"/>
              <w:rPr>
                <w:noProof/>
              </w:rPr>
            </w:pPr>
            <w:r>
              <w:rPr>
                <w:noProof/>
              </w:rPr>
              <w:t>V</w:t>
            </w:r>
          </w:p>
        </w:tc>
        <w:tc>
          <w:tcPr>
            <w:tcW w:w="630" w:type="dxa"/>
            <w:shd w:val="clear" w:color="auto" w:fill="auto"/>
          </w:tcPr>
          <w:p w14:paraId="781A93AE" w14:textId="77777777" w:rsidR="00B56C01" w:rsidRDefault="00B56C01" w:rsidP="00E9158E">
            <w:pPr>
              <w:pStyle w:val="TAC"/>
              <w:rPr>
                <w:noProof/>
              </w:rPr>
            </w:pPr>
            <w:r>
              <w:rPr>
                <w:noProof/>
              </w:rPr>
              <w:t>P</w:t>
            </w:r>
          </w:p>
        </w:tc>
        <w:tc>
          <w:tcPr>
            <w:tcW w:w="900" w:type="dxa"/>
            <w:shd w:val="clear" w:color="auto" w:fill="auto"/>
          </w:tcPr>
          <w:p w14:paraId="2EA0843B" w14:textId="77777777" w:rsidR="00B56C01" w:rsidRDefault="00B56C01" w:rsidP="00E9158E">
            <w:pPr>
              <w:pStyle w:val="TAC"/>
              <w:rPr>
                <w:noProof/>
              </w:rPr>
            </w:pPr>
          </w:p>
        </w:tc>
        <w:tc>
          <w:tcPr>
            <w:tcW w:w="720" w:type="dxa"/>
            <w:shd w:val="clear" w:color="auto" w:fill="auto"/>
          </w:tcPr>
          <w:p w14:paraId="5EFD9563" w14:textId="77777777" w:rsidR="00B56C01" w:rsidRDefault="00B56C01" w:rsidP="00E9158E">
            <w:pPr>
              <w:pStyle w:val="TAC"/>
              <w:rPr>
                <w:noProof/>
              </w:rPr>
            </w:pPr>
            <w:r>
              <w:rPr>
                <w:noProof/>
              </w:rPr>
              <w:t>M</w:t>
            </w:r>
          </w:p>
        </w:tc>
        <w:tc>
          <w:tcPr>
            <w:tcW w:w="749" w:type="dxa"/>
            <w:shd w:val="clear" w:color="auto" w:fill="auto"/>
          </w:tcPr>
          <w:p w14:paraId="4158DB85" w14:textId="77777777" w:rsidR="00B56C01" w:rsidRDefault="00B56C01" w:rsidP="00E9158E">
            <w:pPr>
              <w:pStyle w:val="TAC"/>
              <w:rPr>
                <w:noProof/>
              </w:rPr>
            </w:pPr>
            <w:r>
              <w:rPr>
                <w:noProof/>
              </w:rPr>
              <w:t>Y</w:t>
            </w:r>
          </w:p>
        </w:tc>
        <w:tc>
          <w:tcPr>
            <w:tcW w:w="749" w:type="dxa"/>
          </w:tcPr>
          <w:p w14:paraId="08EA4E05" w14:textId="77777777" w:rsidR="00B56C01" w:rsidRDefault="00B56C01" w:rsidP="00E9158E">
            <w:pPr>
              <w:pStyle w:val="TAC"/>
              <w:rPr>
                <w:noProof/>
              </w:rPr>
            </w:pPr>
          </w:p>
        </w:tc>
      </w:tr>
      <w:tr w:rsidR="00B56C01" w14:paraId="71A70F54" w14:textId="77777777" w:rsidTr="00E9158E">
        <w:trPr>
          <w:jc w:val="center"/>
        </w:trPr>
        <w:tc>
          <w:tcPr>
            <w:tcW w:w="1908" w:type="dxa"/>
            <w:shd w:val="clear" w:color="auto" w:fill="auto"/>
          </w:tcPr>
          <w:p w14:paraId="19750C9F" w14:textId="77777777" w:rsidR="00B56C01" w:rsidRDefault="00B56C01" w:rsidP="00E9158E">
            <w:pPr>
              <w:pStyle w:val="TAL"/>
              <w:rPr>
                <w:noProof/>
              </w:rPr>
            </w:pPr>
            <w:r>
              <w:rPr>
                <w:noProof/>
              </w:rPr>
              <w:t>3GPP-Allocate-IP-Type</w:t>
            </w:r>
          </w:p>
        </w:tc>
        <w:tc>
          <w:tcPr>
            <w:tcW w:w="900" w:type="dxa"/>
            <w:shd w:val="clear" w:color="auto" w:fill="auto"/>
          </w:tcPr>
          <w:p w14:paraId="3A71F6A5" w14:textId="77777777" w:rsidR="00B56C01" w:rsidRDefault="00B56C01" w:rsidP="00E9158E">
            <w:pPr>
              <w:pStyle w:val="TAC"/>
              <w:rPr>
                <w:noProof/>
                <w:lang w:eastAsia="ko-KR"/>
              </w:rPr>
            </w:pPr>
            <w:r>
              <w:rPr>
                <w:noProof/>
                <w:lang w:eastAsia="ko-KR"/>
              </w:rPr>
              <w:t>27</w:t>
            </w:r>
          </w:p>
        </w:tc>
        <w:tc>
          <w:tcPr>
            <w:tcW w:w="2070" w:type="dxa"/>
            <w:shd w:val="clear" w:color="auto" w:fill="auto"/>
          </w:tcPr>
          <w:p w14:paraId="410FEB56"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1AC42274" w14:textId="77777777" w:rsidR="00B56C01" w:rsidRDefault="00B56C01" w:rsidP="00E9158E">
            <w:pPr>
              <w:pStyle w:val="TAC"/>
              <w:rPr>
                <w:noProof/>
              </w:rPr>
            </w:pPr>
            <w:r>
              <w:rPr>
                <w:noProof/>
              </w:rPr>
              <w:t>OctetString</w:t>
            </w:r>
          </w:p>
        </w:tc>
        <w:tc>
          <w:tcPr>
            <w:tcW w:w="720" w:type="dxa"/>
            <w:shd w:val="clear" w:color="auto" w:fill="auto"/>
          </w:tcPr>
          <w:p w14:paraId="716A784E" w14:textId="77777777" w:rsidR="00B56C01" w:rsidRDefault="00B56C01" w:rsidP="00E9158E">
            <w:pPr>
              <w:pStyle w:val="TAC"/>
              <w:rPr>
                <w:noProof/>
              </w:rPr>
            </w:pPr>
            <w:r>
              <w:rPr>
                <w:noProof/>
              </w:rPr>
              <w:t>V</w:t>
            </w:r>
          </w:p>
        </w:tc>
        <w:tc>
          <w:tcPr>
            <w:tcW w:w="630" w:type="dxa"/>
            <w:shd w:val="clear" w:color="auto" w:fill="auto"/>
          </w:tcPr>
          <w:p w14:paraId="1C964312" w14:textId="77777777" w:rsidR="00B56C01" w:rsidRDefault="00B56C01" w:rsidP="00E9158E">
            <w:pPr>
              <w:pStyle w:val="TAC"/>
              <w:rPr>
                <w:noProof/>
              </w:rPr>
            </w:pPr>
            <w:r>
              <w:rPr>
                <w:noProof/>
              </w:rPr>
              <w:t>P</w:t>
            </w:r>
          </w:p>
        </w:tc>
        <w:tc>
          <w:tcPr>
            <w:tcW w:w="900" w:type="dxa"/>
            <w:shd w:val="clear" w:color="auto" w:fill="auto"/>
          </w:tcPr>
          <w:p w14:paraId="4B97D165" w14:textId="77777777" w:rsidR="00B56C01" w:rsidRDefault="00B56C01" w:rsidP="00E9158E">
            <w:pPr>
              <w:pStyle w:val="TAC"/>
              <w:rPr>
                <w:noProof/>
              </w:rPr>
            </w:pPr>
          </w:p>
        </w:tc>
        <w:tc>
          <w:tcPr>
            <w:tcW w:w="720" w:type="dxa"/>
            <w:shd w:val="clear" w:color="auto" w:fill="auto"/>
          </w:tcPr>
          <w:p w14:paraId="1A48F0F3" w14:textId="77777777" w:rsidR="00B56C01" w:rsidRDefault="00B56C01" w:rsidP="00E9158E">
            <w:pPr>
              <w:pStyle w:val="TAC"/>
              <w:rPr>
                <w:noProof/>
              </w:rPr>
            </w:pPr>
            <w:r>
              <w:rPr>
                <w:noProof/>
              </w:rPr>
              <w:t>M</w:t>
            </w:r>
          </w:p>
        </w:tc>
        <w:tc>
          <w:tcPr>
            <w:tcW w:w="749" w:type="dxa"/>
            <w:shd w:val="clear" w:color="auto" w:fill="auto"/>
          </w:tcPr>
          <w:p w14:paraId="7B506B46" w14:textId="77777777" w:rsidR="00B56C01" w:rsidRDefault="00B56C01" w:rsidP="00E9158E">
            <w:pPr>
              <w:pStyle w:val="TAC"/>
              <w:rPr>
                <w:noProof/>
              </w:rPr>
            </w:pPr>
            <w:r>
              <w:rPr>
                <w:noProof/>
              </w:rPr>
              <w:t>Y</w:t>
            </w:r>
          </w:p>
        </w:tc>
        <w:tc>
          <w:tcPr>
            <w:tcW w:w="749" w:type="dxa"/>
          </w:tcPr>
          <w:p w14:paraId="573043D4" w14:textId="77777777" w:rsidR="00B56C01" w:rsidRDefault="00B56C01" w:rsidP="00E9158E">
            <w:pPr>
              <w:pStyle w:val="TAC"/>
              <w:rPr>
                <w:noProof/>
              </w:rPr>
            </w:pPr>
          </w:p>
        </w:tc>
      </w:tr>
      <w:tr w:rsidR="00B56C01" w14:paraId="0350A37C" w14:textId="77777777" w:rsidTr="00E9158E">
        <w:trPr>
          <w:jc w:val="center"/>
        </w:trPr>
        <w:tc>
          <w:tcPr>
            <w:tcW w:w="1908" w:type="dxa"/>
            <w:shd w:val="clear" w:color="auto" w:fill="auto"/>
          </w:tcPr>
          <w:p w14:paraId="3103F843" w14:textId="77777777" w:rsidR="00B56C01" w:rsidRDefault="00B56C01" w:rsidP="00E9158E">
            <w:pPr>
              <w:pStyle w:val="TAL"/>
              <w:rPr>
                <w:noProof/>
              </w:rPr>
            </w:pPr>
            <w:r>
              <w:rPr>
                <w:noProof/>
              </w:rPr>
              <w:t>External-Identifier</w:t>
            </w:r>
          </w:p>
        </w:tc>
        <w:tc>
          <w:tcPr>
            <w:tcW w:w="900" w:type="dxa"/>
            <w:shd w:val="clear" w:color="auto" w:fill="auto"/>
          </w:tcPr>
          <w:p w14:paraId="0057E7CD" w14:textId="77777777" w:rsidR="00B56C01" w:rsidRDefault="00B56C01" w:rsidP="00E9158E">
            <w:pPr>
              <w:pStyle w:val="TAC"/>
              <w:rPr>
                <w:noProof/>
                <w:lang w:eastAsia="ko-KR"/>
              </w:rPr>
            </w:pPr>
            <w:r>
              <w:rPr>
                <w:noProof/>
                <w:lang w:eastAsia="ko-KR"/>
              </w:rPr>
              <w:t>28</w:t>
            </w:r>
          </w:p>
        </w:tc>
        <w:tc>
          <w:tcPr>
            <w:tcW w:w="2070" w:type="dxa"/>
            <w:shd w:val="clear" w:color="auto" w:fill="auto"/>
          </w:tcPr>
          <w:p w14:paraId="4764658F" w14:textId="77777777" w:rsidR="00B56C01" w:rsidRDefault="00B56C01" w:rsidP="00E9158E">
            <w:pPr>
              <w:pStyle w:val="TAL"/>
              <w:rPr>
                <w:noProof/>
                <w:snapToGrid w:val="0"/>
              </w:rPr>
            </w:pPr>
            <w:r>
              <w:rPr>
                <w:noProof/>
                <w:snapToGrid w:val="0"/>
              </w:rPr>
              <w:t xml:space="preserve">3GPP TS 29.061 [5] </w:t>
            </w:r>
            <w:r>
              <w:rPr>
                <w:noProof/>
              </w:rPr>
              <w:t>(NOTE 3)</w:t>
            </w:r>
          </w:p>
        </w:tc>
        <w:tc>
          <w:tcPr>
            <w:tcW w:w="1260" w:type="dxa"/>
            <w:shd w:val="clear" w:color="auto" w:fill="auto"/>
          </w:tcPr>
          <w:p w14:paraId="719900BB" w14:textId="77777777" w:rsidR="00B56C01" w:rsidRDefault="00B56C01" w:rsidP="00E9158E">
            <w:pPr>
              <w:pStyle w:val="TAC"/>
              <w:rPr>
                <w:noProof/>
              </w:rPr>
            </w:pPr>
            <w:r>
              <w:rPr>
                <w:noProof/>
              </w:rPr>
              <w:t>OctetString</w:t>
            </w:r>
          </w:p>
        </w:tc>
        <w:tc>
          <w:tcPr>
            <w:tcW w:w="720" w:type="dxa"/>
            <w:shd w:val="clear" w:color="auto" w:fill="auto"/>
          </w:tcPr>
          <w:p w14:paraId="15BDEFBC" w14:textId="77777777" w:rsidR="00B56C01" w:rsidRDefault="00B56C01" w:rsidP="00E9158E">
            <w:pPr>
              <w:pStyle w:val="TAC"/>
              <w:rPr>
                <w:noProof/>
              </w:rPr>
            </w:pPr>
            <w:r>
              <w:rPr>
                <w:noProof/>
              </w:rPr>
              <w:t>V</w:t>
            </w:r>
          </w:p>
        </w:tc>
        <w:tc>
          <w:tcPr>
            <w:tcW w:w="630" w:type="dxa"/>
            <w:shd w:val="clear" w:color="auto" w:fill="auto"/>
          </w:tcPr>
          <w:p w14:paraId="32A2C50E" w14:textId="77777777" w:rsidR="00B56C01" w:rsidRDefault="00B56C01" w:rsidP="00E9158E">
            <w:pPr>
              <w:pStyle w:val="TAC"/>
              <w:rPr>
                <w:noProof/>
              </w:rPr>
            </w:pPr>
            <w:r>
              <w:rPr>
                <w:noProof/>
              </w:rPr>
              <w:t>P</w:t>
            </w:r>
          </w:p>
        </w:tc>
        <w:tc>
          <w:tcPr>
            <w:tcW w:w="900" w:type="dxa"/>
            <w:shd w:val="clear" w:color="auto" w:fill="auto"/>
          </w:tcPr>
          <w:p w14:paraId="296E880C" w14:textId="77777777" w:rsidR="00B56C01" w:rsidRDefault="00B56C01" w:rsidP="00E9158E">
            <w:pPr>
              <w:pStyle w:val="TAC"/>
              <w:rPr>
                <w:noProof/>
              </w:rPr>
            </w:pPr>
          </w:p>
        </w:tc>
        <w:tc>
          <w:tcPr>
            <w:tcW w:w="720" w:type="dxa"/>
            <w:shd w:val="clear" w:color="auto" w:fill="auto"/>
          </w:tcPr>
          <w:p w14:paraId="106605A9" w14:textId="77777777" w:rsidR="00B56C01" w:rsidRDefault="00B56C01" w:rsidP="00E9158E">
            <w:pPr>
              <w:pStyle w:val="TAC"/>
              <w:rPr>
                <w:noProof/>
              </w:rPr>
            </w:pPr>
            <w:r>
              <w:rPr>
                <w:noProof/>
              </w:rPr>
              <w:t>M</w:t>
            </w:r>
          </w:p>
        </w:tc>
        <w:tc>
          <w:tcPr>
            <w:tcW w:w="749" w:type="dxa"/>
            <w:shd w:val="clear" w:color="auto" w:fill="auto"/>
          </w:tcPr>
          <w:p w14:paraId="34F3DAF1" w14:textId="77777777" w:rsidR="00B56C01" w:rsidRDefault="00B56C01" w:rsidP="00E9158E">
            <w:pPr>
              <w:pStyle w:val="TAC"/>
              <w:rPr>
                <w:noProof/>
              </w:rPr>
            </w:pPr>
            <w:r>
              <w:rPr>
                <w:noProof/>
              </w:rPr>
              <w:t>Y</w:t>
            </w:r>
          </w:p>
        </w:tc>
        <w:tc>
          <w:tcPr>
            <w:tcW w:w="749" w:type="dxa"/>
          </w:tcPr>
          <w:p w14:paraId="0A233263" w14:textId="77777777" w:rsidR="00B56C01" w:rsidRDefault="00B56C01" w:rsidP="00E9158E">
            <w:pPr>
              <w:pStyle w:val="TAC"/>
              <w:rPr>
                <w:noProof/>
              </w:rPr>
            </w:pPr>
          </w:p>
        </w:tc>
      </w:tr>
      <w:tr w:rsidR="00B56C01" w14:paraId="29DEC11D" w14:textId="77777777" w:rsidTr="00E9158E">
        <w:trPr>
          <w:jc w:val="center"/>
        </w:trPr>
        <w:tc>
          <w:tcPr>
            <w:tcW w:w="1908" w:type="dxa"/>
            <w:shd w:val="clear" w:color="auto" w:fill="auto"/>
          </w:tcPr>
          <w:p w14:paraId="479C8345" w14:textId="77777777" w:rsidR="00B56C01" w:rsidRDefault="00B56C01" w:rsidP="00E9158E">
            <w:pPr>
              <w:pStyle w:val="TAL"/>
              <w:rPr>
                <w:noProof/>
              </w:rPr>
            </w:pPr>
            <w:r>
              <w:rPr>
                <w:noProof/>
              </w:rPr>
              <w:t>TWAN-Identifier</w:t>
            </w:r>
          </w:p>
        </w:tc>
        <w:tc>
          <w:tcPr>
            <w:tcW w:w="900" w:type="dxa"/>
            <w:shd w:val="clear" w:color="auto" w:fill="auto"/>
          </w:tcPr>
          <w:p w14:paraId="5A64C2E3" w14:textId="77777777" w:rsidR="00B56C01" w:rsidRDefault="00B56C01" w:rsidP="00E9158E">
            <w:pPr>
              <w:pStyle w:val="TAC"/>
              <w:rPr>
                <w:noProof/>
                <w:lang w:eastAsia="ko-KR"/>
              </w:rPr>
            </w:pPr>
            <w:r>
              <w:rPr>
                <w:noProof/>
                <w:lang w:eastAsia="ko-KR"/>
              </w:rPr>
              <w:t>29</w:t>
            </w:r>
          </w:p>
        </w:tc>
        <w:tc>
          <w:tcPr>
            <w:tcW w:w="2070" w:type="dxa"/>
            <w:shd w:val="clear" w:color="auto" w:fill="auto"/>
          </w:tcPr>
          <w:p w14:paraId="6695609E" w14:textId="77777777" w:rsidR="00B56C01" w:rsidRDefault="00B56C01" w:rsidP="00E9158E">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0BA88BA8" w14:textId="77777777" w:rsidR="00B56C01" w:rsidRDefault="00B56C01" w:rsidP="00E9158E">
            <w:pPr>
              <w:pStyle w:val="TAC"/>
              <w:rPr>
                <w:noProof/>
              </w:rPr>
            </w:pPr>
            <w:r>
              <w:rPr>
                <w:noProof/>
              </w:rPr>
              <w:t>OctetString</w:t>
            </w:r>
          </w:p>
        </w:tc>
        <w:tc>
          <w:tcPr>
            <w:tcW w:w="720" w:type="dxa"/>
            <w:shd w:val="clear" w:color="auto" w:fill="auto"/>
          </w:tcPr>
          <w:p w14:paraId="5C0261FA" w14:textId="77777777" w:rsidR="00B56C01" w:rsidRDefault="00B56C01" w:rsidP="00E9158E">
            <w:pPr>
              <w:pStyle w:val="TAC"/>
              <w:rPr>
                <w:noProof/>
              </w:rPr>
            </w:pPr>
            <w:r>
              <w:rPr>
                <w:noProof/>
              </w:rPr>
              <w:t>V</w:t>
            </w:r>
          </w:p>
        </w:tc>
        <w:tc>
          <w:tcPr>
            <w:tcW w:w="630" w:type="dxa"/>
            <w:shd w:val="clear" w:color="auto" w:fill="auto"/>
          </w:tcPr>
          <w:p w14:paraId="6275ABA1" w14:textId="77777777" w:rsidR="00B56C01" w:rsidRDefault="00B56C01" w:rsidP="00E9158E">
            <w:pPr>
              <w:pStyle w:val="TAC"/>
              <w:rPr>
                <w:noProof/>
              </w:rPr>
            </w:pPr>
            <w:r>
              <w:rPr>
                <w:noProof/>
              </w:rPr>
              <w:t>P</w:t>
            </w:r>
          </w:p>
        </w:tc>
        <w:tc>
          <w:tcPr>
            <w:tcW w:w="900" w:type="dxa"/>
            <w:shd w:val="clear" w:color="auto" w:fill="auto"/>
          </w:tcPr>
          <w:p w14:paraId="57462A56" w14:textId="77777777" w:rsidR="00B56C01" w:rsidRDefault="00B56C01" w:rsidP="00E9158E">
            <w:pPr>
              <w:pStyle w:val="TAC"/>
              <w:rPr>
                <w:noProof/>
              </w:rPr>
            </w:pPr>
          </w:p>
        </w:tc>
        <w:tc>
          <w:tcPr>
            <w:tcW w:w="720" w:type="dxa"/>
            <w:shd w:val="clear" w:color="auto" w:fill="auto"/>
          </w:tcPr>
          <w:p w14:paraId="39D2FFD5" w14:textId="77777777" w:rsidR="00B56C01" w:rsidRDefault="00B56C01" w:rsidP="00E9158E">
            <w:pPr>
              <w:pStyle w:val="TAC"/>
              <w:rPr>
                <w:noProof/>
              </w:rPr>
            </w:pPr>
            <w:r>
              <w:rPr>
                <w:noProof/>
              </w:rPr>
              <w:t>M</w:t>
            </w:r>
          </w:p>
        </w:tc>
        <w:tc>
          <w:tcPr>
            <w:tcW w:w="749" w:type="dxa"/>
            <w:shd w:val="clear" w:color="auto" w:fill="auto"/>
          </w:tcPr>
          <w:p w14:paraId="6EAD5901" w14:textId="77777777" w:rsidR="00B56C01" w:rsidRDefault="00B56C01" w:rsidP="00E9158E">
            <w:pPr>
              <w:pStyle w:val="TAC"/>
              <w:rPr>
                <w:noProof/>
              </w:rPr>
            </w:pPr>
            <w:r>
              <w:rPr>
                <w:noProof/>
              </w:rPr>
              <w:t>Y</w:t>
            </w:r>
          </w:p>
        </w:tc>
        <w:tc>
          <w:tcPr>
            <w:tcW w:w="749" w:type="dxa"/>
          </w:tcPr>
          <w:p w14:paraId="0B3C7846" w14:textId="77777777" w:rsidR="00B56C01" w:rsidRDefault="00B56C01" w:rsidP="00E9158E">
            <w:pPr>
              <w:pStyle w:val="TAC"/>
              <w:rPr>
                <w:noProof/>
              </w:rPr>
            </w:pPr>
          </w:p>
        </w:tc>
      </w:tr>
      <w:tr w:rsidR="00B56C01" w14:paraId="10558BE4" w14:textId="77777777" w:rsidTr="00E9158E">
        <w:trPr>
          <w:jc w:val="center"/>
        </w:trPr>
        <w:tc>
          <w:tcPr>
            <w:tcW w:w="1908" w:type="dxa"/>
            <w:shd w:val="clear" w:color="auto" w:fill="auto"/>
          </w:tcPr>
          <w:p w14:paraId="61A34B67" w14:textId="77777777" w:rsidR="00B56C01" w:rsidRDefault="00B56C01" w:rsidP="00E9158E">
            <w:pPr>
              <w:pStyle w:val="TAL"/>
              <w:rPr>
                <w:noProof/>
              </w:rPr>
            </w:pPr>
            <w:r>
              <w:rPr>
                <w:noProof/>
                <w:lang w:eastAsia="zh-CN"/>
              </w:rPr>
              <w:t>3GPP-User-Location-Info-Time</w:t>
            </w:r>
          </w:p>
        </w:tc>
        <w:tc>
          <w:tcPr>
            <w:tcW w:w="900" w:type="dxa"/>
            <w:shd w:val="clear" w:color="auto" w:fill="auto"/>
          </w:tcPr>
          <w:p w14:paraId="50908E67" w14:textId="77777777" w:rsidR="00B56C01" w:rsidRDefault="00B56C01" w:rsidP="00E9158E">
            <w:pPr>
              <w:pStyle w:val="TAC"/>
              <w:rPr>
                <w:noProof/>
                <w:lang w:eastAsia="ko-KR"/>
              </w:rPr>
            </w:pPr>
            <w:r>
              <w:rPr>
                <w:noProof/>
                <w:lang w:eastAsia="ko-KR"/>
              </w:rPr>
              <w:t>30</w:t>
            </w:r>
          </w:p>
        </w:tc>
        <w:tc>
          <w:tcPr>
            <w:tcW w:w="2070" w:type="dxa"/>
            <w:shd w:val="clear" w:color="auto" w:fill="auto"/>
          </w:tcPr>
          <w:p w14:paraId="54B3D30B" w14:textId="77777777" w:rsidR="00B56C01" w:rsidRDefault="00B56C01" w:rsidP="00E9158E">
            <w:pPr>
              <w:pStyle w:val="TAL"/>
              <w:rPr>
                <w:noProof/>
              </w:rPr>
            </w:pPr>
            <w:r>
              <w:rPr>
                <w:noProof/>
                <w:snapToGrid w:val="0"/>
              </w:rPr>
              <w:t xml:space="preserve">3GPP TS 29.061 [5] </w:t>
            </w:r>
            <w:r>
              <w:rPr>
                <w:noProof/>
              </w:rPr>
              <w:t>(NOTE 3)</w:t>
            </w:r>
          </w:p>
        </w:tc>
        <w:tc>
          <w:tcPr>
            <w:tcW w:w="1260" w:type="dxa"/>
            <w:shd w:val="clear" w:color="auto" w:fill="auto"/>
          </w:tcPr>
          <w:p w14:paraId="11B42DBB" w14:textId="77777777" w:rsidR="00B56C01" w:rsidRDefault="00B56C01" w:rsidP="00E9158E">
            <w:pPr>
              <w:pStyle w:val="TAC"/>
              <w:rPr>
                <w:noProof/>
              </w:rPr>
            </w:pPr>
            <w:r>
              <w:rPr>
                <w:noProof/>
              </w:rPr>
              <w:t>OctetString</w:t>
            </w:r>
          </w:p>
        </w:tc>
        <w:tc>
          <w:tcPr>
            <w:tcW w:w="720" w:type="dxa"/>
            <w:shd w:val="clear" w:color="auto" w:fill="auto"/>
          </w:tcPr>
          <w:p w14:paraId="484B2584" w14:textId="77777777" w:rsidR="00B56C01" w:rsidRDefault="00B56C01" w:rsidP="00E9158E">
            <w:pPr>
              <w:pStyle w:val="TAC"/>
              <w:rPr>
                <w:noProof/>
                <w:lang w:eastAsia="ko-KR"/>
              </w:rPr>
            </w:pPr>
            <w:r>
              <w:rPr>
                <w:noProof/>
              </w:rPr>
              <w:t>V</w:t>
            </w:r>
          </w:p>
        </w:tc>
        <w:tc>
          <w:tcPr>
            <w:tcW w:w="630" w:type="dxa"/>
            <w:shd w:val="clear" w:color="auto" w:fill="auto"/>
          </w:tcPr>
          <w:p w14:paraId="05EB16D8" w14:textId="77777777" w:rsidR="00B56C01" w:rsidRDefault="00B56C01" w:rsidP="00E9158E">
            <w:pPr>
              <w:pStyle w:val="TAC"/>
              <w:rPr>
                <w:noProof/>
                <w:lang w:eastAsia="ko-KR"/>
              </w:rPr>
            </w:pPr>
            <w:r>
              <w:rPr>
                <w:noProof/>
                <w:lang w:eastAsia="ko-KR"/>
              </w:rPr>
              <w:t>P</w:t>
            </w:r>
          </w:p>
        </w:tc>
        <w:tc>
          <w:tcPr>
            <w:tcW w:w="900" w:type="dxa"/>
            <w:shd w:val="clear" w:color="auto" w:fill="auto"/>
          </w:tcPr>
          <w:p w14:paraId="26D80070" w14:textId="77777777" w:rsidR="00B56C01" w:rsidRDefault="00B56C01" w:rsidP="00E9158E">
            <w:pPr>
              <w:pStyle w:val="TAC"/>
              <w:rPr>
                <w:noProof/>
              </w:rPr>
            </w:pPr>
          </w:p>
        </w:tc>
        <w:tc>
          <w:tcPr>
            <w:tcW w:w="720" w:type="dxa"/>
            <w:shd w:val="clear" w:color="auto" w:fill="auto"/>
          </w:tcPr>
          <w:p w14:paraId="4795835B" w14:textId="77777777" w:rsidR="00B56C01" w:rsidRDefault="00B56C01" w:rsidP="00E9158E">
            <w:pPr>
              <w:pStyle w:val="TAC"/>
              <w:rPr>
                <w:noProof/>
                <w:lang w:eastAsia="ko-KR"/>
              </w:rPr>
            </w:pPr>
            <w:r>
              <w:rPr>
                <w:noProof/>
                <w:lang w:eastAsia="ko-KR"/>
              </w:rPr>
              <w:t>M</w:t>
            </w:r>
          </w:p>
        </w:tc>
        <w:tc>
          <w:tcPr>
            <w:tcW w:w="749" w:type="dxa"/>
            <w:shd w:val="clear" w:color="auto" w:fill="auto"/>
          </w:tcPr>
          <w:p w14:paraId="4DDD1C84" w14:textId="77777777" w:rsidR="00B56C01" w:rsidRDefault="00B56C01" w:rsidP="00E9158E">
            <w:pPr>
              <w:pStyle w:val="TAC"/>
              <w:rPr>
                <w:noProof/>
                <w:lang w:eastAsia="ko-KR"/>
              </w:rPr>
            </w:pPr>
            <w:r>
              <w:rPr>
                <w:noProof/>
                <w:lang w:eastAsia="ko-KR"/>
              </w:rPr>
              <w:t>Y</w:t>
            </w:r>
          </w:p>
        </w:tc>
        <w:tc>
          <w:tcPr>
            <w:tcW w:w="749" w:type="dxa"/>
          </w:tcPr>
          <w:p w14:paraId="369BC15B" w14:textId="77777777" w:rsidR="00B56C01" w:rsidRDefault="00B56C01" w:rsidP="00E9158E">
            <w:pPr>
              <w:pStyle w:val="TAC"/>
              <w:rPr>
                <w:noProof/>
                <w:lang w:eastAsia="ko-KR"/>
              </w:rPr>
            </w:pPr>
          </w:p>
        </w:tc>
      </w:tr>
      <w:tr w:rsidR="00B56C01" w14:paraId="39FF2BE0" w14:textId="77777777" w:rsidTr="00E9158E">
        <w:trPr>
          <w:jc w:val="center"/>
        </w:trPr>
        <w:tc>
          <w:tcPr>
            <w:tcW w:w="1908" w:type="dxa"/>
            <w:shd w:val="clear" w:color="auto" w:fill="auto"/>
          </w:tcPr>
          <w:p w14:paraId="3CE45669" w14:textId="77777777" w:rsidR="00B56C01" w:rsidRDefault="00B56C01" w:rsidP="00E9158E">
            <w:pPr>
              <w:pStyle w:val="TAL"/>
              <w:rPr>
                <w:noProof/>
                <w:lang w:eastAsia="zh-CN"/>
              </w:rPr>
            </w:pPr>
            <w:r>
              <w:rPr>
                <w:noProof/>
                <w:lang w:eastAsia="zh-CN"/>
              </w:rPr>
              <w:t>3GPP-Secondary-RAT-Usage</w:t>
            </w:r>
          </w:p>
        </w:tc>
        <w:tc>
          <w:tcPr>
            <w:tcW w:w="900" w:type="dxa"/>
            <w:shd w:val="clear" w:color="auto" w:fill="auto"/>
          </w:tcPr>
          <w:p w14:paraId="1ED3D6E8" w14:textId="77777777" w:rsidR="00B56C01" w:rsidRDefault="00B56C01" w:rsidP="00E9158E">
            <w:pPr>
              <w:pStyle w:val="TAC"/>
              <w:rPr>
                <w:noProof/>
                <w:lang w:eastAsia="ko-KR"/>
              </w:rPr>
            </w:pPr>
            <w:r>
              <w:rPr>
                <w:noProof/>
                <w:lang w:eastAsia="ko-KR"/>
              </w:rPr>
              <w:t>31</w:t>
            </w:r>
          </w:p>
        </w:tc>
        <w:tc>
          <w:tcPr>
            <w:tcW w:w="2070" w:type="dxa"/>
            <w:shd w:val="clear" w:color="auto" w:fill="auto"/>
          </w:tcPr>
          <w:p w14:paraId="3FE8572D" w14:textId="77777777" w:rsidR="00B56C01" w:rsidRDefault="00B56C01" w:rsidP="00E9158E">
            <w:pPr>
              <w:pStyle w:val="TAL"/>
              <w:rPr>
                <w:noProof/>
                <w:snapToGrid w:val="0"/>
              </w:rPr>
            </w:pPr>
            <w:r>
              <w:rPr>
                <w:noProof/>
                <w:snapToGrid w:val="0"/>
              </w:rPr>
              <w:t xml:space="preserve">3GPP TS 29.061 [5] </w:t>
            </w:r>
            <w:r>
              <w:rPr>
                <w:noProof/>
              </w:rPr>
              <w:t>(NOTE 3)</w:t>
            </w:r>
          </w:p>
        </w:tc>
        <w:tc>
          <w:tcPr>
            <w:tcW w:w="1260" w:type="dxa"/>
            <w:shd w:val="clear" w:color="auto" w:fill="auto"/>
          </w:tcPr>
          <w:p w14:paraId="4F652B78" w14:textId="77777777" w:rsidR="00B56C01" w:rsidRDefault="00B56C01" w:rsidP="00E9158E">
            <w:pPr>
              <w:pStyle w:val="TAC"/>
              <w:rPr>
                <w:noProof/>
              </w:rPr>
            </w:pPr>
            <w:r>
              <w:rPr>
                <w:noProof/>
              </w:rPr>
              <w:t>OctetString</w:t>
            </w:r>
          </w:p>
        </w:tc>
        <w:tc>
          <w:tcPr>
            <w:tcW w:w="720" w:type="dxa"/>
            <w:shd w:val="clear" w:color="auto" w:fill="auto"/>
          </w:tcPr>
          <w:p w14:paraId="7741776D" w14:textId="77777777" w:rsidR="00B56C01" w:rsidRDefault="00B56C01" w:rsidP="00E9158E">
            <w:pPr>
              <w:pStyle w:val="TAC"/>
              <w:rPr>
                <w:noProof/>
              </w:rPr>
            </w:pPr>
            <w:r>
              <w:rPr>
                <w:noProof/>
              </w:rPr>
              <w:t>V</w:t>
            </w:r>
          </w:p>
        </w:tc>
        <w:tc>
          <w:tcPr>
            <w:tcW w:w="630" w:type="dxa"/>
            <w:shd w:val="clear" w:color="auto" w:fill="auto"/>
          </w:tcPr>
          <w:p w14:paraId="258F92D3" w14:textId="77777777" w:rsidR="00B56C01" w:rsidRDefault="00B56C01" w:rsidP="00E9158E">
            <w:pPr>
              <w:pStyle w:val="TAC"/>
              <w:rPr>
                <w:noProof/>
                <w:lang w:eastAsia="ko-KR"/>
              </w:rPr>
            </w:pPr>
            <w:r>
              <w:rPr>
                <w:noProof/>
                <w:lang w:eastAsia="ko-KR"/>
              </w:rPr>
              <w:t>P</w:t>
            </w:r>
          </w:p>
        </w:tc>
        <w:tc>
          <w:tcPr>
            <w:tcW w:w="900" w:type="dxa"/>
            <w:shd w:val="clear" w:color="auto" w:fill="auto"/>
          </w:tcPr>
          <w:p w14:paraId="100076CE" w14:textId="77777777" w:rsidR="00B56C01" w:rsidRDefault="00B56C01" w:rsidP="00E9158E">
            <w:pPr>
              <w:pStyle w:val="TAC"/>
              <w:rPr>
                <w:noProof/>
              </w:rPr>
            </w:pPr>
          </w:p>
        </w:tc>
        <w:tc>
          <w:tcPr>
            <w:tcW w:w="720" w:type="dxa"/>
            <w:shd w:val="clear" w:color="auto" w:fill="auto"/>
          </w:tcPr>
          <w:p w14:paraId="7CDA819E" w14:textId="77777777" w:rsidR="00B56C01" w:rsidRDefault="00B56C01" w:rsidP="00E9158E">
            <w:pPr>
              <w:pStyle w:val="TAC"/>
              <w:rPr>
                <w:noProof/>
                <w:lang w:eastAsia="ko-KR"/>
              </w:rPr>
            </w:pPr>
            <w:r>
              <w:rPr>
                <w:noProof/>
                <w:lang w:eastAsia="ko-KR"/>
              </w:rPr>
              <w:t>M</w:t>
            </w:r>
          </w:p>
        </w:tc>
        <w:tc>
          <w:tcPr>
            <w:tcW w:w="749" w:type="dxa"/>
            <w:shd w:val="clear" w:color="auto" w:fill="auto"/>
          </w:tcPr>
          <w:p w14:paraId="65AB80DC" w14:textId="77777777" w:rsidR="00B56C01" w:rsidRDefault="00B56C01" w:rsidP="00E9158E">
            <w:pPr>
              <w:pStyle w:val="TAC"/>
              <w:rPr>
                <w:noProof/>
                <w:lang w:eastAsia="ko-KR"/>
              </w:rPr>
            </w:pPr>
            <w:r>
              <w:rPr>
                <w:noProof/>
                <w:lang w:eastAsia="ko-KR"/>
              </w:rPr>
              <w:t>Y</w:t>
            </w:r>
          </w:p>
        </w:tc>
        <w:tc>
          <w:tcPr>
            <w:tcW w:w="749" w:type="dxa"/>
          </w:tcPr>
          <w:p w14:paraId="7F7B5880" w14:textId="77777777" w:rsidR="00B56C01" w:rsidRDefault="00B56C01" w:rsidP="00E9158E">
            <w:pPr>
              <w:pStyle w:val="TAC"/>
              <w:rPr>
                <w:noProof/>
                <w:lang w:eastAsia="ko-KR"/>
              </w:rPr>
            </w:pPr>
          </w:p>
        </w:tc>
      </w:tr>
      <w:tr w:rsidR="00B56C01" w14:paraId="56B9AC67" w14:textId="77777777" w:rsidTr="00E9158E">
        <w:trPr>
          <w:jc w:val="center"/>
        </w:trPr>
        <w:tc>
          <w:tcPr>
            <w:tcW w:w="1908" w:type="dxa"/>
            <w:shd w:val="clear" w:color="auto" w:fill="auto"/>
          </w:tcPr>
          <w:p w14:paraId="0D42F024" w14:textId="77777777" w:rsidR="00B56C01" w:rsidRDefault="00B56C01" w:rsidP="00E9158E">
            <w:pPr>
              <w:pStyle w:val="TAL"/>
              <w:rPr>
                <w:noProof/>
                <w:lang w:eastAsia="zh-CN"/>
              </w:rPr>
            </w:pPr>
            <w:r>
              <w:rPr>
                <w:noProof/>
                <w:lang w:eastAsia="zh-CN"/>
              </w:rPr>
              <w:t>3GPP-UE-Local-IP-Address</w:t>
            </w:r>
          </w:p>
        </w:tc>
        <w:tc>
          <w:tcPr>
            <w:tcW w:w="900" w:type="dxa"/>
            <w:shd w:val="clear" w:color="auto" w:fill="auto"/>
          </w:tcPr>
          <w:p w14:paraId="5C035EA8" w14:textId="77777777" w:rsidR="00B56C01" w:rsidRDefault="00B56C01" w:rsidP="00E9158E">
            <w:pPr>
              <w:pStyle w:val="TAC"/>
              <w:rPr>
                <w:noProof/>
                <w:lang w:eastAsia="ko-KR"/>
              </w:rPr>
            </w:pPr>
            <w:r>
              <w:rPr>
                <w:noProof/>
                <w:lang w:eastAsia="ko-KR"/>
              </w:rPr>
              <w:t>32</w:t>
            </w:r>
          </w:p>
        </w:tc>
        <w:tc>
          <w:tcPr>
            <w:tcW w:w="2070" w:type="dxa"/>
            <w:shd w:val="clear" w:color="auto" w:fill="auto"/>
          </w:tcPr>
          <w:p w14:paraId="08533B1C" w14:textId="77777777" w:rsidR="00B56C01" w:rsidRDefault="00B56C01" w:rsidP="00E9158E">
            <w:pPr>
              <w:pStyle w:val="TAL"/>
              <w:rPr>
                <w:noProof/>
                <w:snapToGrid w:val="0"/>
              </w:rPr>
            </w:pPr>
            <w:r>
              <w:rPr>
                <w:noProof/>
                <w:snapToGrid w:val="0"/>
              </w:rPr>
              <w:t xml:space="preserve">3GPP TS 29.061 [5] </w:t>
            </w:r>
            <w:r>
              <w:rPr>
                <w:noProof/>
              </w:rPr>
              <w:t>(NOTE 3)</w:t>
            </w:r>
          </w:p>
        </w:tc>
        <w:tc>
          <w:tcPr>
            <w:tcW w:w="1260" w:type="dxa"/>
            <w:shd w:val="clear" w:color="auto" w:fill="auto"/>
          </w:tcPr>
          <w:p w14:paraId="7C0F601C" w14:textId="77777777" w:rsidR="00B56C01" w:rsidRDefault="00B56C01" w:rsidP="00E9158E">
            <w:pPr>
              <w:pStyle w:val="TAC"/>
              <w:rPr>
                <w:noProof/>
              </w:rPr>
            </w:pPr>
            <w:r>
              <w:rPr>
                <w:noProof/>
              </w:rPr>
              <w:t>OctetString</w:t>
            </w:r>
          </w:p>
        </w:tc>
        <w:tc>
          <w:tcPr>
            <w:tcW w:w="720" w:type="dxa"/>
            <w:shd w:val="clear" w:color="auto" w:fill="auto"/>
          </w:tcPr>
          <w:p w14:paraId="74E70230" w14:textId="77777777" w:rsidR="00B56C01" w:rsidRDefault="00B56C01" w:rsidP="00E9158E">
            <w:pPr>
              <w:pStyle w:val="TAC"/>
              <w:rPr>
                <w:noProof/>
              </w:rPr>
            </w:pPr>
            <w:r>
              <w:rPr>
                <w:noProof/>
              </w:rPr>
              <w:t>V</w:t>
            </w:r>
          </w:p>
        </w:tc>
        <w:tc>
          <w:tcPr>
            <w:tcW w:w="630" w:type="dxa"/>
            <w:shd w:val="clear" w:color="auto" w:fill="auto"/>
          </w:tcPr>
          <w:p w14:paraId="5D4BDA8E" w14:textId="77777777" w:rsidR="00B56C01" w:rsidRDefault="00B56C01" w:rsidP="00E9158E">
            <w:pPr>
              <w:pStyle w:val="TAC"/>
              <w:rPr>
                <w:noProof/>
                <w:lang w:eastAsia="ko-KR"/>
              </w:rPr>
            </w:pPr>
            <w:r>
              <w:rPr>
                <w:noProof/>
                <w:lang w:eastAsia="ko-KR"/>
              </w:rPr>
              <w:t>P</w:t>
            </w:r>
          </w:p>
        </w:tc>
        <w:tc>
          <w:tcPr>
            <w:tcW w:w="900" w:type="dxa"/>
            <w:shd w:val="clear" w:color="auto" w:fill="auto"/>
          </w:tcPr>
          <w:p w14:paraId="420C61D0" w14:textId="77777777" w:rsidR="00B56C01" w:rsidRDefault="00B56C01" w:rsidP="00E9158E">
            <w:pPr>
              <w:pStyle w:val="TAC"/>
              <w:rPr>
                <w:noProof/>
              </w:rPr>
            </w:pPr>
          </w:p>
        </w:tc>
        <w:tc>
          <w:tcPr>
            <w:tcW w:w="720" w:type="dxa"/>
            <w:shd w:val="clear" w:color="auto" w:fill="auto"/>
          </w:tcPr>
          <w:p w14:paraId="70113570" w14:textId="77777777" w:rsidR="00B56C01" w:rsidRDefault="00B56C01" w:rsidP="00E9158E">
            <w:pPr>
              <w:pStyle w:val="TAC"/>
              <w:rPr>
                <w:noProof/>
                <w:lang w:eastAsia="ko-KR"/>
              </w:rPr>
            </w:pPr>
            <w:r>
              <w:rPr>
                <w:noProof/>
                <w:lang w:eastAsia="ko-KR"/>
              </w:rPr>
              <w:t>M</w:t>
            </w:r>
          </w:p>
        </w:tc>
        <w:tc>
          <w:tcPr>
            <w:tcW w:w="749" w:type="dxa"/>
            <w:shd w:val="clear" w:color="auto" w:fill="auto"/>
          </w:tcPr>
          <w:p w14:paraId="5F3BF176" w14:textId="77777777" w:rsidR="00B56C01" w:rsidRDefault="00B56C01" w:rsidP="00E9158E">
            <w:pPr>
              <w:pStyle w:val="TAC"/>
              <w:rPr>
                <w:noProof/>
                <w:lang w:eastAsia="ko-KR"/>
              </w:rPr>
            </w:pPr>
            <w:r>
              <w:rPr>
                <w:noProof/>
                <w:lang w:eastAsia="ko-KR"/>
              </w:rPr>
              <w:t>Y</w:t>
            </w:r>
          </w:p>
        </w:tc>
        <w:tc>
          <w:tcPr>
            <w:tcW w:w="749" w:type="dxa"/>
          </w:tcPr>
          <w:p w14:paraId="19AB2BBD" w14:textId="77777777" w:rsidR="00B56C01" w:rsidRDefault="00B56C01" w:rsidP="00E9158E">
            <w:pPr>
              <w:pStyle w:val="TAC"/>
              <w:rPr>
                <w:noProof/>
                <w:lang w:eastAsia="ko-KR"/>
              </w:rPr>
            </w:pPr>
          </w:p>
        </w:tc>
      </w:tr>
      <w:tr w:rsidR="00B56C01" w14:paraId="298C0A0F" w14:textId="77777777" w:rsidTr="00E9158E">
        <w:trPr>
          <w:jc w:val="center"/>
        </w:trPr>
        <w:tc>
          <w:tcPr>
            <w:tcW w:w="1908" w:type="dxa"/>
            <w:shd w:val="clear" w:color="auto" w:fill="auto"/>
          </w:tcPr>
          <w:p w14:paraId="2C17D4D8" w14:textId="77777777" w:rsidR="00B56C01" w:rsidRDefault="00B56C01" w:rsidP="00E9158E">
            <w:pPr>
              <w:pStyle w:val="TAL"/>
              <w:rPr>
                <w:noProof/>
                <w:lang w:eastAsia="zh-CN"/>
              </w:rPr>
            </w:pPr>
            <w:r>
              <w:rPr>
                <w:noProof/>
                <w:lang w:eastAsia="zh-CN"/>
              </w:rPr>
              <w:t>3GPP-UE-Source-</w:t>
            </w:r>
            <w:r>
              <w:rPr>
                <w:noProof/>
                <w:lang w:eastAsia="zh-CN"/>
              </w:rPr>
              <w:lastRenderedPageBreak/>
              <w:t>Port</w:t>
            </w:r>
          </w:p>
        </w:tc>
        <w:tc>
          <w:tcPr>
            <w:tcW w:w="900" w:type="dxa"/>
            <w:shd w:val="clear" w:color="auto" w:fill="auto"/>
          </w:tcPr>
          <w:p w14:paraId="294D2BC0" w14:textId="77777777" w:rsidR="00B56C01" w:rsidRDefault="00B56C01" w:rsidP="00E9158E">
            <w:pPr>
              <w:pStyle w:val="TAC"/>
              <w:rPr>
                <w:noProof/>
                <w:lang w:eastAsia="ko-KR"/>
              </w:rPr>
            </w:pPr>
            <w:r>
              <w:rPr>
                <w:noProof/>
                <w:lang w:eastAsia="ko-KR"/>
              </w:rPr>
              <w:lastRenderedPageBreak/>
              <w:t>33</w:t>
            </w:r>
          </w:p>
        </w:tc>
        <w:tc>
          <w:tcPr>
            <w:tcW w:w="2070" w:type="dxa"/>
            <w:shd w:val="clear" w:color="auto" w:fill="auto"/>
          </w:tcPr>
          <w:p w14:paraId="109430F5" w14:textId="77777777" w:rsidR="00B56C01" w:rsidRDefault="00B56C01" w:rsidP="00E9158E">
            <w:pPr>
              <w:pStyle w:val="TAL"/>
              <w:rPr>
                <w:noProof/>
                <w:snapToGrid w:val="0"/>
              </w:rPr>
            </w:pPr>
            <w:r>
              <w:rPr>
                <w:noProof/>
                <w:snapToGrid w:val="0"/>
              </w:rPr>
              <w:t xml:space="preserve">3GPP TS 29.061 [5] </w:t>
            </w:r>
            <w:r>
              <w:rPr>
                <w:noProof/>
              </w:rPr>
              <w:lastRenderedPageBreak/>
              <w:t>(NOTE 3)</w:t>
            </w:r>
          </w:p>
        </w:tc>
        <w:tc>
          <w:tcPr>
            <w:tcW w:w="1260" w:type="dxa"/>
            <w:shd w:val="clear" w:color="auto" w:fill="auto"/>
          </w:tcPr>
          <w:p w14:paraId="2026D011" w14:textId="77777777" w:rsidR="00B56C01" w:rsidRDefault="00B56C01" w:rsidP="00E9158E">
            <w:pPr>
              <w:pStyle w:val="TAC"/>
              <w:rPr>
                <w:noProof/>
              </w:rPr>
            </w:pPr>
            <w:r>
              <w:rPr>
                <w:noProof/>
              </w:rPr>
              <w:lastRenderedPageBreak/>
              <w:t>OctetString</w:t>
            </w:r>
          </w:p>
        </w:tc>
        <w:tc>
          <w:tcPr>
            <w:tcW w:w="720" w:type="dxa"/>
            <w:shd w:val="clear" w:color="auto" w:fill="auto"/>
          </w:tcPr>
          <w:p w14:paraId="0C08E456" w14:textId="77777777" w:rsidR="00B56C01" w:rsidRDefault="00B56C01" w:rsidP="00E9158E">
            <w:pPr>
              <w:pStyle w:val="TAC"/>
              <w:rPr>
                <w:noProof/>
              </w:rPr>
            </w:pPr>
            <w:r>
              <w:rPr>
                <w:noProof/>
              </w:rPr>
              <w:t>V</w:t>
            </w:r>
          </w:p>
        </w:tc>
        <w:tc>
          <w:tcPr>
            <w:tcW w:w="630" w:type="dxa"/>
            <w:shd w:val="clear" w:color="auto" w:fill="auto"/>
          </w:tcPr>
          <w:p w14:paraId="4C2C67A5" w14:textId="77777777" w:rsidR="00B56C01" w:rsidRDefault="00B56C01" w:rsidP="00E9158E">
            <w:pPr>
              <w:pStyle w:val="TAC"/>
              <w:rPr>
                <w:noProof/>
                <w:lang w:eastAsia="ko-KR"/>
              </w:rPr>
            </w:pPr>
            <w:r>
              <w:rPr>
                <w:noProof/>
                <w:lang w:eastAsia="ko-KR"/>
              </w:rPr>
              <w:t>P</w:t>
            </w:r>
          </w:p>
        </w:tc>
        <w:tc>
          <w:tcPr>
            <w:tcW w:w="900" w:type="dxa"/>
            <w:shd w:val="clear" w:color="auto" w:fill="auto"/>
          </w:tcPr>
          <w:p w14:paraId="5E910BD1" w14:textId="77777777" w:rsidR="00B56C01" w:rsidRDefault="00B56C01" w:rsidP="00E9158E">
            <w:pPr>
              <w:pStyle w:val="TAC"/>
              <w:rPr>
                <w:noProof/>
              </w:rPr>
            </w:pPr>
          </w:p>
        </w:tc>
        <w:tc>
          <w:tcPr>
            <w:tcW w:w="720" w:type="dxa"/>
            <w:shd w:val="clear" w:color="auto" w:fill="auto"/>
          </w:tcPr>
          <w:p w14:paraId="7D7F39D2" w14:textId="77777777" w:rsidR="00B56C01" w:rsidRDefault="00B56C01" w:rsidP="00E9158E">
            <w:pPr>
              <w:pStyle w:val="TAC"/>
              <w:rPr>
                <w:noProof/>
                <w:lang w:eastAsia="ko-KR"/>
              </w:rPr>
            </w:pPr>
            <w:r>
              <w:rPr>
                <w:noProof/>
                <w:lang w:eastAsia="ko-KR"/>
              </w:rPr>
              <w:t>M</w:t>
            </w:r>
          </w:p>
        </w:tc>
        <w:tc>
          <w:tcPr>
            <w:tcW w:w="749" w:type="dxa"/>
            <w:shd w:val="clear" w:color="auto" w:fill="auto"/>
          </w:tcPr>
          <w:p w14:paraId="14DA38E2" w14:textId="77777777" w:rsidR="00B56C01" w:rsidRDefault="00B56C01" w:rsidP="00E9158E">
            <w:pPr>
              <w:pStyle w:val="TAC"/>
              <w:rPr>
                <w:noProof/>
                <w:lang w:eastAsia="ko-KR"/>
              </w:rPr>
            </w:pPr>
            <w:r>
              <w:rPr>
                <w:noProof/>
                <w:lang w:eastAsia="ko-KR"/>
              </w:rPr>
              <w:t>Y</w:t>
            </w:r>
          </w:p>
        </w:tc>
        <w:tc>
          <w:tcPr>
            <w:tcW w:w="749" w:type="dxa"/>
          </w:tcPr>
          <w:p w14:paraId="12C4F8DE" w14:textId="77777777" w:rsidR="00B56C01" w:rsidRDefault="00B56C01" w:rsidP="00E9158E">
            <w:pPr>
              <w:pStyle w:val="TAC"/>
              <w:rPr>
                <w:noProof/>
                <w:lang w:eastAsia="ko-KR"/>
              </w:rPr>
            </w:pPr>
          </w:p>
        </w:tc>
      </w:tr>
      <w:tr w:rsidR="00B56C01" w14:paraId="2AA15E60" w14:textId="77777777" w:rsidTr="00E9158E">
        <w:trPr>
          <w:jc w:val="center"/>
        </w:trPr>
        <w:tc>
          <w:tcPr>
            <w:tcW w:w="1908" w:type="dxa"/>
            <w:shd w:val="clear" w:color="auto" w:fill="auto"/>
          </w:tcPr>
          <w:p w14:paraId="7C6A97C5" w14:textId="77777777" w:rsidR="00B56C01" w:rsidRDefault="00B56C01" w:rsidP="00E9158E">
            <w:pPr>
              <w:pStyle w:val="TAL"/>
              <w:rPr>
                <w:noProof/>
                <w:lang w:eastAsia="zh-CN"/>
              </w:rPr>
            </w:pPr>
            <w:r>
              <w:rPr>
                <w:noProof/>
              </w:rPr>
              <w:t>3GPP-Notification</w:t>
            </w:r>
          </w:p>
        </w:tc>
        <w:tc>
          <w:tcPr>
            <w:tcW w:w="900" w:type="dxa"/>
            <w:shd w:val="clear" w:color="auto" w:fill="auto"/>
          </w:tcPr>
          <w:p w14:paraId="204D54DB" w14:textId="77777777" w:rsidR="00B56C01" w:rsidRDefault="00B56C01" w:rsidP="00E9158E">
            <w:pPr>
              <w:pStyle w:val="TAC"/>
              <w:rPr>
                <w:noProof/>
                <w:lang w:eastAsia="ko-KR"/>
              </w:rPr>
            </w:pPr>
            <w:r>
              <w:rPr>
                <w:noProof/>
                <w:lang w:eastAsia="ko-KR"/>
              </w:rPr>
              <w:t>110</w:t>
            </w:r>
          </w:p>
        </w:tc>
        <w:tc>
          <w:tcPr>
            <w:tcW w:w="2070" w:type="dxa"/>
            <w:shd w:val="clear" w:color="auto" w:fill="auto"/>
          </w:tcPr>
          <w:p w14:paraId="51BD2BCD" w14:textId="77777777" w:rsidR="00B56C01" w:rsidRDefault="00B56C01" w:rsidP="00E9158E">
            <w:pPr>
              <w:pStyle w:val="TAL"/>
              <w:rPr>
                <w:noProof/>
                <w:snapToGrid w:val="0"/>
              </w:rPr>
            </w:pPr>
            <w:r>
              <w:rPr>
                <w:noProof/>
                <w:snapToGrid w:val="0"/>
              </w:rPr>
              <w:t>11.3.1</w:t>
            </w:r>
          </w:p>
        </w:tc>
        <w:tc>
          <w:tcPr>
            <w:tcW w:w="1260" w:type="dxa"/>
            <w:shd w:val="clear" w:color="auto" w:fill="auto"/>
          </w:tcPr>
          <w:p w14:paraId="614633EF" w14:textId="77777777" w:rsidR="00B56C01" w:rsidRDefault="00B56C01" w:rsidP="00E9158E">
            <w:pPr>
              <w:pStyle w:val="TAC"/>
              <w:rPr>
                <w:noProof/>
              </w:rPr>
            </w:pPr>
            <w:r>
              <w:rPr>
                <w:noProof/>
              </w:rPr>
              <w:t>OctetString</w:t>
            </w:r>
          </w:p>
        </w:tc>
        <w:tc>
          <w:tcPr>
            <w:tcW w:w="720" w:type="dxa"/>
            <w:shd w:val="clear" w:color="auto" w:fill="auto"/>
          </w:tcPr>
          <w:p w14:paraId="5D433735" w14:textId="77777777" w:rsidR="00B56C01" w:rsidRDefault="00B56C01" w:rsidP="00E9158E">
            <w:pPr>
              <w:pStyle w:val="TAC"/>
              <w:rPr>
                <w:noProof/>
              </w:rPr>
            </w:pPr>
            <w:r>
              <w:rPr>
                <w:noProof/>
              </w:rPr>
              <w:t>V</w:t>
            </w:r>
          </w:p>
        </w:tc>
        <w:tc>
          <w:tcPr>
            <w:tcW w:w="630" w:type="dxa"/>
            <w:shd w:val="clear" w:color="auto" w:fill="auto"/>
          </w:tcPr>
          <w:p w14:paraId="76A9CEDB" w14:textId="77777777" w:rsidR="00B56C01" w:rsidRDefault="00B56C01" w:rsidP="00E9158E">
            <w:pPr>
              <w:pStyle w:val="TAC"/>
              <w:rPr>
                <w:noProof/>
                <w:lang w:eastAsia="ko-KR"/>
              </w:rPr>
            </w:pPr>
            <w:r>
              <w:rPr>
                <w:noProof/>
                <w:lang w:eastAsia="ko-KR"/>
              </w:rPr>
              <w:t>P</w:t>
            </w:r>
          </w:p>
        </w:tc>
        <w:tc>
          <w:tcPr>
            <w:tcW w:w="900" w:type="dxa"/>
            <w:shd w:val="clear" w:color="auto" w:fill="auto"/>
          </w:tcPr>
          <w:p w14:paraId="6B71A942" w14:textId="77777777" w:rsidR="00B56C01" w:rsidRDefault="00B56C01" w:rsidP="00E9158E">
            <w:pPr>
              <w:pStyle w:val="TAC"/>
              <w:rPr>
                <w:noProof/>
              </w:rPr>
            </w:pPr>
          </w:p>
        </w:tc>
        <w:tc>
          <w:tcPr>
            <w:tcW w:w="720" w:type="dxa"/>
            <w:shd w:val="clear" w:color="auto" w:fill="auto"/>
          </w:tcPr>
          <w:p w14:paraId="02773301" w14:textId="77777777" w:rsidR="00B56C01" w:rsidRDefault="00B56C01" w:rsidP="00E9158E">
            <w:pPr>
              <w:pStyle w:val="TAC"/>
              <w:rPr>
                <w:noProof/>
                <w:lang w:eastAsia="ko-KR"/>
              </w:rPr>
            </w:pPr>
            <w:r>
              <w:rPr>
                <w:noProof/>
                <w:lang w:eastAsia="ko-KR"/>
              </w:rPr>
              <w:t>M</w:t>
            </w:r>
          </w:p>
        </w:tc>
        <w:tc>
          <w:tcPr>
            <w:tcW w:w="749" w:type="dxa"/>
            <w:shd w:val="clear" w:color="auto" w:fill="auto"/>
          </w:tcPr>
          <w:p w14:paraId="31EC61BD" w14:textId="77777777" w:rsidR="00B56C01" w:rsidRDefault="00B56C01" w:rsidP="00E9158E">
            <w:pPr>
              <w:pStyle w:val="TAC"/>
              <w:rPr>
                <w:noProof/>
                <w:lang w:eastAsia="ko-KR"/>
              </w:rPr>
            </w:pPr>
            <w:r>
              <w:rPr>
                <w:noProof/>
                <w:lang w:eastAsia="ko-KR"/>
              </w:rPr>
              <w:t>Y</w:t>
            </w:r>
          </w:p>
        </w:tc>
        <w:tc>
          <w:tcPr>
            <w:tcW w:w="749" w:type="dxa"/>
          </w:tcPr>
          <w:p w14:paraId="546E683A" w14:textId="77777777" w:rsidR="00B56C01" w:rsidRDefault="00B56C01" w:rsidP="00E9158E">
            <w:pPr>
              <w:pStyle w:val="TAC"/>
              <w:rPr>
                <w:noProof/>
                <w:lang w:eastAsia="ko-KR"/>
              </w:rPr>
            </w:pPr>
          </w:p>
        </w:tc>
      </w:tr>
      <w:tr w:rsidR="00B56C01" w14:paraId="5198A679" w14:textId="77777777" w:rsidTr="00E9158E">
        <w:trPr>
          <w:jc w:val="center"/>
        </w:trPr>
        <w:tc>
          <w:tcPr>
            <w:tcW w:w="1908" w:type="dxa"/>
            <w:shd w:val="clear" w:color="auto" w:fill="auto"/>
          </w:tcPr>
          <w:p w14:paraId="0BAE5288" w14:textId="77777777" w:rsidR="00B56C01" w:rsidRDefault="00B56C01" w:rsidP="00E9158E">
            <w:pPr>
              <w:pStyle w:val="TAL"/>
              <w:rPr>
                <w:noProof/>
                <w:lang w:eastAsia="zh-CN"/>
              </w:rPr>
            </w:pPr>
            <w:r>
              <w:rPr>
                <w:noProof/>
              </w:rPr>
              <w:t>3GPP-UE-MAC-Address</w:t>
            </w:r>
          </w:p>
        </w:tc>
        <w:tc>
          <w:tcPr>
            <w:tcW w:w="900" w:type="dxa"/>
            <w:shd w:val="clear" w:color="auto" w:fill="auto"/>
          </w:tcPr>
          <w:p w14:paraId="39A0F416" w14:textId="77777777" w:rsidR="00B56C01" w:rsidRDefault="00B56C01" w:rsidP="00E9158E">
            <w:pPr>
              <w:pStyle w:val="TAC"/>
              <w:rPr>
                <w:noProof/>
                <w:lang w:eastAsia="ko-KR"/>
              </w:rPr>
            </w:pPr>
            <w:r>
              <w:rPr>
                <w:noProof/>
                <w:lang w:eastAsia="ko-KR"/>
              </w:rPr>
              <w:t>111</w:t>
            </w:r>
          </w:p>
        </w:tc>
        <w:tc>
          <w:tcPr>
            <w:tcW w:w="2070" w:type="dxa"/>
            <w:shd w:val="clear" w:color="auto" w:fill="auto"/>
          </w:tcPr>
          <w:p w14:paraId="6EC0D12C" w14:textId="77777777" w:rsidR="00B56C01" w:rsidRDefault="00B56C01" w:rsidP="00E9158E">
            <w:pPr>
              <w:pStyle w:val="TAL"/>
              <w:rPr>
                <w:noProof/>
                <w:snapToGrid w:val="0"/>
              </w:rPr>
            </w:pPr>
            <w:r>
              <w:rPr>
                <w:noProof/>
                <w:snapToGrid w:val="0"/>
              </w:rPr>
              <w:t>11.3.1</w:t>
            </w:r>
          </w:p>
        </w:tc>
        <w:tc>
          <w:tcPr>
            <w:tcW w:w="1260" w:type="dxa"/>
            <w:shd w:val="clear" w:color="auto" w:fill="auto"/>
          </w:tcPr>
          <w:p w14:paraId="76257560" w14:textId="77777777" w:rsidR="00B56C01" w:rsidRDefault="00B56C01" w:rsidP="00E9158E">
            <w:pPr>
              <w:pStyle w:val="TAC"/>
              <w:rPr>
                <w:noProof/>
              </w:rPr>
            </w:pPr>
            <w:r>
              <w:rPr>
                <w:noProof/>
              </w:rPr>
              <w:t>OctetString</w:t>
            </w:r>
          </w:p>
        </w:tc>
        <w:tc>
          <w:tcPr>
            <w:tcW w:w="720" w:type="dxa"/>
            <w:shd w:val="clear" w:color="auto" w:fill="auto"/>
          </w:tcPr>
          <w:p w14:paraId="1614CF66" w14:textId="77777777" w:rsidR="00B56C01" w:rsidRDefault="00B56C01" w:rsidP="00E9158E">
            <w:pPr>
              <w:pStyle w:val="TAC"/>
              <w:rPr>
                <w:noProof/>
              </w:rPr>
            </w:pPr>
            <w:r>
              <w:rPr>
                <w:noProof/>
              </w:rPr>
              <w:t>V</w:t>
            </w:r>
          </w:p>
        </w:tc>
        <w:tc>
          <w:tcPr>
            <w:tcW w:w="630" w:type="dxa"/>
            <w:shd w:val="clear" w:color="auto" w:fill="auto"/>
          </w:tcPr>
          <w:p w14:paraId="376548B5" w14:textId="77777777" w:rsidR="00B56C01" w:rsidRDefault="00B56C01" w:rsidP="00E9158E">
            <w:pPr>
              <w:pStyle w:val="TAC"/>
              <w:rPr>
                <w:noProof/>
                <w:lang w:eastAsia="ko-KR"/>
              </w:rPr>
            </w:pPr>
            <w:r>
              <w:rPr>
                <w:noProof/>
                <w:lang w:eastAsia="ko-KR"/>
              </w:rPr>
              <w:t>P</w:t>
            </w:r>
          </w:p>
        </w:tc>
        <w:tc>
          <w:tcPr>
            <w:tcW w:w="900" w:type="dxa"/>
            <w:shd w:val="clear" w:color="auto" w:fill="auto"/>
          </w:tcPr>
          <w:p w14:paraId="43A31AA0" w14:textId="77777777" w:rsidR="00B56C01" w:rsidRDefault="00B56C01" w:rsidP="00E9158E">
            <w:pPr>
              <w:pStyle w:val="TAC"/>
              <w:rPr>
                <w:noProof/>
              </w:rPr>
            </w:pPr>
          </w:p>
        </w:tc>
        <w:tc>
          <w:tcPr>
            <w:tcW w:w="720" w:type="dxa"/>
            <w:shd w:val="clear" w:color="auto" w:fill="auto"/>
          </w:tcPr>
          <w:p w14:paraId="634141EB" w14:textId="77777777" w:rsidR="00B56C01" w:rsidRDefault="00B56C01" w:rsidP="00E9158E">
            <w:pPr>
              <w:pStyle w:val="TAC"/>
              <w:rPr>
                <w:noProof/>
                <w:lang w:eastAsia="ko-KR"/>
              </w:rPr>
            </w:pPr>
            <w:r>
              <w:rPr>
                <w:noProof/>
                <w:lang w:eastAsia="ko-KR"/>
              </w:rPr>
              <w:t>M</w:t>
            </w:r>
          </w:p>
        </w:tc>
        <w:tc>
          <w:tcPr>
            <w:tcW w:w="749" w:type="dxa"/>
            <w:shd w:val="clear" w:color="auto" w:fill="auto"/>
          </w:tcPr>
          <w:p w14:paraId="598AAD62" w14:textId="77777777" w:rsidR="00B56C01" w:rsidRDefault="00B56C01" w:rsidP="00E9158E">
            <w:pPr>
              <w:pStyle w:val="TAC"/>
              <w:rPr>
                <w:noProof/>
                <w:lang w:eastAsia="ko-KR"/>
              </w:rPr>
            </w:pPr>
            <w:r>
              <w:rPr>
                <w:noProof/>
                <w:lang w:eastAsia="ko-KR"/>
              </w:rPr>
              <w:t>Y</w:t>
            </w:r>
          </w:p>
        </w:tc>
        <w:tc>
          <w:tcPr>
            <w:tcW w:w="749" w:type="dxa"/>
          </w:tcPr>
          <w:p w14:paraId="382A80B6" w14:textId="77777777" w:rsidR="00B56C01" w:rsidRDefault="00B56C01" w:rsidP="00E9158E">
            <w:pPr>
              <w:pStyle w:val="TAC"/>
              <w:rPr>
                <w:noProof/>
                <w:lang w:eastAsia="ko-KR"/>
              </w:rPr>
            </w:pPr>
          </w:p>
        </w:tc>
      </w:tr>
      <w:tr w:rsidR="00B56C01" w14:paraId="7A10335C" w14:textId="77777777" w:rsidTr="00E9158E">
        <w:trPr>
          <w:jc w:val="center"/>
        </w:trPr>
        <w:tc>
          <w:tcPr>
            <w:tcW w:w="1908" w:type="dxa"/>
            <w:shd w:val="clear" w:color="auto" w:fill="auto"/>
          </w:tcPr>
          <w:p w14:paraId="6837606C" w14:textId="77777777" w:rsidR="00B56C01" w:rsidRDefault="00B56C01" w:rsidP="00E9158E">
            <w:pPr>
              <w:pStyle w:val="TAL"/>
              <w:rPr>
                <w:noProof/>
                <w:lang w:eastAsia="zh-CN"/>
              </w:rPr>
            </w:pPr>
            <w:r>
              <w:rPr>
                <w:noProof/>
              </w:rPr>
              <w:t>3GPP-Authorization-Reference</w:t>
            </w:r>
          </w:p>
        </w:tc>
        <w:tc>
          <w:tcPr>
            <w:tcW w:w="900" w:type="dxa"/>
            <w:shd w:val="clear" w:color="auto" w:fill="auto"/>
          </w:tcPr>
          <w:p w14:paraId="2F7B01BA" w14:textId="77777777" w:rsidR="00B56C01" w:rsidRDefault="00B56C01" w:rsidP="00E9158E">
            <w:pPr>
              <w:pStyle w:val="TAC"/>
              <w:rPr>
                <w:noProof/>
                <w:lang w:eastAsia="ko-KR"/>
              </w:rPr>
            </w:pPr>
            <w:r>
              <w:rPr>
                <w:noProof/>
                <w:lang w:eastAsia="ko-KR"/>
              </w:rPr>
              <w:t>112</w:t>
            </w:r>
          </w:p>
        </w:tc>
        <w:tc>
          <w:tcPr>
            <w:tcW w:w="2070" w:type="dxa"/>
            <w:shd w:val="clear" w:color="auto" w:fill="auto"/>
          </w:tcPr>
          <w:p w14:paraId="1CFE0507" w14:textId="77777777" w:rsidR="00B56C01" w:rsidRDefault="00B56C01" w:rsidP="00E9158E">
            <w:pPr>
              <w:pStyle w:val="TAL"/>
              <w:rPr>
                <w:noProof/>
                <w:snapToGrid w:val="0"/>
              </w:rPr>
            </w:pPr>
            <w:r>
              <w:rPr>
                <w:noProof/>
                <w:snapToGrid w:val="0"/>
              </w:rPr>
              <w:t>11.3.1</w:t>
            </w:r>
          </w:p>
        </w:tc>
        <w:tc>
          <w:tcPr>
            <w:tcW w:w="1260" w:type="dxa"/>
            <w:shd w:val="clear" w:color="auto" w:fill="auto"/>
          </w:tcPr>
          <w:p w14:paraId="5813A9D2" w14:textId="77777777" w:rsidR="00B56C01" w:rsidRDefault="00B56C01" w:rsidP="00E9158E">
            <w:pPr>
              <w:pStyle w:val="TAC"/>
              <w:rPr>
                <w:noProof/>
              </w:rPr>
            </w:pPr>
            <w:r>
              <w:rPr>
                <w:noProof/>
              </w:rPr>
              <w:t>OctetString</w:t>
            </w:r>
          </w:p>
        </w:tc>
        <w:tc>
          <w:tcPr>
            <w:tcW w:w="720" w:type="dxa"/>
            <w:shd w:val="clear" w:color="auto" w:fill="auto"/>
          </w:tcPr>
          <w:p w14:paraId="0566B3AF" w14:textId="77777777" w:rsidR="00B56C01" w:rsidRDefault="00B56C01" w:rsidP="00E9158E">
            <w:pPr>
              <w:pStyle w:val="TAC"/>
              <w:rPr>
                <w:noProof/>
              </w:rPr>
            </w:pPr>
            <w:r>
              <w:rPr>
                <w:noProof/>
              </w:rPr>
              <w:t>V</w:t>
            </w:r>
          </w:p>
        </w:tc>
        <w:tc>
          <w:tcPr>
            <w:tcW w:w="630" w:type="dxa"/>
            <w:shd w:val="clear" w:color="auto" w:fill="auto"/>
          </w:tcPr>
          <w:p w14:paraId="5008049C" w14:textId="77777777" w:rsidR="00B56C01" w:rsidRDefault="00B56C01" w:rsidP="00E9158E">
            <w:pPr>
              <w:pStyle w:val="TAC"/>
              <w:rPr>
                <w:noProof/>
                <w:lang w:eastAsia="ko-KR"/>
              </w:rPr>
            </w:pPr>
            <w:r>
              <w:rPr>
                <w:noProof/>
                <w:lang w:eastAsia="ko-KR"/>
              </w:rPr>
              <w:t>P</w:t>
            </w:r>
          </w:p>
        </w:tc>
        <w:tc>
          <w:tcPr>
            <w:tcW w:w="900" w:type="dxa"/>
            <w:shd w:val="clear" w:color="auto" w:fill="auto"/>
          </w:tcPr>
          <w:p w14:paraId="5EA5ABD0" w14:textId="77777777" w:rsidR="00B56C01" w:rsidRDefault="00B56C01" w:rsidP="00E9158E">
            <w:pPr>
              <w:pStyle w:val="TAC"/>
              <w:rPr>
                <w:noProof/>
              </w:rPr>
            </w:pPr>
          </w:p>
        </w:tc>
        <w:tc>
          <w:tcPr>
            <w:tcW w:w="720" w:type="dxa"/>
            <w:shd w:val="clear" w:color="auto" w:fill="auto"/>
          </w:tcPr>
          <w:p w14:paraId="14BD2DEC" w14:textId="77777777" w:rsidR="00B56C01" w:rsidRDefault="00B56C01" w:rsidP="00E9158E">
            <w:pPr>
              <w:pStyle w:val="TAC"/>
              <w:rPr>
                <w:noProof/>
                <w:lang w:eastAsia="ko-KR"/>
              </w:rPr>
            </w:pPr>
            <w:r>
              <w:rPr>
                <w:noProof/>
                <w:lang w:eastAsia="ko-KR"/>
              </w:rPr>
              <w:t>M</w:t>
            </w:r>
          </w:p>
        </w:tc>
        <w:tc>
          <w:tcPr>
            <w:tcW w:w="749" w:type="dxa"/>
            <w:shd w:val="clear" w:color="auto" w:fill="auto"/>
          </w:tcPr>
          <w:p w14:paraId="389764AB" w14:textId="77777777" w:rsidR="00B56C01" w:rsidRDefault="00B56C01" w:rsidP="00E9158E">
            <w:pPr>
              <w:pStyle w:val="TAC"/>
              <w:rPr>
                <w:noProof/>
                <w:lang w:eastAsia="ko-KR"/>
              </w:rPr>
            </w:pPr>
            <w:r>
              <w:rPr>
                <w:noProof/>
                <w:lang w:eastAsia="ko-KR"/>
              </w:rPr>
              <w:t>Y</w:t>
            </w:r>
          </w:p>
        </w:tc>
        <w:tc>
          <w:tcPr>
            <w:tcW w:w="749" w:type="dxa"/>
          </w:tcPr>
          <w:p w14:paraId="22FDB4DC" w14:textId="77777777" w:rsidR="00B56C01" w:rsidRDefault="00B56C01" w:rsidP="00E9158E">
            <w:pPr>
              <w:pStyle w:val="TAC"/>
              <w:rPr>
                <w:noProof/>
                <w:lang w:eastAsia="ko-KR"/>
              </w:rPr>
            </w:pPr>
          </w:p>
        </w:tc>
      </w:tr>
      <w:tr w:rsidR="00B56C01" w14:paraId="0F24107E" w14:textId="77777777" w:rsidTr="00E9158E">
        <w:trPr>
          <w:jc w:val="center"/>
        </w:trPr>
        <w:tc>
          <w:tcPr>
            <w:tcW w:w="1908" w:type="dxa"/>
            <w:shd w:val="clear" w:color="auto" w:fill="auto"/>
          </w:tcPr>
          <w:p w14:paraId="5A8F4FA6" w14:textId="77777777" w:rsidR="00B56C01" w:rsidRDefault="00B56C01" w:rsidP="00E9158E">
            <w:pPr>
              <w:pStyle w:val="TAL"/>
              <w:rPr>
                <w:noProof/>
                <w:lang w:eastAsia="zh-CN"/>
              </w:rPr>
            </w:pPr>
            <w:r>
              <w:rPr>
                <w:noProof/>
              </w:rPr>
              <w:t>3GPP-Policy-Reference</w:t>
            </w:r>
          </w:p>
        </w:tc>
        <w:tc>
          <w:tcPr>
            <w:tcW w:w="900" w:type="dxa"/>
            <w:shd w:val="clear" w:color="auto" w:fill="auto"/>
          </w:tcPr>
          <w:p w14:paraId="46EF7DA1" w14:textId="77777777" w:rsidR="00B56C01" w:rsidRDefault="00B56C01" w:rsidP="00E9158E">
            <w:pPr>
              <w:pStyle w:val="TAC"/>
              <w:rPr>
                <w:noProof/>
                <w:lang w:eastAsia="ko-KR"/>
              </w:rPr>
            </w:pPr>
            <w:r>
              <w:rPr>
                <w:noProof/>
                <w:lang w:eastAsia="ko-KR"/>
              </w:rPr>
              <w:t>113</w:t>
            </w:r>
          </w:p>
        </w:tc>
        <w:tc>
          <w:tcPr>
            <w:tcW w:w="2070" w:type="dxa"/>
            <w:shd w:val="clear" w:color="auto" w:fill="auto"/>
          </w:tcPr>
          <w:p w14:paraId="6CB359A9" w14:textId="77777777" w:rsidR="00B56C01" w:rsidRDefault="00B56C01" w:rsidP="00E9158E">
            <w:pPr>
              <w:pStyle w:val="TAL"/>
              <w:rPr>
                <w:noProof/>
                <w:snapToGrid w:val="0"/>
              </w:rPr>
            </w:pPr>
            <w:r>
              <w:rPr>
                <w:noProof/>
                <w:snapToGrid w:val="0"/>
              </w:rPr>
              <w:t>11.3.1</w:t>
            </w:r>
          </w:p>
        </w:tc>
        <w:tc>
          <w:tcPr>
            <w:tcW w:w="1260" w:type="dxa"/>
            <w:shd w:val="clear" w:color="auto" w:fill="auto"/>
          </w:tcPr>
          <w:p w14:paraId="37838FDF" w14:textId="77777777" w:rsidR="00B56C01" w:rsidRDefault="00B56C01" w:rsidP="00E9158E">
            <w:pPr>
              <w:pStyle w:val="TAC"/>
              <w:rPr>
                <w:noProof/>
              </w:rPr>
            </w:pPr>
            <w:r>
              <w:rPr>
                <w:noProof/>
              </w:rPr>
              <w:t>OctetString</w:t>
            </w:r>
          </w:p>
        </w:tc>
        <w:tc>
          <w:tcPr>
            <w:tcW w:w="720" w:type="dxa"/>
            <w:shd w:val="clear" w:color="auto" w:fill="auto"/>
          </w:tcPr>
          <w:p w14:paraId="4D333201" w14:textId="77777777" w:rsidR="00B56C01" w:rsidRDefault="00B56C01" w:rsidP="00E9158E">
            <w:pPr>
              <w:pStyle w:val="TAC"/>
              <w:rPr>
                <w:noProof/>
              </w:rPr>
            </w:pPr>
            <w:r>
              <w:rPr>
                <w:noProof/>
              </w:rPr>
              <w:t>V</w:t>
            </w:r>
          </w:p>
        </w:tc>
        <w:tc>
          <w:tcPr>
            <w:tcW w:w="630" w:type="dxa"/>
            <w:shd w:val="clear" w:color="auto" w:fill="auto"/>
          </w:tcPr>
          <w:p w14:paraId="401241F4" w14:textId="77777777" w:rsidR="00B56C01" w:rsidRDefault="00B56C01" w:rsidP="00E9158E">
            <w:pPr>
              <w:pStyle w:val="TAC"/>
              <w:rPr>
                <w:noProof/>
                <w:lang w:eastAsia="ko-KR"/>
              </w:rPr>
            </w:pPr>
            <w:r>
              <w:rPr>
                <w:noProof/>
                <w:lang w:eastAsia="ko-KR"/>
              </w:rPr>
              <w:t>P</w:t>
            </w:r>
          </w:p>
        </w:tc>
        <w:tc>
          <w:tcPr>
            <w:tcW w:w="900" w:type="dxa"/>
            <w:shd w:val="clear" w:color="auto" w:fill="auto"/>
          </w:tcPr>
          <w:p w14:paraId="17791592" w14:textId="77777777" w:rsidR="00B56C01" w:rsidRDefault="00B56C01" w:rsidP="00E9158E">
            <w:pPr>
              <w:pStyle w:val="TAC"/>
              <w:rPr>
                <w:noProof/>
              </w:rPr>
            </w:pPr>
          </w:p>
        </w:tc>
        <w:tc>
          <w:tcPr>
            <w:tcW w:w="720" w:type="dxa"/>
            <w:shd w:val="clear" w:color="auto" w:fill="auto"/>
          </w:tcPr>
          <w:p w14:paraId="1B3D330B" w14:textId="77777777" w:rsidR="00B56C01" w:rsidRDefault="00B56C01" w:rsidP="00E9158E">
            <w:pPr>
              <w:pStyle w:val="TAC"/>
              <w:rPr>
                <w:noProof/>
                <w:lang w:eastAsia="ko-KR"/>
              </w:rPr>
            </w:pPr>
            <w:r>
              <w:rPr>
                <w:noProof/>
                <w:lang w:eastAsia="ko-KR"/>
              </w:rPr>
              <w:t>M</w:t>
            </w:r>
          </w:p>
        </w:tc>
        <w:tc>
          <w:tcPr>
            <w:tcW w:w="749" w:type="dxa"/>
            <w:shd w:val="clear" w:color="auto" w:fill="auto"/>
          </w:tcPr>
          <w:p w14:paraId="15DBFEE5" w14:textId="77777777" w:rsidR="00B56C01" w:rsidRDefault="00B56C01" w:rsidP="00E9158E">
            <w:pPr>
              <w:pStyle w:val="TAC"/>
              <w:rPr>
                <w:noProof/>
                <w:lang w:eastAsia="ko-KR"/>
              </w:rPr>
            </w:pPr>
            <w:r>
              <w:rPr>
                <w:noProof/>
                <w:lang w:eastAsia="ko-KR"/>
              </w:rPr>
              <w:t>Y</w:t>
            </w:r>
          </w:p>
        </w:tc>
        <w:tc>
          <w:tcPr>
            <w:tcW w:w="749" w:type="dxa"/>
          </w:tcPr>
          <w:p w14:paraId="33CE5F20" w14:textId="77777777" w:rsidR="00B56C01" w:rsidRDefault="00B56C01" w:rsidP="00E9158E">
            <w:pPr>
              <w:pStyle w:val="TAC"/>
              <w:rPr>
                <w:noProof/>
                <w:lang w:eastAsia="ko-KR"/>
              </w:rPr>
            </w:pPr>
            <w:r>
              <w:rPr>
                <w:noProof/>
              </w:rPr>
              <w:t>NOTE 4</w:t>
            </w:r>
          </w:p>
        </w:tc>
      </w:tr>
      <w:tr w:rsidR="00B56C01" w14:paraId="2C5351D3" w14:textId="77777777" w:rsidTr="00E9158E">
        <w:trPr>
          <w:jc w:val="center"/>
        </w:trPr>
        <w:tc>
          <w:tcPr>
            <w:tcW w:w="1908" w:type="dxa"/>
            <w:shd w:val="clear" w:color="auto" w:fill="auto"/>
          </w:tcPr>
          <w:p w14:paraId="75995849" w14:textId="77777777" w:rsidR="00B56C01" w:rsidRDefault="00B56C01" w:rsidP="00E9158E">
            <w:pPr>
              <w:pStyle w:val="TAL"/>
              <w:rPr>
                <w:noProof/>
                <w:lang w:eastAsia="zh-CN"/>
              </w:rPr>
            </w:pPr>
            <w:r>
              <w:t>3GPP-Session-AMBR</w:t>
            </w:r>
          </w:p>
        </w:tc>
        <w:tc>
          <w:tcPr>
            <w:tcW w:w="900" w:type="dxa"/>
            <w:shd w:val="clear" w:color="auto" w:fill="auto"/>
          </w:tcPr>
          <w:p w14:paraId="16DCD04C" w14:textId="77777777" w:rsidR="00B56C01" w:rsidRDefault="00B56C01" w:rsidP="00E9158E">
            <w:pPr>
              <w:pStyle w:val="TAC"/>
              <w:rPr>
                <w:noProof/>
                <w:lang w:eastAsia="ko-KR"/>
              </w:rPr>
            </w:pPr>
            <w:r>
              <w:rPr>
                <w:noProof/>
                <w:lang w:eastAsia="ko-KR"/>
              </w:rPr>
              <w:t>114</w:t>
            </w:r>
          </w:p>
        </w:tc>
        <w:tc>
          <w:tcPr>
            <w:tcW w:w="2070" w:type="dxa"/>
            <w:shd w:val="clear" w:color="auto" w:fill="auto"/>
          </w:tcPr>
          <w:p w14:paraId="302FBD1E" w14:textId="77777777" w:rsidR="00B56C01" w:rsidRDefault="00B56C01" w:rsidP="00E9158E">
            <w:pPr>
              <w:pStyle w:val="TAL"/>
              <w:rPr>
                <w:noProof/>
                <w:snapToGrid w:val="0"/>
              </w:rPr>
            </w:pPr>
            <w:r>
              <w:rPr>
                <w:noProof/>
                <w:snapToGrid w:val="0"/>
              </w:rPr>
              <w:t>11.3.1</w:t>
            </w:r>
          </w:p>
        </w:tc>
        <w:tc>
          <w:tcPr>
            <w:tcW w:w="1260" w:type="dxa"/>
            <w:shd w:val="clear" w:color="auto" w:fill="auto"/>
          </w:tcPr>
          <w:p w14:paraId="3276E2A5" w14:textId="77777777" w:rsidR="00B56C01" w:rsidRDefault="00B56C01" w:rsidP="00E9158E">
            <w:pPr>
              <w:pStyle w:val="TAC"/>
              <w:rPr>
                <w:noProof/>
              </w:rPr>
            </w:pPr>
            <w:r>
              <w:rPr>
                <w:noProof/>
              </w:rPr>
              <w:t>OctetString</w:t>
            </w:r>
          </w:p>
        </w:tc>
        <w:tc>
          <w:tcPr>
            <w:tcW w:w="720" w:type="dxa"/>
            <w:shd w:val="clear" w:color="auto" w:fill="auto"/>
          </w:tcPr>
          <w:p w14:paraId="15E19701" w14:textId="77777777" w:rsidR="00B56C01" w:rsidRDefault="00B56C01" w:rsidP="00E9158E">
            <w:pPr>
              <w:pStyle w:val="TAC"/>
              <w:rPr>
                <w:noProof/>
              </w:rPr>
            </w:pPr>
            <w:r>
              <w:rPr>
                <w:noProof/>
              </w:rPr>
              <w:t>V</w:t>
            </w:r>
          </w:p>
        </w:tc>
        <w:tc>
          <w:tcPr>
            <w:tcW w:w="630" w:type="dxa"/>
            <w:shd w:val="clear" w:color="auto" w:fill="auto"/>
          </w:tcPr>
          <w:p w14:paraId="0A6ACAA6" w14:textId="77777777" w:rsidR="00B56C01" w:rsidRDefault="00B56C01" w:rsidP="00E9158E">
            <w:pPr>
              <w:pStyle w:val="TAC"/>
              <w:rPr>
                <w:noProof/>
                <w:lang w:eastAsia="ko-KR"/>
              </w:rPr>
            </w:pPr>
            <w:r>
              <w:rPr>
                <w:noProof/>
                <w:lang w:eastAsia="ko-KR"/>
              </w:rPr>
              <w:t>P</w:t>
            </w:r>
          </w:p>
        </w:tc>
        <w:tc>
          <w:tcPr>
            <w:tcW w:w="900" w:type="dxa"/>
            <w:shd w:val="clear" w:color="auto" w:fill="auto"/>
          </w:tcPr>
          <w:p w14:paraId="3DECE825" w14:textId="77777777" w:rsidR="00B56C01" w:rsidRDefault="00B56C01" w:rsidP="00E9158E">
            <w:pPr>
              <w:pStyle w:val="TAC"/>
              <w:rPr>
                <w:noProof/>
              </w:rPr>
            </w:pPr>
          </w:p>
        </w:tc>
        <w:tc>
          <w:tcPr>
            <w:tcW w:w="720" w:type="dxa"/>
            <w:shd w:val="clear" w:color="auto" w:fill="auto"/>
          </w:tcPr>
          <w:p w14:paraId="4492A2DE" w14:textId="77777777" w:rsidR="00B56C01" w:rsidRDefault="00B56C01" w:rsidP="00E9158E">
            <w:pPr>
              <w:pStyle w:val="TAC"/>
              <w:rPr>
                <w:noProof/>
                <w:lang w:eastAsia="ko-KR"/>
              </w:rPr>
            </w:pPr>
            <w:r>
              <w:rPr>
                <w:noProof/>
                <w:lang w:eastAsia="ko-KR"/>
              </w:rPr>
              <w:t>M</w:t>
            </w:r>
          </w:p>
        </w:tc>
        <w:tc>
          <w:tcPr>
            <w:tcW w:w="749" w:type="dxa"/>
            <w:shd w:val="clear" w:color="auto" w:fill="auto"/>
          </w:tcPr>
          <w:p w14:paraId="487EE6CE" w14:textId="77777777" w:rsidR="00B56C01" w:rsidRDefault="00B56C01" w:rsidP="00E9158E">
            <w:pPr>
              <w:pStyle w:val="TAC"/>
              <w:rPr>
                <w:noProof/>
                <w:lang w:eastAsia="ko-KR"/>
              </w:rPr>
            </w:pPr>
            <w:r>
              <w:rPr>
                <w:noProof/>
                <w:lang w:eastAsia="ko-KR"/>
              </w:rPr>
              <w:t>Y</w:t>
            </w:r>
          </w:p>
        </w:tc>
        <w:tc>
          <w:tcPr>
            <w:tcW w:w="749" w:type="dxa"/>
          </w:tcPr>
          <w:p w14:paraId="4769439A" w14:textId="77777777" w:rsidR="00B56C01" w:rsidRDefault="00B56C01" w:rsidP="00E9158E">
            <w:pPr>
              <w:pStyle w:val="TAC"/>
              <w:rPr>
                <w:noProof/>
                <w:lang w:eastAsia="ko-KR"/>
              </w:rPr>
            </w:pPr>
          </w:p>
        </w:tc>
      </w:tr>
      <w:tr w:rsidR="00B56C01" w14:paraId="69ACE4AE" w14:textId="77777777" w:rsidTr="00E9158E">
        <w:trPr>
          <w:jc w:val="center"/>
        </w:trPr>
        <w:tc>
          <w:tcPr>
            <w:tcW w:w="1908" w:type="dxa"/>
            <w:shd w:val="clear" w:color="auto" w:fill="auto"/>
          </w:tcPr>
          <w:p w14:paraId="1376CE31" w14:textId="77777777" w:rsidR="00B56C01" w:rsidRDefault="00B56C01" w:rsidP="00E9158E">
            <w:pPr>
              <w:pStyle w:val="TAL"/>
              <w:rPr>
                <w:noProof/>
                <w:lang w:eastAsia="zh-CN"/>
              </w:rPr>
            </w:pPr>
            <w:r>
              <w:t>3GPP-NAI</w:t>
            </w:r>
          </w:p>
        </w:tc>
        <w:tc>
          <w:tcPr>
            <w:tcW w:w="900" w:type="dxa"/>
            <w:shd w:val="clear" w:color="auto" w:fill="auto"/>
          </w:tcPr>
          <w:p w14:paraId="4FD0ECAA" w14:textId="77777777" w:rsidR="00B56C01" w:rsidRDefault="00B56C01" w:rsidP="00E9158E">
            <w:pPr>
              <w:pStyle w:val="TAC"/>
              <w:rPr>
                <w:noProof/>
                <w:lang w:eastAsia="ko-KR"/>
              </w:rPr>
            </w:pPr>
            <w:r>
              <w:rPr>
                <w:noProof/>
                <w:lang w:eastAsia="ko-KR"/>
              </w:rPr>
              <w:t>115</w:t>
            </w:r>
          </w:p>
        </w:tc>
        <w:tc>
          <w:tcPr>
            <w:tcW w:w="2070" w:type="dxa"/>
            <w:shd w:val="clear" w:color="auto" w:fill="auto"/>
          </w:tcPr>
          <w:p w14:paraId="1D141ECF" w14:textId="77777777" w:rsidR="00B56C01" w:rsidRDefault="00B56C01" w:rsidP="00E9158E">
            <w:pPr>
              <w:pStyle w:val="TAL"/>
              <w:rPr>
                <w:noProof/>
                <w:snapToGrid w:val="0"/>
              </w:rPr>
            </w:pPr>
            <w:r>
              <w:rPr>
                <w:noProof/>
                <w:snapToGrid w:val="0"/>
              </w:rPr>
              <w:t>11.3.1</w:t>
            </w:r>
          </w:p>
        </w:tc>
        <w:tc>
          <w:tcPr>
            <w:tcW w:w="1260" w:type="dxa"/>
            <w:shd w:val="clear" w:color="auto" w:fill="auto"/>
          </w:tcPr>
          <w:p w14:paraId="27EEB801" w14:textId="77777777" w:rsidR="00B56C01" w:rsidRDefault="00B56C01" w:rsidP="00E9158E">
            <w:pPr>
              <w:pStyle w:val="TAC"/>
              <w:rPr>
                <w:noProof/>
              </w:rPr>
            </w:pPr>
            <w:r>
              <w:rPr>
                <w:noProof/>
              </w:rPr>
              <w:t>OctetString</w:t>
            </w:r>
          </w:p>
        </w:tc>
        <w:tc>
          <w:tcPr>
            <w:tcW w:w="720" w:type="dxa"/>
            <w:shd w:val="clear" w:color="auto" w:fill="auto"/>
          </w:tcPr>
          <w:p w14:paraId="0C15B8D0" w14:textId="77777777" w:rsidR="00B56C01" w:rsidRDefault="00B56C01" w:rsidP="00E9158E">
            <w:pPr>
              <w:pStyle w:val="TAC"/>
              <w:rPr>
                <w:noProof/>
              </w:rPr>
            </w:pPr>
            <w:r>
              <w:rPr>
                <w:noProof/>
              </w:rPr>
              <w:t>V</w:t>
            </w:r>
          </w:p>
        </w:tc>
        <w:tc>
          <w:tcPr>
            <w:tcW w:w="630" w:type="dxa"/>
            <w:shd w:val="clear" w:color="auto" w:fill="auto"/>
          </w:tcPr>
          <w:p w14:paraId="385FAAC0" w14:textId="77777777" w:rsidR="00B56C01" w:rsidRDefault="00B56C01" w:rsidP="00E9158E">
            <w:pPr>
              <w:pStyle w:val="TAC"/>
              <w:rPr>
                <w:noProof/>
                <w:lang w:eastAsia="ko-KR"/>
              </w:rPr>
            </w:pPr>
            <w:r>
              <w:rPr>
                <w:noProof/>
                <w:lang w:eastAsia="ko-KR"/>
              </w:rPr>
              <w:t>P</w:t>
            </w:r>
          </w:p>
        </w:tc>
        <w:tc>
          <w:tcPr>
            <w:tcW w:w="900" w:type="dxa"/>
            <w:shd w:val="clear" w:color="auto" w:fill="auto"/>
          </w:tcPr>
          <w:p w14:paraId="49266184" w14:textId="77777777" w:rsidR="00B56C01" w:rsidRDefault="00B56C01" w:rsidP="00E9158E">
            <w:pPr>
              <w:pStyle w:val="TAC"/>
              <w:rPr>
                <w:noProof/>
              </w:rPr>
            </w:pPr>
          </w:p>
        </w:tc>
        <w:tc>
          <w:tcPr>
            <w:tcW w:w="720" w:type="dxa"/>
            <w:shd w:val="clear" w:color="auto" w:fill="auto"/>
          </w:tcPr>
          <w:p w14:paraId="6077CFA8" w14:textId="77777777" w:rsidR="00B56C01" w:rsidRDefault="00B56C01" w:rsidP="00E9158E">
            <w:pPr>
              <w:pStyle w:val="TAC"/>
              <w:rPr>
                <w:noProof/>
                <w:lang w:eastAsia="ko-KR"/>
              </w:rPr>
            </w:pPr>
            <w:r>
              <w:rPr>
                <w:noProof/>
                <w:lang w:eastAsia="ko-KR"/>
              </w:rPr>
              <w:t>M</w:t>
            </w:r>
          </w:p>
        </w:tc>
        <w:tc>
          <w:tcPr>
            <w:tcW w:w="749" w:type="dxa"/>
            <w:shd w:val="clear" w:color="auto" w:fill="auto"/>
          </w:tcPr>
          <w:p w14:paraId="6F663D8A" w14:textId="77777777" w:rsidR="00B56C01" w:rsidRDefault="00B56C01" w:rsidP="00E9158E">
            <w:pPr>
              <w:pStyle w:val="TAC"/>
              <w:rPr>
                <w:noProof/>
                <w:lang w:eastAsia="ko-KR"/>
              </w:rPr>
            </w:pPr>
            <w:r>
              <w:rPr>
                <w:noProof/>
                <w:lang w:eastAsia="ko-KR"/>
              </w:rPr>
              <w:t>Y</w:t>
            </w:r>
          </w:p>
        </w:tc>
        <w:tc>
          <w:tcPr>
            <w:tcW w:w="749" w:type="dxa"/>
          </w:tcPr>
          <w:p w14:paraId="4053CB59" w14:textId="77777777" w:rsidR="00B56C01" w:rsidRDefault="00B56C01" w:rsidP="00E9158E">
            <w:pPr>
              <w:pStyle w:val="TAC"/>
              <w:rPr>
                <w:noProof/>
                <w:lang w:eastAsia="ko-KR"/>
              </w:rPr>
            </w:pPr>
          </w:p>
        </w:tc>
      </w:tr>
      <w:tr w:rsidR="00B56C01" w14:paraId="26F0F28A" w14:textId="77777777" w:rsidTr="00E9158E">
        <w:trPr>
          <w:jc w:val="center"/>
        </w:trPr>
        <w:tc>
          <w:tcPr>
            <w:tcW w:w="1908" w:type="dxa"/>
            <w:shd w:val="clear" w:color="auto" w:fill="auto"/>
          </w:tcPr>
          <w:p w14:paraId="28CDCEC3" w14:textId="77777777" w:rsidR="00B56C01" w:rsidRDefault="00B56C01" w:rsidP="00E9158E">
            <w:pPr>
              <w:pStyle w:val="TAL"/>
            </w:pPr>
            <w:r>
              <w:t>3GPP-Session-AMBR-v2</w:t>
            </w:r>
          </w:p>
        </w:tc>
        <w:tc>
          <w:tcPr>
            <w:tcW w:w="900" w:type="dxa"/>
            <w:shd w:val="clear" w:color="auto" w:fill="auto"/>
          </w:tcPr>
          <w:p w14:paraId="7A81E9BA" w14:textId="77777777" w:rsidR="00B56C01" w:rsidRDefault="00B56C01" w:rsidP="00E9158E">
            <w:pPr>
              <w:pStyle w:val="TAC"/>
              <w:rPr>
                <w:noProof/>
                <w:lang w:eastAsia="ko-KR"/>
              </w:rPr>
            </w:pPr>
            <w:r>
              <w:rPr>
                <w:noProof/>
                <w:lang w:eastAsia="ko-KR"/>
              </w:rPr>
              <w:t>116</w:t>
            </w:r>
          </w:p>
        </w:tc>
        <w:tc>
          <w:tcPr>
            <w:tcW w:w="2070" w:type="dxa"/>
            <w:shd w:val="clear" w:color="auto" w:fill="auto"/>
          </w:tcPr>
          <w:p w14:paraId="64F06B12" w14:textId="77777777" w:rsidR="00B56C01" w:rsidRDefault="00B56C01" w:rsidP="00E9158E">
            <w:pPr>
              <w:pStyle w:val="TAL"/>
              <w:rPr>
                <w:noProof/>
                <w:snapToGrid w:val="0"/>
              </w:rPr>
            </w:pPr>
            <w:r>
              <w:rPr>
                <w:noProof/>
                <w:snapToGrid w:val="0"/>
              </w:rPr>
              <w:t>11.3.1</w:t>
            </w:r>
          </w:p>
        </w:tc>
        <w:tc>
          <w:tcPr>
            <w:tcW w:w="1260" w:type="dxa"/>
            <w:shd w:val="clear" w:color="auto" w:fill="auto"/>
          </w:tcPr>
          <w:p w14:paraId="76487DF5" w14:textId="77777777" w:rsidR="00B56C01" w:rsidRDefault="00B56C01" w:rsidP="00E9158E">
            <w:pPr>
              <w:pStyle w:val="TAC"/>
              <w:rPr>
                <w:noProof/>
              </w:rPr>
            </w:pPr>
            <w:r>
              <w:rPr>
                <w:noProof/>
              </w:rPr>
              <w:t>OctetString</w:t>
            </w:r>
          </w:p>
        </w:tc>
        <w:tc>
          <w:tcPr>
            <w:tcW w:w="720" w:type="dxa"/>
            <w:shd w:val="clear" w:color="auto" w:fill="auto"/>
          </w:tcPr>
          <w:p w14:paraId="561519D6" w14:textId="77777777" w:rsidR="00B56C01" w:rsidRDefault="00B56C01" w:rsidP="00E9158E">
            <w:pPr>
              <w:pStyle w:val="TAC"/>
              <w:rPr>
                <w:noProof/>
              </w:rPr>
            </w:pPr>
            <w:r>
              <w:rPr>
                <w:noProof/>
              </w:rPr>
              <w:t>V</w:t>
            </w:r>
          </w:p>
        </w:tc>
        <w:tc>
          <w:tcPr>
            <w:tcW w:w="630" w:type="dxa"/>
            <w:shd w:val="clear" w:color="auto" w:fill="auto"/>
          </w:tcPr>
          <w:p w14:paraId="028D0E13" w14:textId="77777777" w:rsidR="00B56C01" w:rsidRDefault="00B56C01" w:rsidP="00E9158E">
            <w:pPr>
              <w:pStyle w:val="TAC"/>
              <w:rPr>
                <w:noProof/>
                <w:lang w:eastAsia="ko-KR"/>
              </w:rPr>
            </w:pPr>
            <w:r>
              <w:rPr>
                <w:noProof/>
                <w:lang w:eastAsia="ko-KR"/>
              </w:rPr>
              <w:t>P</w:t>
            </w:r>
          </w:p>
        </w:tc>
        <w:tc>
          <w:tcPr>
            <w:tcW w:w="900" w:type="dxa"/>
            <w:shd w:val="clear" w:color="auto" w:fill="auto"/>
          </w:tcPr>
          <w:p w14:paraId="78618E85" w14:textId="77777777" w:rsidR="00B56C01" w:rsidRDefault="00B56C01" w:rsidP="00E9158E">
            <w:pPr>
              <w:pStyle w:val="TAC"/>
              <w:rPr>
                <w:noProof/>
              </w:rPr>
            </w:pPr>
          </w:p>
        </w:tc>
        <w:tc>
          <w:tcPr>
            <w:tcW w:w="720" w:type="dxa"/>
            <w:shd w:val="clear" w:color="auto" w:fill="auto"/>
          </w:tcPr>
          <w:p w14:paraId="51A5772F" w14:textId="77777777" w:rsidR="00B56C01" w:rsidRDefault="00B56C01" w:rsidP="00E9158E">
            <w:pPr>
              <w:pStyle w:val="TAC"/>
              <w:rPr>
                <w:noProof/>
                <w:lang w:eastAsia="ko-KR"/>
              </w:rPr>
            </w:pPr>
            <w:r>
              <w:rPr>
                <w:noProof/>
                <w:lang w:eastAsia="ko-KR"/>
              </w:rPr>
              <w:t>M</w:t>
            </w:r>
          </w:p>
        </w:tc>
        <w:tc>
          <w:tcPr>
            <w:tcW w:w="749" w:type="dxa"/>
            <w:shd w:val="clear" w:color="auto" w:fill="auto"/>
          </w:tcPr>
          <w:p w14:paraId="53DA2203" w14:textId="77777777" w:rsidR="00B56C01" w:rsidRDefault="00B56C01" w:rsidP="00E9158E">
            <w:pPr>
              <w:pStyle w:val="TAC"/>
              <w:rPr>
                <w:noProof/>
                <w:lang w:eastAsia="ko-KR"/>
              </w:rPr>
            </w:pPr>
            <w:r>
              <w:rPr>
                <w:noProof/>
                <w:lang w:eastAsia="ko-KR"/>
              </w:rPr>
              <w:t>Y</w:t>
            </w:r>
          </w:p>
        </w:tc>
        <w:tc>
          <w:tcPr>
            <w:tcW w:w="749" w:type="dxa"/>
          </w:tcPr>
          <w:p w14:paraId="7257A20E" w14:textId="77777777" w:rsidR="00B56C01" w:rsidRDefault="00B56C01" w:rsidP="00E9158E">
            <w:pPr>
              <w:pStyle w:val="TAC"/>
              <w:rPr>
                <w:noProof/>
                <w:lang w:eastAsia="ko-KR"/>
              </w:rPr>
            </w:pPr>
            <w:r>
              <w:rPr>
                <w:noProof/>
                <w:lang w:eastAsia="ko-KR"/>
              </w:rPr>
              <w:t>eSessionAMBR</w:t>
            </w:r>
          </w:p>
        </w:tc>
      </w:tr>
      <w:tr w:rsidR="00B56C01" w14:paraId="587D9DB1" w14:textId="77777777" w:rsidTr="00E9158E">
        <w:trPr>
          <w:jc w:val="center"/>
        </w:trPr>
        <w:tc>
          <w:tcPr>
            <w:tcW w:w="1908" w:type="dxa"/>
            <w:shd w:val="clear" w:color="auto" w:fill="auto"/>
          </w:tcPr>
          <w:p w14:paraId="049570ED" w14:textId="77777777" w:rsidR="00B56C01" w:rsidRDefault="00B56C01" w:rsidP="00E9158E">
            <w:pPr>
              <w:pStyle w:val="TAL"/>
            </w:pPr>
            <w:r>
              <w:t>3GPP-IP-Address-Pool-Info</w:t>
            </w:r>
          </w:p>
        </w:tc>
        <w:tc>
          <w:tcPr>
            <w:tcW w:w="900" w:type="dxa"/>
            <w:shd w:val="clear" w:color="auto" w:fill="auto"/>
          </w:tcPr>
          <w:p w14:paraId="7419F0F0" w14:textId="77777777" w:rsidR="00B56C01" w:rsidRDefault="00B56C01" w:rsidP="00E9158E">
            <w:pPr>
              <w:pStyle w:val="TAC"/>
              <w:rPr>
                <w:noProof/>
                <w:lang w:eastAsia="ko-KR"/>
              </w:rPr>
            </w:pPr>
            <w:r>
              <w:rPr>
                <w:noProof/>
                <w:lang w:eastAsia="ko-KR"/>
              </w:rPr>
              <w:t>118</w:t>
            </w:r>
          </w:p>
        </w:tc>
        <w:tc>
          <w:tcPr>
            <w:tcW w:w="2070" w:type="dxa"/>
            <w:shd w:val="clear" w:color="auto" w:fill="auto"/>
          </w:tcPr>
          <w:p w14:paraId="223D13E9" w14:textId="77777777" w:rsidR="00B56C01" w:rsidRDefault="00B56C01" w:rsidP="00E9158E">
            <w:pPr>
              <w:pStyle w:val="TAL"/>
              <w:rPr>
                <w:noProof/>
                <w:snapToGrid w:val="0"/>
              </w:rPr>
            </w:pPr>
            <w:r>
              <w:rPr>
                <w:noProof/>
                <w:snapToGrid w:val="0"/>
              </w:rPr>
              <w:t>11.3.1</w:t>
            </w:r>
          </w:p>
        </w:tc>
        <w:tc>
          <w:tcPr>
            <w:tcW w:w="1260" w:type="dxa"/>
            <w:shd w:val="clear" w:color="auto" w:fill="auto"/>
          </w:tcPr>
          <w:p w14:paraId="1C319AB4" w14:textId="77777777" w:rsidR="00B56C01" w:rsidRDefault="00B56C01" w:rsidP="00E9158E">
            <w:pPr>
              <w:pStyle w:val="TAC"/>
              <w:rPr>
                <w:noProof/>
              </w:rPr>
            </w:pPr>
            <w:r>
              <w:rPr>
                <w:noProof/>
              </w:rPr>
              <w:t>OctetString</w:t>
            </w:r>
          </w:p>
        </w:tc>
        <w:tc>
          <w:tcPr>
            <w:tcW w:w="720" w:type="dxa"/>
            <w:shd w:val="clear" w:color="auto" w:fill="auto"/>
          </w:tcPr>
          <w:p w14:paraId="3608A2B0" w14:textId="77777777" w:rsidR="00B56C01" w:rsidRDefault="00B56C01" w:rsidP="00E9158E">
            <w:pPr>
              <w:pStyle w:val="TAC"/>
              <w:rPr>
                <w:noProof/>
              </w:rPr>
            </w:pPr>
            <w:r>
              <w:rPr>
                <w:noProof/>
              </w:rPr>
              <w:t>V</w:t>
            </w:r>
          </w:p>
        </w:tc>
        <w:tc>
          <w:tcPr>
            <w:tcW w:w="630" w:type="dxa"/>
            <w:shd w:val="clear" w:color="auto" w:fill="auto"/>
          </w:tcPr>
          <w:p w14:paraId="045615BB" w14:textId="77777777" w:rsidR="00B56C01" w:rsidRDefault="00B56C01" w:rsidP="00E9158E">
            <w:pPr>
              <w:pStyle w:val="TAC"/>
              <w:rPr>
                <w:noProof/>
                <w:lang w:eastAsia="ko-KR"/>
              </w:rPr>
            </w:pPr>
            <w:r>
              <w:rPr>
                <w:noProof/>
                <w:lang w:eastAsia="ko-KR"/>
              </w:rPr>
              <w:t>P</w:t>
            </w:r>
          </w:p>
        </w:tc>
        <w:tc>
          <w:tcPr>
            <w:tcW w:w="900" w:type="dxa"/>
            <w:shd w:val="clear" w:color="auto" w:fill="auto"/>
          </w:tcPr>
          <w:p w14:paraId="758C4799" w14:textId="77777777" w:rsidR="00B56C01" w:rsidRDefault="00B56C01" w:rsidP="00E9158E">
            <w:pPr>
              <w:pStyle w:val="TAC"/>
              <w:rPr>
                <w:noProof/>
              </w:rPr>
            </w:pPr>
          </w:p>
        </w:tc>
        <w:tc>
          <w:tcPr>
            <w:tcW w:w="720" w:type="dxa"/>
            <w:shd w:val="clear" w:color="auto" w:fill="auto"/>
          </w:tcPr>
          <w:p w14:paraId="21A3C048" w14:textId="77777777" w:rsidR="00B56C01" w:rsidRDefault="00B56C01" w:rsidP="00E9158E">
            <w:pPr>
              <w:pStyle w:val="TAC"/>
              <w:rPr>
                <w:noProof/>
                <w:lang w:eastAsia="ko-KR"/>
              </w:rPr>
            </w:pPr>
            <w:r>
              <w:rPr>
                <w:noProof/>
                <w:lang w:eastAsia="ko-KR"/>
              </w:rPr>
              <w:t>M</w:t>
            </w:r>
          </w:p>
        </w:tc>
        <w:tc>
          <w:tcPr>
            <w:tcW w:w="749" w:type="dxa"/>
            <w:shd w:val="clear" w:color="auto" w:fill="auto"/>
          </w:tcPr>
          <w:p w14:paraId="22143BD6" w14:textId="77777777" w:rsidR="00B56C01" w:rsidRDefault="00B56C01" w:rsidP="00E9158E">
            <w:pPr>
              <w:pStyle w:val="TAC"/>
              <w:rPr>
                <w:noProof/>
                <w:lang w:eastAsia="ko-KR"/>
              </w:rPr>
            </w:pPr>
            <w:r>
              <w:rPr>
                <w:noProof/>
                <w:lang w:eastAsia="ko-KR"/>
              </w:rPr>
              <w:t>Y</w:t>
            </w:r>
          </w:p>
        </w:tc>
        <w:tc>
          <w:tcPr>
            <w:tcW w:w="749" w:type="dxa"/>
          </w:tcPr>
          <w:p w14:paraId="7D4844A0" w14:textId="77777777" w:rsidR="00B56C01" w:rsidRDefault="00B56C01" w:rsidP="00E9158E">
            <w:pPr>
              <w:pStyle w:val="TAC"/>
              <w:rPr>
                <w:noProof/>
                <w:lang w:eastAsia="ko-KR"/>
              </w:rPr>
            </w:pPr>
          </w:p>
        </w:tc>
      </w:tr>
      <w:tr w:rsidR="00B56C01" w14:paraId="099D2695" w14:textId="77777777" w:rsidTr="00E9158E">
        <w:trPr>
          <w:jc w:val="center"/>
        </w:trPr>
        <w:tc>
          <w:tcPr>
            <w:tcW w:w="1908" w:type="dxa"/>
            <w:shd w:val="clear" w:color="auto" w:fill="auto"/>
          </w:tcPr>
          <w:p w14:paraId="66177AF9" w14:textId="77777777" w:rsidR="00B56C01" w:rsidRDefault="00B56C01" w:rsidP="00E9158E">
            <w:pPr>
              <w:pStyle w:val="TAL"/>
            </w:pPr>
            <w:r>
              <w:rPr>
                <w:rFonts w:hint="eastAsia"/>
                <w:lang w:eastAsia="zh-CN"/>
              </w:rPr>
              <w:t>3</w:t>
            </w:r>
            <w:r>
              <w:rPr>
                <w:lang w:eastAsia="zh-CN"/>
              </w:rPr>
              <w:t>GPP-VLAN-Id</w:t>
            </w:r>
          </w:p>
        </w:tc>
        <w:tc>
          <w:tcPr>
            <w:tcW w:w="900" w:type="dxa"/>
            <w:shd w:val="clear" w:color="auto" w:fill="auto"/>
          </w:tcPr>
          <w:p w14:paraId="2DD57CF9" w14:textId="77777777" w:rsidR="00B56C01" w:rsidRDefault="00B56C01" w:rsidP="00E9158E">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7228201D" w14:textId="77777777" w:rsidR="00B56C01" w:rsidRDefault="00B56C01" w:rsidP="00E9158E">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864F991" w14:textId="77777777" w:rsidR="00B56C01" w:rsidRDefault="00B56C01" w:rsidP="00E9158E">
            <w:pPr>
              <w:pStyle w:val="TAC"/>
              <w:rPr>
                <w:noProof/>
              </w:rPr>
            </w:pPr>
            <w:r>
              <w:rPr>
                <w:noProof/>
              </w:rPr>
              <w:t>OctetString</w:t>
            </w:r>
          </w:p>
        </w:tc>
        <w:tc>
          <w:tcPr>
            <w:tcW w:w="720" w:type="dxa"/>
            <w:shd w:val="clear" w:color="auto" w:fill="auto"/>
          </w:tcPr>
          <w:p w14:paraId="24C6DB10" w14:textId="77777777" w:rsidR="00B56C01" w:rsidRDefault="00B56C01" w:rsidP="00E9158E">
            <w:pPr>
              <w:pStyle w:val="TAC"/>
              <w:rPr>
                <w:noProof/>
              </w:rPr>
            </w:pPr>
            <w:r>
              <w:rPr>
                <w:noProof/>
              </w:rPr>
              <w:t>V</w:t>
            </w:r>
          </w:p>
        </w:tc>
        <w:tc>
          <w:tcPr>
            <w:tcW w:w="630" w:type="dxa"/>
            <w:shd w:val="clear" w:color="auto" w:fill="auto"/>
          </w:tcPr>
          <w:p w14:paraId="7BCEAECE" w14:textId="77777777" w:rsidR="00B56C01" w:rsidRDefault="00B56C01" w:rsidP="00E9158E">
            <w:pPr>
              <w:pStyle w:val="TAC"/>
              <w:rPr>
                <w:noProof/>
                <w:lang w:eastAsia="ko-KR"/>
              </w:rPr>
            </w:pPr>
            <w:r>
              <w:rPr>
                <w:noProof/>
                <w:lang w:eastAsia="ko-KR"/>
              </w:rPr>
              <w:t>P</w:t>
            </w:r>
          </w:p>
        </w:tc>
        <w:tc>
          <w:tcPr>
            <w:tcW w:w="900" w:type="dxa"/>
            <w:shd w:val="clear" w:color="auto" w:fill="auto"/>
          </w:tcPr>
          <w:p w14:paraId="4315054E" w14:textId="77777777" w:rsidR="00B56C01" w:rsidRDefault="00B56C01" w:rsidP="00E9158E">
            <w:pPr>
              <w:pStyle w:val="TAC"/>
              <w:rPr>
                <w:noProof/>
              </w:rPr>
            </w:pPr>
          </w:p>
        </w:tc>
        <w:tc>
          <w:tcPr>
            <w:tcW w:w="720" w:type="dxa"/>
            <w:shd w:val="clear" w:color="auto" w:fill="auto"/>
          </w:tcPr>
          <w:p w14:paraId="18794D8A" w14:textId="77777777" w:rsidR="00B56C01" w:rsidRDefault="00B56C01" w:rsidP="00E9158E">
            <w:pPr>
              <w:pStyle w:val="TAC"/>
              <w:rPr>
                <w:noProof/>
                <w:lang w:eastAsia="ko-KR"/>
              </w:rPr>
            </w:pPr>
            <w:r>
              <w:rPr>
                <w:noProof/>
                <w:lang w:eastAsia="ko-KR"/>
              </w:rPr>
              <w:t>M</w:t>
            </w:r>
          </w:p>
        </w:tc>
        <w:tc>
          <w:tcPr>
            <w:tcW w:w="749" w:type="dxa"/>
            <w:shd w:val="clear" w:color="auto" w:fill="auto"/>
          </w:tcPr>
          <w:p w14:paraId="00A07690" w14:textId="77777777" w:rsidR="00B56C01" w:rsidRDefault="00B56C01" w:rsidP="00E9158E">
            <w:pPr>
              <w:pStyle w:val="TAC"/>
              <w:rPr>
                <w:noProof/>
                <w:lang w:eastAsia="ko-KR"/>
              </w:rPr>
            </w:pPr>
            <w:r>
              <w:rPr>
                <w:noProof/>
                <w:lang w:eastAsia="ko-KR"/>
              </w:rPr>
              <w:t>Y</w:t>
            </w:r>
          </w:p>
        </w:tc>
        <w:tc>
          <w:tcPr>
            <w:tcW w:w="749" w:type="dxa"/>
          </w:tcPr>
          <w:p w14:paraId="26F1141B" w14:textId="77777777" w:rsidR="00B56C01" w:rsidRDefault="00B56C01" w:rsidP="00E9158E">
            <w:pPr>
              <w:pStyle w:val="TAC"/>
              <w:rPr>
                <w:noProof/>
                <w:lang w:eastAsia="ko-KR"/>
              </w:rPr>
            </w:pPr>
          </w:p>
        </w:tc>
      </w:tr>
      <w:tr w:rsidR="00B56C01" w14:paraId="54B911F4" w14:textId="77777777" w:rsidTr="00E9158E">
        <w:trPr>
          <w:jc w:val="center"/>
        </w:trPr>
        <w:tc>
          <w:tcPr>
            <w:tcW w:w="1908" w:type="dxa"/>
            <w:shd w:val="clear" w:color="auto" w:fill="auto"/>
          </w:tcPr>
          <w:p w14:paraId="6CDDC7C7" w14:textId="77777777" w:rsidR="00B56C01" w:rsidRDefault="00B56C01" w:rsidP="00E9158E">
            <w:pPr>
              <w:pStyle w:val="TAL"/>
            </w:pPr>
            <w:r>
              <w:t>3GPP-TNAP-Identifier</w:t>
            </w:r>
          </w:p>
        </w:tc>
        <w:tc>
          <w:tcPr>
            <w:tcW w:w="900" w:type="dxa"/>
            <w:shd w:val="clear" w:color="auto" w:fill="auto"/>
          </w:tcPr>
          <w:p w14:paraId="134614D8" w14:textId="77777777" w:rsidR="00B56C01" w:rsidRDefault="00B56C01" w:rsidP="00E9158E">
            <w:pPr>
              <w:pStyle w:val="TAC"/>
              <w:rPr>
                <w:noProof/>
                <w:lang w:eastAsia="ko-KR"/>
              </w:rPr>
            </w:pPr>
            <w:r>
              <w:rPr>
                <w:noProof/>
                <w:lang w:eastAsia="ko-KR"/>
              </w:rPr>
              <w:t>120</w:t>
            </w:r>
          </w:p>
        </w:tc>
        <w:tc>
          <w:tcPr>
            <w:tcW w:w="2070" w:type="dxa"/>
            <w:shd w:val="clear" w:color="auto" w:fill="auto"/>
          </w:tcPr>
          <w:p w14:paraId="029A61CA" w14:textId="77777777" w:rsidR="00B56C01" w:rsidRDefault="00B56C01" w:rsidP="00E9158E">
            <w:pPr>
              <w:pStyle w:val="TAL"/>
              <w:rPr>
                <w:noProof/>
                <w:snapToGrid w:val="0"/>
              </w:rPr>
            </w:pPr>
            <w:r>
              <w:rPr>
                <w:noProof/>
                <w:snapToGrid w:val="0"/>
              </w:rPr>
              <w:t>11.3.1</w:t>
            </w:r>
          </w:p>
        </w:tc>
        <w:tc>
          <w:tcPr>
            <w:tcW w:w="1260" w:type="dxa"/>
            <w:shd w:val="clear" w:color="auto" w:fill="auto"/>
          </w:tcPr>
          <w:p w14:paraId="77A62226" w14:textId="77777777" w:rsidR="00B56C01" w:rsidRDefault="00B56C01" w:rsidP="00E9158E">
            <w:pPr>
              <w:pStyle w:val="TAC"/>
              <w:rPr>
                <w:noProof/>
              </w:rPr>
            </w:pPr>
            <w:r>
              <w:rPr>
                <w:noProof/>
              </w:rPr>
              <w:t>OctetString</w:t>
            </w:r>
          </w:p>
        </w:tc>
        <w:tc>
          <w:tcPr>
            <w:tcW w:w="720" w:type="dxa"/>
            <w:shd w:val="clear" w:color="auto" w:fill="auto"/>
          </w:tcPr>
          <w:p w14:paraId="3B790C9C" w14:textId="77777777" w:rsidR="00B56C01" w:rsidRDefault="00B56C01" w:rsidP="00E9158E">
            <w:pPr>
              <w:pStyle w:val="TAC"/>
              <w:rPr>
                <w:noProof/>
              </w:rPr>
            </w:pPr>
            <w:r>
              <w:rPr>
                <w:noProof/>
              </w:rPr>
              <w:t>V</w:t>
            </w:r>
          </w:p>
        </w:tc>
        <w:tc>
          <w:tcPr>
            <w:tcW w:w="630" w:type="dxa"/>
            <w:shd w:val="clear" w:color="auto" w:fill="auto"/>
          </w:tcPr>
          <w:p w14:paraId="2DE5905E" w14:textId="77777777" w:rsidR="00B56C01" w:rsidRDefault="00B56C01" w:rsidP="00E9158E">
            <w:pPr>
              <w:pStyle w:val="TAC"/>
              <w:rPr>
                <w:noProof/>
                <w:lang w:eastAsia="ko-KR"/>
              </w:rPr>
            </w:pPr>
            <w:r>
              <w:rPr>
                <w:noProof/>
                <w:lang w:eastAsia="ko-KR"/>
              </w:rPr>
              <w:t>P</w:t>
            </w:r>
          </w:p>
        </w:tc>
        <w:tc>
          <w:tcPr>
            <w:tcW w:w="900" w:type="dxa"/>
            <w:shd w:val="clear" w:color="auto" w:fill="auto"/>
          </w:tcPr>
          <w:p w14:paraId="5AE03BDD" w14:textId="77777777" w:rsidR="00B56C01" w:rsidRDefault="00B56C01" w:rsidP="00E9158E">
            <w:pPr>
              <w:pStyle w:val="TAC"/>
              <w:rPr>
                <w:noProof/>
              </w:rPr>
            </w:pPr>
          </w:p>
        </w:tc>
        <w:tc>
          <w:tcPr>
            <w:tcW w:w="720" w:type="dxa"/>
            <w:shd w:val="clear" w:color="auto" w:fill="auto"/>
          </w:tcPr>
          <w:p w14:paraId="676585B1" w14:textId="77777777" w:rsidR="00B56C01" w:rsidRDefault="00B56C01" w:rsidP="00E9158E">
            <w:pPr>
              <w:pStyle w:val="TAC"/>
              <w:rPr>
                <w:noProof/>
                <w:lang w:eastAsia="ko-KR"/>
              </w:rPr>
            </w:pPr>
            <w:r>
              <w:rPr>
                <w:noProof/>
                <w:lang w:eastAsia="ko-KR"/>
              </w:rPr>
              <w:t>M</w:t>
            </w:r>
          </w:p>
        </w:tc>
        <w:tc>
          <w:tcPr>
            <w:tcW w:w="749" w:type="dxa"/>
            <w:shd w:val="clear" w:color="auto" w:fill="auto"/>
          </w:tcPr>
          <w:p w14:paraId="3CC6D388" w14:textId="77777777" w:rsidR="00B56C01" w:rsidRDefault="00B56C01" w:rsidP="00E9158E">
            <w:pPr>
              <w:pStyle w:val="TAC"/>
              <w:rPr>
                <w:noProof/>
                <w:lang w:eastAsia="ko-KR"/>
              </w:rPr>
            </w:pPr>
            <w:r>
              <w:rPr>
                <w:noProof/>
                <w:lang w:eastAsia="ko-KR"/>
              </w:rPr>
              <w:t>Y</w:t>
            </w:r>
          </w:p>
        </w:tc>
        <w:tc>
          <w:tcPr>
            <w:tcW w:w="749" w:type="dxa"/>
          </w:tcPr>
          <w:p w14:paraId="32ADE864" w14:textId="77777777" w:rsidR="00B56C01" w:rsidRDefault="00B56C01" w:rsidP="00E9158E">
            <w:pPr>
              <w:pStyle w:val="TAC"/>
              <w:rPr>
                <w:noProof/>
                <w:lang w:eastAsia="ko-KR"/>
              </w:rPr>
            </w:pPr>
          </w:p>
        </w:tc>
      </w:tr>
      <w:tr w:rsidR="00B56C01" w14:paraId="33680D2A" w14:textId="77777777" w:rsidTr="00E9158E">
        <w:trPr>
          <w:jc w:val="center"/>
        </w:trPr>
        <w:tc>
          <w:tcPr>
            <w:tcW w:w="1908" w:type="dxa"/>
            <w:shd w:val="clear" w:color="auto" w:fill="auto"/>
          </w:tcPr>
          <w:p w14:paraId="5AF29E5F" w14:textId="77777777" w:rsidR="00B56C01" w:rsidRDefault="00B56C01" w:rsidP="00E9158E">
            <w:pPr>
              <w:pStyle w:val="TAL"/>
            </w:pPr>
            <w:r>
              <w:t>3GPP-HFC-NodeId</w:t>
            </w:r>
          </w:p>
        </w:tc>
        <w:tc>
          <w:tcPr>
            <w:tcW w:w="900" w:type="dxa"/>
            <w:shd w:val="clear" w:color="auto" w:fill="auto"/>
          </w:tcPr>
          <w:p w14:paraId="28B28F76" w14:textId="77777777" w:rsidR="00B56C01" w:rsidRDefault="00B56C01" w:rsidP="00E9158E">
            <w:pPr>
              <w:pStyle w:val="TAC"/>
              <w:rPr>
                <w:noProof/>
                <w:lang w:eastAsia="ko-KR"/>
              </w:rPr>
            </w:pPr>
            <w:r>
              <w:rPr>
                <w:noProof/>
                <w:lang w:eastAsia="ko-KR"/>
              </w:rPr>
              <w:t>121</w:t>
            </w:r>
          </w:p>
        </w:tc>
        <w:tc>
          <w:tcPr>
            <w:tcW w:w="2070" w:type="dxa"/>
            <w:shd w:val="clear" w:color="auto" w:fill="auto"/>
          </w:tcPr>
          <w:p w14:paraId="65365963" w14:textId="77777777" w:rsidR="00B56C01" w:rsidRDefault="00B56C01" w:rsidP="00E9158E">
            <w:pPr>
              <w:pStyle w:val="TAL"/>
              <w:rPr>
                <w:noProof/>
                <w:snapToGrid w:val="0"/>
              </w:rPr>
            </w:pPr>
            <w:r>
              <w:rPr>
                <w:noProof/>
                <w:snapToGrid w:val="0"/>
              </w:rPr>
              <w:t>11.3.1</w:t>
            </w:r>
          </w:p>
        </w:tc>
        <w:tc>
          <w:tcPr>
            <w:tcW w:w="1260" w:type="dxa"/>
            <w:shd w:val="clear" w:color="auto" w:fill="auto"/>
          </w:tcPr>
          <w:p w14:paraId="71101BA8" w14:textId="77777777" w:rsidR="00B56C01" w:rsidRDefault="00B56C01" w:rsidP="00E9158E">
            <w:pPr>
              <w:pStyle w:val="TAC"/>
              <w:rPr>
                <w:noProof/>
              </w:rPr>
            </w:pPr>
            <w:r>
              <w:rPr>
                <w:noProof/>
              </w:rPr>
              <w:t>OctetString</w:t>
            </w:r>
          </w:p>
        </w:tc>
        <w:tc>
          <w:tcPr>
            <w:tcW w:w="720" w:type="dxa"/>
            <w:shd w:val="clear" w:color="auto" w:fill="auto"/>
          </w:tcPr>
          <w:p w14:paraId="1201DD11" w14:textId="77777777" w:rsidR="00B56C01" w:rsidRDefault="00B56C01" w:rsidP="00E9158E">
            <w:pPr>
              <w:pStyle w:val="TAC"/>
              <w:rPr>
                <w:noProof/>
              </w:rPr>
            </w:pPr>
            <w:r>
              <w:rPr>
                <w:noProof/>
              </w:rPr>
              <w:t>V</w:t>
            </w:r>
          </w:p>
        </w:tc>
        <w:tc>
          <w:tcPr>
            <w:tcW w:w="630" w:type="dxa"/>
            <w:shd w:val="clear" w:color="auto" w:fill="auto"/>
          </w:tcPr>
          <w:p w14:paraId="6C8A9157" w14:textId="77777777" w:rsidR="00B56C01" w:rsidRDefault="00B56C01" w:rsidP="00E9158E">
            <w:pPr>
              <w:pStyle w:val="TAC"/>
              <w:rPr>
                <w:noProof/>
                <w:lang w:eastAsia="ko-KR"/>
              </w:rPr>
            </w:pPr>
            <w:r>
              <w:rPr>
                <w:noProof/>
                <w:lang w:eastAsia="ko-KR"/>
              </w:rPr>
              <w:t>P</w:t>
            </w:r>
          </w:p>
        </w:tc>
        <w:tc>
          <w:tcPr>
            <w:tcW w:w="900" w:type="dxa"/>
            <w:shd w:val="clear" w:color="auto" w:fill="auto"/>
          </w:tcPr>
          <w:p w14:paraId="1AF6B157" w14:textId="77777777" w:rsidR="00B56C01" w:rsidRDefault="00B56C01" w:rsidP="00E9158E">
            <w:pPr>
              <w:pStyle w:val="TAC"/>
              <w:rPr>
                <w:noProof/>
              </w:rPr>
            </w:pPr>
          </w:p>
        </w:tc>
        <w:tc>
          <w:tcPr>
            <w:tcW w:w="720" w:type="dxa"/>
            <w:shd w:val="clear" w:color="auto" w:fill="auto"/>
          </w:tcPr>
          <w:p w14:paraId="04FE1E77" w14:textId="77777777" w:rsidR="00B56C01" w:rsidRDefault="00B56C01" w:rsidP="00E9158E">
            <w:pPr>
              <w:pStyle w:val="TAC"/>
              <w:rPr>
                <w:noProof/>
                <w:lang w:eastAsia="ko-KR"/>
              </w:rPr>
            </w:pPr>
            <w:r>
              <w:rPr>
                <w:noProof/>
                <w:lang w:eastAsia="ko-KR"/>
              </w:rPr>
              <w:t>M</w:t>
            </w:r>
          </w:p>
        </w:tc>
        <w:tc>
          <w:tcPr>
            <w:tcW w:w="749" w:type="dxa"/>
            <w:shd w:val="clear" w:color="auto" w:fill="auto"/>
          </w:tcPr>
          <w:p w14:paraId="23E37620" w14:textId="77777777" w:rsidR="00B56C01" w:rsidRDefault="00B56C01" w:rsidP="00E9158E">
            <w:pPr>
              <w:pStyle w:val="TAC"/>
              <w:rPr>
                <w:noProof/>
                <w:lang w:eastAsia="ko-KR"/>
              </w:rPr>
            </w:pPr>
            <w:r>
              <w:rPr>
                <w:noProof/>
                <w:lang w:eastAsia="ko-KR"/>
              </w:rPr>
              <w:t>Y</w:t>
            </w:r>
          </w:p>
        </w:tc>
        <w:tc>
          <w:tcPr>
            <w:tcW w:w="749" w:type="dxa"/>
          </w:tcPr>
          <w:p w14:paraId="68377A9F" w14:textId="77777777" w:rsidR="00B56C01" w:rsidRDefault="00B56C01" w:rsidP="00E9158E">
            <w:pPr>
              <w:pStyle w:val="TAC"/>
              <w:rPr>
                <w:noProof/>
                <w:lang w:eastAsia="ko-KR"/>
              </w:rPr>
            </w:pPr>
          </w:p>
        </w:tc>
      </w:tr>
      <w:tr w:rsidR="00B56C01" w14:paraId="633D5108" w14:textId="77777777" w:rsidTr="00E9158E">
        <w:trPr>
          <w:jc w:val="center"/>
        </w:trPr>
        <w:tc>
          <w:tcPr>
            <w:tcW w:w="1908" w:type="dxa"/>
            <w:shd w:val="clear" w:color="auto" w:fill="auto"/>
          </w:tcPr>
          <w:p w14:paraId="39CDD136" w14:textId="77777777" w:rsidR="00B56C01" w:rsidRDefault="00B56C01" w:rsidP="00E9158E">
            <w:pPr>
              <w:pStyle w:val="TAL"/>
            </w:pPr>
            <w:r>
              <w:t>3GPP-GLI</w:t>
            </w:r>
          </w:p>
        </w:tc>
        <w:tc>
          <w:tcPr>
            <w:tcW w:w="900" w:type="dxa"/>
            <w:shd w:val="clear" w:color="auto" w:fill="auto"/>
          </w:tcPr>
          <w:p w14:paraId="27DFCD00" w14:textId="77777777" w:rsidR="00B56C01" w:rsidRDefault="00B56C01" w:rsidP="00E9158E">
            <w:pPr>
              <w:pStyle w:val="TAC"/>
              <w:rPr>
                <w:noProof/>
                <w:lang w:eastAsia="ko-KR"/>
              </w:rPr>
            </w:pPr>
            <w:r>
              <w:rPr>
                <w:noProof/>
                <w:lang w:eastAsia="ko-KR"/>
              </w:rPr>
              <w:t>122</w:t>
            </w:r>
          </w:p>
        </w:tc>
        <w:tc>
          <w:tcPr>
            <w:tcW w:w="2070" w:type="dxa"/>
            <w:shd w:val="clear" w:color="auto" w:fill="auto"/>
          </w:tcPr>
          <w:p w14:paraId="4FC83E4F" w14:textId="77777777" w:rsidR="00B56C01" w:rsidRDefault="00B56C01" w:rsidP="00E9158E">
            <w:pPr>
              <w:pStyle w:val="TAL"/>
              <w:rPr>
                <w:noProof/>
                <w:snapToGrid w:val="0"/>
              </w:rPr>
            </w:pPr>
            <w:r>
              <w:rPr>
                <w:noProof/>
                <w:snapToGrid w:val="0"/>
              </w:rPr>
              <w:t>11.3.1</w:t>
            </w:r>
          </w:p>
        </w:tc>
        <w:tc>
          <w:tcPr>
            <w:tcW w:w="1260" w:type="dxa"/>
            <w:shd w:val="clear" w:color="auto" w:fill="auto"/>
          </w:tcPr>
          <w:p w14:paraId="500B3736" w14:textId="77777777" w:rsidR="00B56C01" w:rsidRDefault="00B56C01" w:rsidP="00E9158E">
            <w:pPr>
              <w:pStyle w:val="TAC"/>
              <w:rPr>
                <w:noProof/>
              </w:rPr>
            </w:pPr>
            <w:r>
              <w:rPr>
                <w:noProof/>
              </w:rPr>
              <w:t>OctetString</w:t>
            </w:r>
          </w:p>
        </w:tc>
        <w:tc>
          <w:tcPr>
            <w:tcW w:w="720" w:type="dxa"/>
            <w:shd w:val="clear" w:color="auto" w:fill="auto"/>
          </w:tcPr>
          <w:p w14:paraId="5951FCA4" w14:textId="77777777" w:rsidR="00B56C01" w:rsidRDefault="00B56C01" w:rsidP="00E9158E">
            <w:pPr>
              <w:pStyle w:val="TAC"/>
              <w:rPr>
                <w:noProof/>
              </w:rPr>
            </w:pPr>
            <w:r>
              <w:rPr>
                <w:noProof/>
              </w:rPr>
              <w:t>V</w:t>
            </w:r>
          </w:p>
        </w:tc>
        <w:tc>
          <w:tcPr>
            <w:tcW w:w="630" w:type="dxa"/>
            <w:shd w:val="clear" w:color="auto" w:fill="auto"/>
          </w:tcPr>
          <w:p w14:paraId="3955FA3E" w14:textId="77777777" w:rsidR="00B56C01" w:rsidRDefault="00B56C01" w:rsidP="00E9158E">
            <w:pPr>
              <w:pStyle w:val="TAC"/>
              <w:rPr>
                <w:noProof/>
                <w:lang w:eastAsia="ko-KR"/>
              </w:rPr>
            </w:pPr>
            <w:r>
              <w:rPr>
                <w:noProof/>
                <w:lang w:eastAsia="ko-KR"/>
              </w:rPr>
              <w:t>P</w:t>
            </w:r>
          </w:p>
        </w:tc>
        <w:tc>
          <w:tcPr>
            <w:tcW w:w="900" w:type="dxa"/>
            <w:shd w:val="clear" w:color="auto" w:fill="auto"/>
          </w:tcPr>
          <w:p w14:paraId="326DEE1F" w14:textId="77777777" w:rsidR="00B56C01" w:rsidRDefault="00B56C01" w:rsidP="00E9158E">
            <w:pPr>
              <w:pStyle w:val="TAC"/>
              <w:rPr>
                <w:noProof/>
              </w:rPr>
            </w:pPr>
          </w:p>
        </w:tc>
        <w:tc>
          <w:tcPr>
            <w:tcW w:w="720" w:type="dxa"/>
            <w:shd w:val="clear" w:color="auto" w:fill="auto"/>
          </w:tcPr>
          <w:p w14:paraId="3E54EDAF" w14:textId="77777777" w:rsidR="00B56C01" w:rsidRDefault="00B56C01" w:rsidP="00E9158E">
            <w:pPr>
              <w:pStyle w:val="TAC"/>
              <w:rPr>
                <w:noProof/>
                <w:lang w:eastAsia="ko-KR"/>
              </w:rPr>
            </w:pPr>
            <w:r>
              <w:rPr>
                <w:noProof/>
                <w:lang w:eastAsia="ko-KR"/>
              </w:rPr>
              <w:t>M</w:t>
            </w:r>
          </w:p>
        </w:tc>
        <w:tc>
          <w:tcPr>
            <w:tcW w:w="749" w:type="dxa"/>
            <w:shd w:val="clear" w:color="auto" w:fill="auto"/>
          </w:tcPr>
          <w:p w14:paraId="5B2F24EB" w14:textId="77777777" w:rsidR="00B56C01" w:rsidRDefault="00B56C01" w:rsidP="00E9158E">
            <w:pPr>
              <w:pStyle w:val="TAC"/>
              <w:rPr>
                <w:noProof/>
                <w:lang w:eastAsia="ko-KR"/>
              </w:rPr>
            </w:pPr>
            <w:r>
              <w:rPr>
                <w:noProof/>
                <w:lang w:eastAsia="ko-KR"/>
              </w:rPr>
              <w:t>Y</w:t>
            </w:r>
          </w:p>
        </w:tc>
        <w:tc>
          <w:tcPr>
            <w:tcW w:w="749" w:type="dxa"/>
          </w:tcPr>
          <w:p w14:paraId="3AA83D1D" w14:textId="77777777" w:rsidR="00B56C01" w:rsidRDefault="00B56C01" w:rsidP="00E9158E">
            <w:pPr>
              <w:pStyle w:val="TAC"/>
              <w:rPr>
                <w:noProof/>
                <w:lang w:eastAsia="ko-KR"/>
              </w:rPr>
            </w:pPr>
          </w:p>
        </w:tc>
      </w:tr>
      <w:tr w:rsidR="00B56C01" w14:paraId="48BAD271" w14:textId="77777777" w:rsidTr="00E9158E">
        <w:trPr>
          <w:jc w:val="center"/>
        </w:trPr>
        <w:tc>
          <w:tcPr>
            <w:tcW w:w="1908" w:type="dxa"/>
            <w:shd w:val="clear" w:color="auto" w:fill="auto"/>
          </w:tcPr>
          <w:p w14:paraId="425A9565" w14:textId="77777777" w:rsidR="00B56C01" w:rsidRDefault="00B56C01" w:rsidP="00E9158E">
            <w:pPr>
              <w:pStyle w:val="TAL"/>
            </w:pPr>
            <w:r>
              <w:t>3GPP-Line</w:t>
            </w:r>
            <w:r>
              <w:rPr>
                <w:rFonts w:hint="eastAsia"/>
                <w:lang w:eastAsia="zh-CN"/>
              </w:rPr>
              <w:t>-</w:t>
            </w:r>
            <w:r>
              <w:t>Type</w:t>
            </w:r>
          </w:p>
        </w:tc>
        <w:tc>
          <w:tcPr>
            <w:tcW w:w="900" w:type="dxa"/>
            <w:shd w:val="clear" w:color="auto" w:fill="auto"/>
          </w:tcPr>
          <w:p w14:paraId="28221657" w14:textId="77777777" w:rsidR="00B56C01" w:rsidRDefault="00B56C01" w:rsidP="00E9158E">
            <w:pPr>
              <w:pStyle w:val="TAC"/>
              <w:rPr>
                <w:noProof/>
                <w:lang w:eastAsia="ko-KR"/>
              </w:rPr>
            </w:pPr>
            <w:r>
              <w:rPr>
                <w:noProof/>
                <w:lang w:eastAsia="ko-KR"/>
              </w:rPr>
              <w:t>123</w:t>
            </w:r>
          </w:p>
        </w:tc>
        <w:tc>
          <w:tcPr>
            <w:tcW w:w="2070" w:type="dxa"/>
            <w:shd w:val="clear" w:color="auto" w:fill="auto"/>
          </w:tcPr>
          <w:p w14:paraId="3EBFC87E" w14:textId="77777777" w:rsidR="00B56C01" w:rsidRDefault="00B56C01" w:rsidP="00E9158E">
            <w:pPr>
              <w:pStyle w:val="TAL"/>
              <w:rPr>
                <w:noProof/>
                <w:snapToGrid w:val="0"/>
              </w:rPr>
            </w:pPr>
            <w:r>
              <w:rPr>
                <w:noProof/>
                <w:snapToGrid w:val="0"/>
              </w:rPr>
              <w:t>11.3.1</w:t>
            </w:r>
          </w:p>
        </w:tc>
        <w:tc>
          <w:tcPr>
            <w:tcW w:w="1260" w:type="dxa"/>
            <w:shd w:val="clear" w:color="auto" w:fill="auto"/>
          </w:tcPr>
          <w:p w14:paraId="5E7B6F26" w14:textId="77777777" w:rsidR="00B56C01" w:rsidRDefault="00B56C01" w:rsidP="00E9158E">
            <w:pPr>
              <w:pStyle w:val="TAC"/>
              <w:rPr>
                <w:noProof/>
              </w:rPr>
            </w:pPr>
            <w:r>
              <w:rPr>
                <w:noProof/>
              </w:rPr>
              <w:t>OctetString</w:t>
            </w:r>
          </w:p>
        </w:tc>
        <w:tc>
          <w:tcPr>
            <w:tcW w:w="720" w:type="dxa"/>
            <w:shd w:val="clear" w:color="auto" w:fill="auto"/>
          </w:tcPr>
          <w:p w14:paraId="4063FBCB" w14:textId="77777777" w:rsidR="00B56C01" w:rsidRDefault="00B56C01" w:rsidP="00E9158E">
            <w:pPr>
              <w:pStyle w:val="TAC"/>
              <w:rPr>
                <w:noProof/>
              </w:rPr>
            </w:pPr>
            <w:r>
              <w:rPr>
                <w:noProof/>
              </w:rPr>
              <w:t>V</w:t>
            </w:r>
          </w:p>
        </w:tc>
        <w:tc>
          <w:tcPr>
            <w:tcW w:w="630" w:type="dxa"/>
            <w:shd w:val="clear" w:color="auto" w:fill="auto"/>
          </w:tcPr>
          <w:p w14:paraId="56BF5F4E" w14:textId="77777777" w:rsidR="00B56C01" w:rsidRDefault="00B56C01" w:rsidP="00E9158E">
            <w:pPr>
              <w:pStyle w:val="TAC"/>
              <w:rPr>
                <w:noProof/>
                <w:lang w:eastAsia="ko-KR"/>
              </w:rPr>
            </w:pPr>
            <w:r>
              <w:rPr>
                <w:noProof/>
                <w:lang w:eastAsia="ko-KR"/>
              </w:rPr>
              <w:t>P</w:t>
            </w:r>
          </w:p>
        </w:tc>
        <w:tc>
          <w:tcPr>
            <w:tcW w:w="900" w:type="dxa"/>
            <w:shd w:val="clear" w:color="auto" w:fill="auto"/>
          </w:tcPr>
          <w:p w14:paraId="06B814E5" w14:textId="77777777" w:rsidR="00B56C01" w:rsidRDefault="00B56C01" w:rsidP="00E9158E">
            <w:pPr>
              <w:pStyle w:val="TAC"/>
              <w:rPr>
                <w:noProof/>
              </w:rPr>
            </w:pPr>
          </w:p>
        </w:tc>
        <w:tc>
          <w:tcPr>
            <w:tcW w:w="720" w:type="dxa"/>
            <w:shd w:val="clear" w:color="auto" w:fill="auto"/>
          </w:tcPr>
          <w:p w14:paraId="5F065BB3" w14:textId="77777777" w:rsidR="00B56C01" w:rsidRDefault="00B56C01" w:rsidP="00E9158E">
            <w:pPr>
              <w:pStyle w:val="TAC"/>
              <w:rPr>
                <w:noProof/>
                <w:lang w:eastAsia="ko-KR"/>
              </w:rPr>
            </w:pPr>
            <w:r>
              <w:rPr>
                <w:noProof/>
                <w:lang w:eastAsia="ko-KR"/>
              </w:rPr>
              <w:t>M</w:t>
            </w:r>
          </w:p>
        </w:tc>
        <w:tc>
          <w:tcPr>
            <w:tcW w:w="749" w:type="dxa"/>
            <w:shd w:val="clear" w:color="auto" w:fill="auto"/>
          </w:tcPr>
          <w:p w14:paraId="11F8B8F3" w14:textId="77777777" w:rsidR="00B56C01" w:rsidRDefault="00B56C01" w:rsidP="00E9158E">
            <w:pPr>
              <w:pStyle w:val="TAC"/>
              <w:rPr>
                <w:noProof/>
                <w:lang w:eastAsia="ko-KR"/>
              </w:rPr>
            </w:pPr>
            <w:r>
              <w:rPr>
                <w:noProof/>
                <w:lang w:eastAsia="ko-KR"/>
              </w:rPr>
              <w:t>Y</w:t>
            </w:r>
          </w:p>
        </w:tc>
        <w:tc>
          <w:tcPr>
            <w:tcW w:w="749" w:type="dxa"/>
          </w:tcPr>
          <w:p w14:paraId="0DDBEA5E" w14:textId="77777777" w:rsidR="00B56C01" w:rsidRDefault="00B56C01" w:rsidP="00E9158E">
            <w:pPr>
              <w:pStyle w:val="TAC"/>
              <w:rPr>
                <w:noProof/>
                <w:lang w:eastAsia="ko-KR"/>
              </w:rPr>
            </w:pPr>
          </w:p>
        </w:tc>
      </w:tr>
      <w:tr w:rsidR="00B56C01" w14:paraId="0ADFC95A" w14:textId="77777777" w:rsidTr="00E9158E">
        <w:trPr>
          <w:jc w:val="center"/>
        </w:trPr>
        <w:tc>
          <w:tcPr>
            <w:tcW w:w="1908" w:type="dxa"/>
            <w:shd w:val="clear" w:color="auto" w:fill="auto"/>
          </w:tcPr>
          <w:p w14:paraId="42281F07" w14:textId="77777777" w:rsidR="00B56C01" w:rsidRDefault="00B56C01" w:rsidP="00E9158E">
            <w:pPr>
              <w:pStyle w:val="TAL"/>
            </w:pPr>
            <w:r>
              <w:rPr>
                <w:noProof/>
              </w:rPr>
              <w:t>3GPP-NID</w:t>
            </w:r>
          </w:p>
        </w:tc>
        <w:tc>
          <w:tcPr>
            <w:tcW w:w="900" w:type="dxa"/>
            <w:shd w:val="clear" w:color="auto" w:fill="auto"/>
          </w:tcPr>
          <w:p w14:paraId="183B318D" w14:textId="77777777" w:rsidR="00B56C01" w:rsidRDefault="00B56C01" w:rsidP="00E9158E">
            <w:pPr>
              <w:pStyle w:val="TAC"/>
              <w:rPr>
                <w:noProof/>
                <w:lang w:eastAsia="ko-KR"/>
              </w:rPr>
            </w:pPr>
            <w:r>
              <w:rPr>
                <w:noProof/>
              </w:rPr>
              <w:t>124</w:t>
            </w:r>
          </w:p>
        </w:tc>
        <w:tc>
          <w:tcPr>
            <w:tcW w:w="2070" w:type="dxa"/>
            <w:shd w:val="clear" w:color="auto" w:fill="auto"/>
          </w:tcPr>
          <w:p w14:paraId="31E8B82E" w14:textId="77777777" w:rsidR="00B56C01" w:rsidRDefault="00B56C01" w:rsidP="00E9158E">
            <w:pPr>
              <w:pStyle w:val="TAL"/>
              <w:rPr>
                <w:noProof/>
                <w:snapToGrid w:val="0"/>
              </w:rPr>
            </w:pPr>
            <w:r>
              <w:rPr>
                <w:noProof/>
                <w:snapToGrid w:val="0"/>
              </w:rPr>
              <w:t>11.3.1</w:t>
            </w:r>
          </w:p>
        </w:tc>
        <w:tc>
          <w:tcPr>
            <w:tcW w:w="1260" w:type="dxa"/>
            <w:shd w:val="clear" w:color="auto" w:fill="auto"/>
          </w:tcPr>
          <w:p w14:paraId="47EE7AE7" w14:textId="77777777" w:rsidR="00B56C01" w:rsidRDefault="00B56C01" w:rsidP="00E9158E">
            <w:pPr>
              <w:pStyle w:val="TAC"/>
              <w:rPr>
                <w:noProof/>
              </w:rPr>
            </w:pPr>
            <w:r>
              <w:rPr>
                <w:noProof/>
              </w:rPr>
              <w:t>OctetString</w:t>
            </w:r>
          </w:p>
        </w:tc>
        <w:tc>
          <w:tcPr>
            <w:tcW w:w="720" w:type="dxa"/>
            <w:shd w:val="clear" w:color="auto" w:fill="auto"/>
          </w:tcPr>
          <w:p w14:paraId="22EDC09E" w14:textId="77777777" w:rsidR="00B56C01" w:rsidRDefault="00B56C01" w:rsidP="00E9158E">
            <w:pPr>
              <w:pStyle w:val="TAC"/>
              <w:rPr>
                <w:noProof/>
              </w:rPr>
            </w:pPr>
            <w:r>
              <w:rPr>
                <w:noProof/>
              </w:rPr>
              <w:t>V</w:t>
            </w:r>
          </w:p>
        </w:tc>
        <w:tc>
          <w:tcPr>
            <w:tcW w:w="630" w:type="dxa"/>
            <w:shd w:val="clear" w:color="auto" w:fill="auto"/>
          </w:tcPr>
          <w:p w14:paraId="160338EE" w14:textId="77777777" w:rsidR="00B56C01" w:rsidRDefault="00B56C01" w:rsidP="00E9158E">
            <w:pPr>
              <w:pStyle w:val="TAC"/>
              <w:rPr>
                <w:noProof/>
                <w:lang w:eastAsia="ko-KR"/>
              </w:rPr>
            </w:pPr>
            <w:r>
              <w:rPr>
                <w:noProof/>
              </w:rPr>
              <w:t>P</w:t>
            </w:r>
          </w:p>
        </w:tc>
        <w:tc>
          <w:tcPr>
            <w:tcW w:w="900" w:type="dxa"/>
            <w:shd w:val="clear" w:color="auto" w:fill="auto"/>
          </w:tcPr>
          <w:p w14:paraId="14ABB989" w14:textId="77777777" w:rsidR="00B56C01" w:rsidRDefault="00B56C01" w:rsidP="00E9158E">
            <w:pPr>
              <w:pStyle w:val="TAC"/>
              <w:rPr>
                <w:noProof/>
              </w:rPr>
            </w:pPr>
          </w:p>
        </w:tc>
        <w:tc>
          <w:tcPr>
            <w:tcW w:w="720" w:type="dxa"/>
            <w:shd w:val="clear" w:color="auto" w:fill="auto"/>
          </w:tcPr>
          <w:p w14:paraId="1AF983A7" w14:textId="77777777" w:rsidR="00B56C01" w:rsidRDefault="00B56C01" w:rsidP="00E9158E">
            <w:pPr>
              <w:pStyle w:val="TAC"/>
              <w:rPr>
                <w:noProof/>
                <w:lang w:eastAsia="ko-KR"/>
              </w:rPr>
            </w:pPr>
            <w:r>
              <w:rPr>
                <w:noProof/>
              </w:rPr>
              <w:t>M</w:t>
            </w:r>
          </w:p>
        </w:tc>
        <w:tc>
          <w:tcPr>
            <w:tcW w:w="749" w:type="dxa"/>
            <w:shd w:val="clear" w:color="auto" w:fill="auto"/>
          </w:tcPr>
          <w:p w14:paraId="713C710F" w14:textId="77777777" w:rsidR="00B56C01" w:rsidRDefault="00B56C01" w:rsidP="00E9158E">
            <w:pPr>
              <w:pStyle w:val="TAC"/>
              <w:rPr>
                <w:noProof/>
                <w:lang w:eastAsia="ko-KR"/>
              </w:rPr>
            </w:pPr>
            <w:r>
              <w:rPr>
                <w:noProof/>
              </w:rPr>
              <w:t>Y</w:t>
            </w:r>
          </w:p>
        </w:tc>
        <w:tc>
          <w:tcPr>
            <w:tcW w:w="749" w:type="dxa"/>
          </w:tcPr>
          <w:p w14:paraId="36CA5305" w14:textId="77777777" w:rsidR="00B56C01" w:rsidRDefault="00B56C01" w:rsidP="00E9158E">
            <w:pPr>
              <w:pStyle w:val="TAC"/>
              <w:rPr>
                <w:noProof/>
                <w:lang w:eastAsia="ko-KR"/>
              </w:rPr>
            </w:pPr>
          </w:p>
        </w:tc>
      </w:tr>
      <w:tr w:rsidR="00B56C01" w14:paraId="2A4F3C2E" w14:textId="77777777" w:rsidTr="00E9158E">
        <w:trPr>
          <w:jc w:val="center"/>
        </w:trPr>
        <w:tc>
          <w:tcPr>
            <w:tcW w:w="1908" w:type="dxa"/>
            <w:shd w:val="clear" w:color="auto" w:fill="auto"/>
          </w:tcPr>
          <w:p w14:paraId="463C2FB4" w14:textId="77777777" w:rsidR="00B56C01" w:rsidRDefault="00B56C01" w:rsidP="00E9158E">
            <w:pPr>
              <w:pStyle w:val="TAL"/>
            </w:pPr>
            <w:r>
              <w:rPr>
                <w:noProof/>
              </w:rPr>
              <w:t>3GPP-Session-S-NSSAI</w:t>
            </w:r>
          </w:p>
        </w:tc>
        <w:tc>
          <w:tcPr>
            <w:tcW w:w="900" w:type="dxa"/>
            <w:shd w:val="clear" w:color="auto" w:fill="auto"/>
          </w:tcPr>
          <w:p w14:paraId="0DFED41A" w14:textId="77777777" w:rsidR="00B56C01" w:rsidRDefault="00B56C01" w:rsidP="00E9158E">
            <w:pPr>
              <w:pStyle w:val="TAC"/>
              <w:rPr>
                <w:noProof/>
                <w:lang w:eastAsia="ko-KR"/>
              </w:rPr>
            </w:pPr>
            <w:r>
              <w:rPr>
                <w:noProof/>
              </w:rPr>
              <w:t>125</w:t>
            </w:r>
          </w:p>
        </w:tc>
        <w:tc>
          <w:tcPr>
            <w:tcW w:w="2070" w:type="dxa"/>
            <w:shd w:val="clear" w:color="auto" w:fill="auto"/>
          </w:tcPr>
          <w:p w14:paraId="041B9668" w14:textId="77777777" w:rsidR="00B56C01" w:rsidRDefault="00B56C01" w:rsidP="00E9158E">
            <w:pPr>
              <w:pStyle w:val="TAL"/>
              <w:rPr>
                <w:noProof/>
                <w:snapToGrid w:val="0"/>
              </w:rPr>
            </w:pPr>
            <w:r>
              <w:rPr>
                <w:noProof/>
                <w:snapToGrid w:val="0"/>
              </w:rPr>
              <w:t>11.3.1</w:t>
            </w:r>
          </w:p>
        </w:tc>
        <w:tc>
          <w:tcPr>
            <w:tcW w:w="1260" w:type="dxa"/>
            <w:shd w:val="clear" w:color="auto" w:fill="auto"/>
          </w:tcPr>
          <w:p w14:paraId="3165C6A9" w14:textId="77777777" w:rsidR="00B56C01" w:rsidRDefault="00B56C01" w:rsidP="00E9158E">
            <w:pPr>
              <w:pStyle w:val="TAC"/>
              <w:rPr>
                <w:noProof/>
              </w:rPr>
            </w:pPr>
            <w:r>
              <w:rPr>
                <w:noProof/>
              </w:rPr>
              <w:t>OctetString</w:t>
            </w:r>
          </w:p>
        </w:tc>
        <w:tc>
          <w:tcPr>
            <w:tcW w:w="720" w:type="dxa"/>
            <w:shd w:val="clear" w:color="auto" w:fill="auto"/>
          </w:tcPr>
          <w:p w14:paraId="288301AF" w14:textId="77777777" w:rsidR="00B56C01" w:rsidRDefault="00B56C01" w:rsidP="00E9158E">
            <w:pPr>
              <w:pStyle w:val="TAC"/>
              <w:rPr>
                <w:noProof/>
              </w:rPr>
            </w:pPr>
            <w:r>
              <w:rPr>
                <w:noProof/>
              </w:rPr>
              <w:t>V</w:t>
            </w:r>
          </w:p>
        </w:tc>
        <w:tc>
          <w:tcPr>
            <w:tcW w:w="630" w:type="dxa"/>
            <w:shd w:val="clear" w:color="auto" w:fill="auto"/>
          </w:tcPr>
          <w:p w14:paraId="44E46A92" w14:textId="77777777" w:rsidR="00B56C01" w:rsidRDefault="00B56C01" w:rsidP="00E9158E">
            <w:pPr>
              <w:pStyle w:val="TAC"/>
              <w:rPr>
                <w:noProof/>
                <w:lang w:eastAsia="ko-KR"/>
              </w:rPr>
            </w:pPr>
            <w:r>
              <w:rPr>
                <w:noProof/>
              </w:rPr>
              <w:t>P</w:t>
            </w:r>
          </w:p>
        </w:tc>
        <w:tc>
          <w:tcPr>
            <w:tcW w:w="900" w:type="dxa"/>
            <w:shd w:val="clear" w:color="auto" w:fill="auto"/>
          </w:tcPr>
          <w:p w14:paraId="09D92E45" w14:textId="77777777" w:rsidR="00B56C01" w:rsidRDefault="00B56C01" w:rsidP="00E9158E">
            <w:pPr>
              <w:pStyle w:val="TAC"/>
              <w:rPr>
                <w:noProof/>
              </w:rPr>
            </w:pPr>
          </w:p>
        </w:tc>
        <w:tc>
          <w:tcPr>
            <w:tcW w:w="720" w:type="dxa"/>
            <w:shd w:val="clear" w:color="auto" w:fill="auto"/>
          </w:tcPr>
          <w:p w14:paraId="6BD0CEA0" w14:textId="77777777" w:rsidR="00B56C01" w:rsidRDefault="00B56C01" w:rsidP="00E9158E">
            <w:pPr>
              <w:pStyle w:val="TAC"/>
              <w:rPr>
                <w:noProof/>
                <w:lang w:eastAsia="ko-KR"/>
              </w:rPr>
            </w:pPr>
            <w:r>
              <w:rPr>
                <w:noProof/>
              </w:rPr>
              <w:t>M</w:t>
            </w:r>
          </w:p>
        </w:tc>
        <w:tc>
          <w:tcPr>
            <w:tcW w:w="749" w:type="dxa"/>
            <w:shd w:val="clear" w:color="auto" w:fill="auto"/>
          </w:tcPr>
          <w:p w14:paraId="4493CDDB" w14:textId="77777777" w:rsidR="00B56C01" w:rsidRDefault="00B56C01" w:rsidP="00E9158E">
            <w:pPr>
              <w:pStyle w:val="TAC"/>
              <w:rPr>
                <w:noProof/>
                <w:lang w:eastAsia="ko-KR"/>
              </w:rPr>
            </w:pPr>
            <w:r>
              <w:rPr>
                <w:noProof/>
              </w:rPr>
              <w:t>Y</w:t>
            </w:r>
          </w:p>
        </w:tc>
        <w:tc>
          <w:tcPr>
            <w:tcW w:w="749" w:type="dxa"/>
          </w:tcPr>
          <w:p w14:paraId="754D1C9A" w14:textId="77777777" w:rsidR="00B56C01" w:rsidRDefault="00B56C01" w:rsidP="00E9158E">
            <w:pPr>
              <w:pStyle w:val="TAC"/>
              <w:rPr>
                <w:noProof/>
                <w:lang w:eastAsia="ko-KR"/>
              </w:rPr>
            </w:pPr>
          </w:p>
        </w:tc>
      </w:tr>
      <w:tr w:rsidR="00B56C01" w14:paraId="5DA32730" w14:textId="77777777" w:rsidTr="00E9158E">
        <w:trPr>
          <w:jc w:val="center"/>
        </w:trPr>
        <w:tc>
          <w:tcPr>
            <w:tcW w:w="1908" w:type="dxa"/>
            <w:shd w:val="clear" w:color="auto" w:fill="auto"/>
          </w:tcPr>
          <w:p w14:paraId="3CC46A7B" w14:textId="77777777" w:rsidR="00B56C01" w:rsidRDefault="00B56C01" w:rsidP="00E9158E">
            <w:pPr>
              <w:pStyle w:val="TAL"/>
            </w:pPr>
            <w:r>
              <w:rPr>
                <w:noProof/>
              </w:rPr>
              <w:t>3GPP-CHF-FQDN</w:t>
            </w:r>
          </w:p>
        </w:tc>
        <w:tc>
          <w:tcPr>
            <w:tcW w:w="900" w:type="dxa"/>
            <w:shd w:val="clear" w:color="auto" w:fill="auto"/>
          </w:tcPr>
          <w:p w14:paraId="5635CC3F" w14:textId="77777777" w:rsidR="00B56C01" w:rsidRDefault="00B56C01" w:rsidP="00E9158E">
            <w:pPr>
              <w:pStyle w:val="TAC"/>
              <w:rPr>
                <w:noProof/>
                <w:lang w:eastAsia="ko-KR"/>
              </w:rPr>
            </w:pPr>
            <w:r>
              <w:rPr>
                <w:noProof/>
              </w:rPr>
              <w:t>126</w:t>
            </w:r>
          </w:p>
        </w:tc>
        <w:tc>
          <w:tcPr>
            <w:tcW w:w="2070" w:type="dxa"/>
            <w:shd w:val="clear" w:color="auto" w:fill="auto"/>
          </w:tcPr>
          <w:p w14:paraId="68E96560" w14:textId="77777777" w:rsidR="00B56C01" w:rsidRDefault="00B56C01" w:rsidP="00E9158E">
            <w:pPr>
              <w:pStyle w:val="TAL"/>
              <w:rPr>
                <w:noProof/>
                <w:snapToGrid w:val="0"/>
              </w:rPr>
            </w:pPr>
            <w:r>
              <w:rPr>
                <w:noProof/>
                <w:snapToGrid w:val="0"/>
              </w:rPr>
              <w:t>11.3.1</w:t>
            </w:r>
          </w:p>
        </w:tc>
        <w:tc>
          <w:tcPr>
            <w:tcW w:w="1260" w:type="dxa"/>
            <w:shd w:val="clear" w:color="auto" w:fill="auto"/>
          </w:tcPr>
          <w:p w14:paraId="5CE30192" w14:textId="77777777" w:rsidR="00B56C01" w:rsidRDefault="00B56C01" w:rsidP="00E9158E">
            <w:pPr>
              <w:pStyle w:val="TAC"/>
              <w:rPr>
                <w:noProof/>
              </w:rPr>
            </w:pPr>
            <w:r>
              <w:rPr>
                <w:noProof/>
              </w:rPr>
              <w:t>OctetString</w:t>
            </w:r>
          </w:p>
        </w:tc>
        <w:tc>
          <w:tcPr>
            <w:tcW w:w="720" w:type="dxa"/>
            <w:shd w:val="clear" w:color="auto" w:fill="auto"/>
          </w:tcPr>
          <w:p w14:paraId="0BC014E2" w14:textId="77777777" w:rsidR="00B56C01" w:rsidRDefault="00B56C01" w:rsidP="00E9158E">
            <w:pPr>
              <w:pStyle w:val="TAC"/>
              <w:rPr>
                <w:noProof/>
              </w:rPr>
            </w:pPr>
            <w:r>
              <w:rPr>
                <w:noProof/>
              </w:rPr>
              <w:t>V</w:t>
            </w:r>
          </w:p>
        </w:tc>
        <w:tc>
          <w:tcPr>
            <w:tcW w:w="630" w:type="dxa"/>
            <w:shd w:val="clear" w:color="auto" w:fill="auto"/>
          </w:tcPr>
          <w:p w14:paraId="62EDE995" w14:textId="77777777" w:rsidR="00B56C01" w:rsidRDefault="00B56C01" w:rsidP="00E9158E">
            <w:pPr>
              <w:pStyle w:val="TAC"/>
              <w:rPr>
                <w:noProof/>
                <w:lang w:eastAsia="ko-KR"/>
              </w:rPr>
            </w:pPr>
            <w:r>
              <w:rPr>
                <w:noProof/>
              </w:rPr>
              <w:t>P</w:t>
            </w:r>
          </w:p>
        </w:tc>
        <w:tc>
          <w:tcPr>
            <w:tcW w:w="900" w:type="dxa"/>
            <w:shd w:val="clear" w:color="auto" w:fill="auto"/>
          </w:tcPr>
          <w:p w14:paraId="5C26DDE8" w14:textId="77777777" w:rsidR="00B56C01" w:rsidRDefault="00B56C01" w:rsidP="00E9158E">
            <w:pPr>
              <w:pStyle w:val="TAC"/>
              <w:rPr>
                <w:noProof/>
              </w:rPr>
            </w:pPr>
          </w:p>
        </w:tc>
        <w:tc>
          <w:tcPr>
            <w:tcW w:w="720" w:type="dxa"/>
            <w:shd w:val="clear" w:color="auto" w:fill="auto"/>
          </w:tcPr>
          <w:p w14:paraId="5A1BF2E2" w14:textId="77777777" w:rsidR="00B56C01" w:rsidRDefault="00B56C01" w:rsidP="00E9158E">
            <w:pPr>
              <w:pStyle w:val="TAC"/>
              <w:rPr>
                <w:noProof/>
                <w:lang w:eastAsia="ko-KR"/>
              </w:rPr>
            </w:pPr>
            <w:r>
              <w:rPr>
                <w:noProof/>
              </w:rPr>
              <w:t>M</w:t>
            </w:r>
          </w:p>
        </w:tc>
        <w:tc>
          <w:tcPr>
            <w:tcW w:w="749" w:type="dxa"/>
            <w:shd w:val="clear" w:color="auto" w:fill="auto"/>
          </w:tcPr>
          <w:p w14:paraId="7D41ADA0" w14:textId="77777777" w:rsidR="00B56C01" w:rsidRDefault="00B56C01" w:rsidP="00E9158E">
            <w:pPr>
              <w:pStyle w:val="TAC"/>
              <w:rPr>
                <w:noProof/>
                <w:lang w:eastAsia="ko-KR"/>
              </w:rPr>
            </w:pPr>
            <w:r>
              <w:rPr>
                <w:noProof/>
              </w:rPr>
              <w:t>Y</w:t>
            </w:r>
          </w:p>
        </w:tc>
        <w:tc>
          <w:tcPr>
            <w:tcW w:w="749" w:type="dxa"/>
          </w:tcPr>
          <w:p w14:paraId="5BAED80C" w14:textId="77777777" w:rsidR="00B56C01" w:rsidRDefault="00B56C01" w:rsidP="00E9158E">
            <w:pPr>
              <w:pStyle w:val="TAC"/>
              <w:rPr>
                <w:noProof/>
                <w:lang w:eastAsia="ko-KR"/>
              </w:rPr>
            </w:pPr>
          </w:p>
        </w:tc>
      </w:tr>
      <w:tr w:rsidR="00B56C01" w14:paraId="4C0F5246" w14:textId="77777777" w:rsidTr="00E9158E">
        <w:trPr>
          <w:jc w:val="center"/>
        </w:trPr>
        <w:tc>
          <w:tcPr>
            <w:tcW w:w="1908" w:type="dxa"/>
            <w:shd w:val="clear" w:color="auto" w:fill="auto"/>
          </w:tcPr>
          <w:p w14:paraId="57234CAE" w14:textId="77777777" w:rsidR="00B56C01" w:rsidRDefault="00B56C01" w:rsidP="00E9158E">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00418CCD" w14:textId="77777777" w:rsidR="00B56C01" w:rsidRDefault="00B56C01" w:rsidP="00E9158E">
            <w:pPr>
              <w:pStyle w:val="TAC"/>
              <w:rPr>
                <w:noProof/>
                <w:lang w:eastAsia="ko-KR"/>
              </w:rPr>
            </w:pPr>
            <w:r>
              <w:rPr>
                <w:noProof/>
              </w:rPr>
              <w:t>127</w:t>
            </w:r>
          </w:p>
        </w:tc>
        <w:tc>
          <w:tcPr>
            <w:tcW w:w="2070" w:type="dxa"/>
            <w:shd w:val="clear" w:color="auto" w:fill="auto"/>
          </w:tcPr>
          <w:p w14:paraId="6DC342ED" w14:textId="77777777" w:rsidR="00B56C01" w:rsidRDefault="00B56C01" w:rsidP="00E9158E">
            <w:pPr>
              <w:pStyle w:val="TAL"/>
              <w:rPr>
                <w:noProof/>
                <w:snapToGrid w:val="0"/>
              </w:rPr>
            </w:pPr>
            <w:r>
              <w:rPr>
                <w:noProof/>
                <w:snapToGrid w:val="0"/>
              </w:rPr>
              <w:t>11.3.1</w:t>
            </w:r>
          </w:p>
        </w:tc>
        <w:tc>
          <w:tcPr>
            <w:tcW w:w="1260" w:type="dxa"/>
            <w:shd w:val="clear" w:color="auto" w:fill="auto"/>
          </w:tcPr>
          <w:p w14:paraId="76EB6F9D" w14:textId="77777777" w:rsidR="00B56C01" w:rsidRDefault="00B56C01" w:rsidP="00E9158E">
            <w:pPr>
              <w:pStyle w:val="TAC"/>
              <w:rPr>
                <w:noProof/>
              </w:rPr>
            </w:pPr>
            <w:r>
              <w:rPr>
                <w:noProof/>
              </w:rPr>
              <w:t>OctetString</w:t>
            </w:r>
          </w:p>
        </w:tc>
        <w:tc>
          <w:tcPr>
            <w:tcW w:w="720" w:type="dxa"/>
            <w:shd w:val="clear" w:color="auto" w:fill="auto"/>
          </w:tcPr>
          <w:p w14:paraId="4125C974" w14:textId="77777777" w:rsidR="00B56C01" w:rsidRDefault="00B56C01" w:rsidP="00E9158E">
            <w:pPr>
              <w:pStyle w:val="TAC"/>
              <w:rPr>
                <w:noProof/>
              </w:rPr>
            </w:pPr>
            <w:r>
              <w:rPr>
                <w:noProof/>
              </w:rPr>
              <w:t>V</w:t>
            </w:r>
          </w:p>
        </w:tc>
        <w:tc>
          <w:tcPr>
            <w:tcW w:w="630" w:type="dxa"/>
            <w:shd w:val="clear" w:color="auto" w:fill="auto"/>
          </w:tcPr>
          <w:p w14:paraId="61AE44E0" w14:textId="77777777" w:rsidR="00B56C01" w:rsidRDefault="00B56C01" w:rsidP="00E9158E">
            <w:pPr>
              <w:pStyle w:val="TAC"/>
              <w:rPr>
                <w:noProof/>
                <w:lang w:eastAsia="ko-KR"/>
              </w:rPr>
            </w:pPr>
            <w:r>
              <w:rPr>
                <w:noProof/>
              </w:rPr>
              <w:t>P</w:t>
            </w:r>
          </w:p>
        </w:tc>
        <w:tc>
          <w:tcPr>
            <w:tcW w:w="900" w:type="dxa"/>
            <w:shd w:val="clear" w:color="auto" w:fill="auto"/>
          </w:tcPr>
          <w:p w14:paraId="75952821" w14:textId="77777777" w:rsidR="00B56C01" w:rsidRDefault="00B56C01" w:rsidP="00E9158E">
            <w:pPr>
              <w:pStyle w:val="TAC"/>
              <w:rPr>
                <w:noProof/>
              </w:rPr>
            </w:pPr>
          </w:p>
        </w:tc>
        <w:tc>
          <w:tcPr>
            <w:tcW w:w="720" w:type="dxa"/>
            <w:shd w:val="clear" w:color="auto" w:fill="auto"/>
          </w:tcPr>
          <w:p w14:paraId="76316342" w14:textId="77777777" w:rsidR="00B56C01" w:rsidRDefault="00B56C01" w:rsidP="00E9158E">
            <w:pPr>
              <w:pStyle w:val="TAC"/>
              <w:rPr>
                <w:noProof/>
                <w:lang w:eastAsia="ko-KR"/>
              </w:rPr>
            </w:pPr>
            <w:r>
              <w:rPr>
                <w:noProof/>
              </w:rPr>
              <w:t>M</w:t>
            </w:r>
          </w:p>
        </w:tc>
        <w:tc>
          <w:tcPr>
            <w:tcW w:w="749" w:type="dxa"/>
            <w:shd w:val="clear" w:color="auto" w:fill="auto"/>
          </w:tcPr>
          <w:p w14:paraId="5FB9E31F" w14:textId="77777777" w:rsidR="00B56C01" w:rsidRDefault="00B56C01" w:rsidP="00E9158E">
            <w:pPr>
              <w:pStyle w:val="TAC"/>
              <w:rPr>
                <w:noProof/>
                <w:lang w:eastAsia="ko-KR"/>
              </w:rPr>
            </w:pPr>
            <w:r>
              <w:rPr>
                <w:noProof/>
              </w:rPr>
              <w:t>Y</w:t>
            </w:r>
          </w:p>
        </w:tc>
        <w:tc>
          <w:tcPr>
            <w:tcW w:w="749" w:type="dxa"/>
          </w:tcPr>
          <w:p w14:paraId="794AF7BF" w14:textId="77777777" w:rsidR="00B56C01" w:rsidRDefault="00B56C01" w:rsidP="00E9158E">
            <w:pPr>
              <w:pStyle w:val="TAC"/>
              <w:rPr>
                <w:noProof/>
                <w:lang w:eastAsia="ko-KR"/>
              </w:rPr>
            </w:pPr>
          </w:p>
        </w:tc>
      </w:tr>
      <w:tr w:rsidR="00B56C01" w14:paraId="127B0D5B" w14:textId="77777777" w:rsidTr="00E9158E">
        <w:trPr>
          <w:jc w:val="center"/>
        </w:trPr>
        <w:tc>
          <w:tcPr>
            <w:tcW w:w="1908" w:type="dxa"/>
            <w:shd w:val="clear" w:color="auto" w:fill="auto"/>
          </w:tcPr>
          <w:p w14:paraId="02D412E3" w14:textId="77777777" w:rsidR="00B56C01" w:rsidRDefault="00B56C01" w:rsidP="00E9158E">
            <w:pPr>
              <w:pStyle w:val="TAL"/>
            </w:pPr>
            <w:r>
              <w:rPr>
                <w:noProof/>
              </w:rPr>
              <w:t>3GPP-Session-Id</w:t>
            </w:r>
          </w:p>
        </w:tc>
        <w:tc>
          <w:tcPr>
            <w:tcW w:w="900" w:type="dxa"/>
            <w:shd w:val="clear" w:color="auto" w:fill="auto"/>
          </w:tcPr>
          <w:p w14:paraId="1CE53E92" w14:textId="77777777" w:rsidR="00B56C01" w:rsidRDefault="00B56C01" w:rsidP="00E9158E">
            <w:pPr>
              <w:pStyle w:val="TAC"/>
              <w:rPr>
                <w:noProof/>
                <w:lang w:eastAsia="ko-KR"/>
              </w:rPr>
            </w:pPr>
            <w:r>
              <w:rPr>
                <w:noProof/>
              </w:rPr>
              <w:t>128</w:t>
            </w:r>
          </w:p>
        </w:tc>
        <w:tc>
          <w:tcPr>
            <w:tcW w:w="2070" w:type="dxa"/>
            <w:shd w:val="clear" w:color="auto" w:fill="auto"/>
          </w:tcPr>
          <w:p w14:paraId="219E320C" w14:textId="77777777" w:rsidR="00B56C01" w:rsidRDefault="00B56C01" w:rsidP="00E9158E">
            <w:pPr>
              <w:pStyle w:val="TAL"/>
              <w:rPr>
                <w:noProof/>
                <w:snapToGrid w:val="0"/>
              </w:rPr>
            </w:pPr>
            <w:r>
              <w:rPr>
                <w:noProof/>
                <w:snapToGrid w:val="0"/>
              </w:rPr>
              <w:t>11.3.1</w:t>
            </w:r>
          </w:p>
        </w:tc>
        <w:tc>
          <w:tcPr>
            <w:tcW w:w="1260" w:type="dxa"/>
            <w:shd w:val="clear" w:color="auto" w:fill="auto"/>
          </w:tcPr>
          <w:p w14:paraId="4CF2BA05" w14:textId="77777777" w:rsidR="00B56C01" w:rsidRDefault="00B56C01" w:rsidP="00E9158E">
            <w:pPr>
              <w:pStyle w:val="TAC"/>
              <w:rPr>
                <w:noProof/>
              </w:rPr>
            </w:pPr>
            <w:r>
              <w:rPr>
                <w:noProof/>
              </w:rPr>
              <w:t>OctetString</w:t>
            </w:r>
          </w:p>
        </w:tc>
        <w:tc>
          <w:tcPr>
            <w:tcW w:w="720" w:type="dxa"/>
            <w:shd w:val="clear" w:color="auto" w:fill="auto"/>
          </w:tcPr>
          <w:p w14:paraId="16D72C7C" w14:textId="77777777" w:rsidR="00B56C01" w:rsidRDefault="00B56C01" w:rsidP="00E9158E">
            <w:pPr>
              <w:pStyle w:val="TAC"/>
              <w:rPr>
                <w:noProof/>
              </w:rPr>
            </w:pPr>
            <w:r>
              <w:rPr>
                <w:noProof/>
              </w:rPr>
              <w:t>V</w:t>
            </w:r>
          </w:p>
        </w:tc>
        <w:tc>
          <w:tcPr>
            <w:tcW w:w="630" w:type="dxa"/>
            <w:shd w:val="clear" w:color="auto" w:fill="auto"/>
          </w:tcPr>
          <w:p w14:paraId="57D23C48" w14:textId="77777777" w:rsidR="00B56C01" w:rsidRDefault="00B56C01" w:rsidP="00E9158E">
            <w:pPr>
              <w:pStyle w:val="TAC"/>
              <w:rPr>
                <w:noProof/>
                <w:lang w:eastAsia="ko-KR"/>
              </w:rPr>
            </w:pPr>
            <w:r>
              <w:rPr>
                <w:noProof/>
              </w:rPr>
              <w:t>P</w:t>
            </w:r>
          </w:p>
        </w:tc>
        <w:tc>
          <w:tcPr>
            <w:tcW w:w="900" w:type="dxa"/>
            <w:shd w:val="clear" w:color="auto" w:fill="auto"/>
          </w:tcPr>
          <w:p w14:paraId="375F6894" w14:textId="77777777" w:rsidR="00B56C01" w:rsidRDefault="00B56C01" w:rsidP="00E9158E">
            <w:pPr>
              <w:pStyle w:val="TAC"/>
              <w:rPr>
                <w:noProof/>
              </w:rPr>
            </w:pPr>
          </w:p>
        </w:tc>
        <w:tc>
          <w:tcPr>
            <w:tcW w:w="720" w:type="dxa"/>
            <w:shd w:val="clear" w:color="auto" w:fill="auto"/>
          </w:tcPr>
          <w:p w14:paraId="623BC81C" w14:textId="77777777" w:rsidR="00B56C01" w:rsidRDefault="00B56C01" w:rsidP="00E9158E">
            <w:pPr>
              <w:pStyle w:val="TAC"/>
              <w:rPr>
                <w:noProof/>
                <w:lang w:eastAsia="ko-KR"/>
              </w:rPr>
            </w:pPr>
            <w:r>
              <w:rPr>
                <w:noProof/>
              </w:rPr>
              <w:t>M</w:t>
            </w:r>
          </w:p>
        </w:tc>
        <w:tc>
          <w:tcPr>
            <w:tcW w:w="749" w:type="dxa"/>
            <w:shd w:val="clear" w:color="auto" w:fill="auto"/>
          </w:tcPr>
          <w:p w14:paraId="2A78CBEA" w14:textId="77777777" w:rsidR="00B56C01" w:rsidRDefault="00B56C01" w:rsidP="00E9158E">
            <w:pPr>
              <w:pStyle w:val="TAC"/>
              <w:rPr>
                <w:noProof/>
                <w:lang w:eastAsia="ko-KR"/>
              </w:rPr>
            </w:pPr>
            <w:r>
              <w:rPr>
                <w:noProof/>
              </w:rPr>
              <w:t>Y</w:t>
            </w:r>
          </w:p>
        </w:tc>
        <w:tc>
          <w:tcPr>
            <w:tcW w:w="749" w:type="dxa"/>
          </w:tcPr>
          <w:p w14:paraId="77339F81" w14:textId="77777777" w:rsidR="00B56C01" w:rsidRDefault="00B56C01" w:rsidP="00E9158E">
            <w:pPr>
              <w:pStyle w:val="TAC"/>
              <w:rPr>
                <w:noProof/>
                <w:lang w:eastAsia="ko-KR"/>
              </w:rPr>
            </w:pPr>
          </w:p>
        </w:tc>
      </w:tr>
      <w:tr w:rsidR="00B56C01" w14:paraId="3E9B5470" w14:textId="77777777" w:rsidTr="00E9158E">
        <w:trPr>
          <w:jc w:val="center"/>
        </w:trPr>
        <w:tc>
          <w:tcPr>
            <w:tcW w:w="1908" w:type="dxa"/>
            <w:shd w:val="clear" w:color="auto" w:fill="auto"/>
          </w:tcPr>
          <w:p w14:paraId="15BC0858" w14:textId="77777777" w:rsidR="00B56C01" w:rsidRDefault="00B56C01" w:rsidP="00E9158E">
            <w:pPr>
              <w:pStyle w:val="TAL"/>
            </w:pPr>
            <w:r>
              <w:rPr>
                <w:noProof/>
              </w:rPr>
              <w:t>3GPP-GCI</w:t>
            </w:r>
          </w:p>
        </w:tc>
        <w:tc>
          <w:tcPr>
            <w:tcW w:w="900" w:type="dxa"/>
            <w:shd w:val="clear" w:color="auto" w:fill="auto"/>
          </w:tcPr>
          <w:p w14:paraId="6998D8DB" w14:textId="77777777" w:rsidR="00B56C01" w:rsidRDefault="00B56C01" w:rsidP="00E9158E">
            <w:pPr>
              <w:pStyle w:val="TAC"/>
              <w:rPr>
                <w:noProof/>
                <w:lang w:eastAsia="ko-KR"/>
              </w:rPr>
            </w:pPr>
            <w:r>
              <w:rPr>
                <w:noProof/>
              </w:rPr>
              <w:t>129</w:t>
            </w:r>
          </w:p>
        </w:tc>
        <w:tc>
          <w:tcPr>
            <w:tcW w:w="2070" w:type="dxa"/>
            <w:shd w:val="clear" w:color="auto" w:fill="auto"/>
          </w:tcPr>
          <w:p w14:paraId="27C42EF0" w14:textId="77777777" w:rsidR="00B56C01" w:rsidRDefault="00B56C01" w:rsidP="00E9158E">
            <w:pPr>
              <w:pStyle w:val="TAL"/>
              <w:rPr>
                <w:noProof/>
                <w:snapToGrid w:val="0"/>
              </w:rPr>
            </w:pPr>
            <w:r>
              <w:rPr>
                <w:noProof/>
                <w:snapToGrid w:val="0"/>
              </w:rPr>
              <w:t>11.3.1</w:t>
            </w:r>
          </w:p>
        </w:tc>
        <w:tc>
          <w:tcPr>
            <w:tcW w:w="1260" w:type="dxa"/>
            <w:shd w:val="clear" w:color="auto" w:fill="auto"/>
          </w:tcPr>
          <w:p w14:paraId="2C497DD0" w14:textId="77777777" w:rsidR="00B56C01" w:rsidRDefault="00B56C01" w:rsidP="00E9158E">
            <w:pPr>
              <w:pStyle w:val="TAC"/>
              <w:rPr>
                <w:noProof/>
              </w:rPr>
            </w:pPr>
            <w:r>
              <w:rPr>
                <w:noProof/>
              </w:rPr>
              <w:t>OctetString</w:t>
            </w:r>
          </w:p>
        </w:tc>
        <w:tc>
          <w:tcPr>
            <w:tcW w:w="720" w:type="dxa"/>
            <w:shd w:val="clear" w:color="auto" w:fill="auto"/>
          </w:tcPr>
          <w:p w14:paraId="1A6C5920" w14:textId="77777777" w:rsidR="00B56C01" w:rsidRDefault="00B56C01" w:rsidP="00E9158E">
            <w:pPr>
              <w:pStyle w:val="TAC"/>
              <w:rPr>
                <w:noProof/>
              </w:rPr>
            </w:pPr>
            <w:r>
              <w:rPr>
                <w:noProof/>
              </w:rPr>
              <w:t>V</w:t>
            </w:r>
          </w:p>
        </w:tc>
        <w:tc>
          <w:tcPr>
            <w:tcW w:w="630" w:type="dxa"/>
            <w:shd w:val="clear" w:color="auto" w:fill="auto"/>
          </w:tcPr>
          <w:p w14:paraId="49A3DBD1" w14:textId="77777777" w:rsidR="00B56C01" w:rsidRDefault="00B56C01" w:rsidP="00E9158E">
            <w:pPr>
              <w:pStyle w:val="TAC"/>
              <w:rPr>
                <w:noProof/>
                <w:lang w:eastAsia="ko-KR"/>
              </w:rPr>
            </w:pPr>
            <w:r>
              <w:rPr>
                <w:noProof/>
              </w:rPr>
              <w:t>P</w:t>
            </w:r>
          </w:p>
        </w:tc>
        <w:tc>
          <w:tcPr>
            <w:tcW w:w="900" w:type="dxa"/>
            <w:shd w:val="clear" w:color="auto" w:fill="auto"/>
          </w:tcPr>
          <w:p w14:paraId="2E34CDCC" w14:textId="77777777" w:rsidR="00B56C01" w:rsidRDefault="00B56C01" w:rsidP="00E9158E">
            <w:pPr>
              <w:pStyle w:val="TAC"/>
              <w:rPr>
                <w:noProof/>
              </w:rPr>
            </w:pPr>
          </w:p>
        </w:tc>
        <w:tc>
          <w:tcPr>
            <w:tcW w:w="720" w:type="dxa"/>
            <w:shd w:val="clear" w:color="auto" w:fill="auto"/>
          </w:tcPr>
          <w:p w14:paraId="3AC7E207" w14:textId="77777777" w:rsidR="00B56C01" w:rsidRDefault="00B56C01" w:rsidP="00E9158E">
            <w:pPr>
              <w:pStyle w:val="TAC"/>
              <w:rPr>
                <w:noProof/>
                <w:lang w:eastAsia="ko-KR"/>
              </w:rPr>
            </w:pPr>
            <w:r>
              <w:rPr>
                <w:noProof/>
              </w:rPr>
              <w:t>M</w:t>
            </w:r>
          </w:p>
        </w:tc>
        <w:tc>
          <w:tcPr>
            <w:tcW w:w="749" w:type="dxa"/>
            <w:shd w:val="clear" w:color="auto" w:fill="auto"/>
          </w:tcPr>
          <w:p w14:paraId="2136F4FF" w14:textId="77777777" w:rsidR="00B56C01" w:rsidRDefault="00B56C01" w:rsidP="00E9158E">
            <w:pPr>
              <w:pStyle w:val="TAC"/>
              <w:rPr>
                <w:noProof/>
                <w:lang w:eastAsia="ko-KR"/>
              </w:rPr>
            </w:pPr>
            <w:r>
              <w:rPr>
                <w:noProof/>
              </w:rPr>
              <w:t>Y</w:t>
            </w:r>
          </w:p>
        </w:tc>
        <w:tc>
          <w:tcPr>
            <w:tcW w:w="749" w:type="dxa"/>
          </w:tcPr>
          <w:p w14:paraId="546194EE" w14:textId="77777777" w:rsidR="00B56C01" w:rsidRDefault="00B56C01" w:rsidP="00E9158E">
            <w:pPr>
              <w:pStyle w:val="TAC"/>
              <w:rPr>
                <w:noProof/>
                <w:lang w:eastAsia="ko-KR"/>
              </w:rPr>
            </w:pPr>
          </w:p>
        </w:tc>
      </w:tr>
      <w:tr w:rsidR="00B56C01" w14:paraId="158522E1" w14:textId="77777777" w:rsidTr="00E9158E">
        <w:trPr>
          <w:jc w:val="center"/>
        </w:trPr>
        <w:tc>
          <w:tcPr>
            <w:tcW w:w="1908" w:type="dxa"/>
            <w:shd w:val="clear" w:color="auto" w:fill="auto"/>
          </w:tcPr>
          <w:p w14:paraId="68032EB1" w14:textId="77777777" w:rsidR="00B56C01" w:rsidRDefault="00B56C01" w:rsidP="00E9158E">
            <w:pPr>
              <w:pStyle w:val="TAL"/>
              <w:rPr>
                <w:noProof/>
              </w:rPr>
            </w:pPr>
            <w:r>
              <w:t>3GPP-DNAI</w:t>
            </w:r>
          </w:p>
        </w:tc>
        <w:tc>
          <w:tcPr>
            <w:tcW w:w="900" w:type="dxa"/>
            <w:shd w:val="clear" w:color="auto" w:fill="auto"/>
          </w:tcPr>
          <w:p w14:paraId="5D232C9E" w14:textId="77777777" w:rsidR="00B56C01" w:rsidRDefault="00B56C01" w:rsidP="00E9158E">
            <w:pPr>
              <w:pStyle w:val="TAC"/>
              <w:rPr>
                <w:noProof/>
              </w:rPr>
            </w:pPr>
            <w:r>
              <w:rPr>
                <w:noProof/>
                <w:lang w:eastAsia="ko-KR"/>
              </w:rPr>
              <w:t>130</w:t>
            </w:r>
          </w:p>
        </w:tc>
        <w:tc>
          <w:tcPr>
            <w:tcW w:w="2070" w:type="dxa"/>
            <w:shd w:val="clear" w:color="auto" w:fill="auto"/>
          </w:tcPr>
          <w:p w14:paraId="29738DF4" w14:textId="77777777" w:rsidR="00B56C01" w:rsidRDefault="00B56C01" w:rsidP="00E9158E">
            <w:pPr>
              <w:pStyle w:val="TAL"/>
              <w:rPr>
                <w:noProof/>
                <w:snapToGrid w:val="0"/>
              </w:rPr>
            </w:pPr>
            <w:r>
              <w:rPr>
                <w:noProof/>
                <w:snapToGrid w:val="0"/>
              </w:rPr>
              <w:t>11.3.1</w:t>
            </w:r>
          </w:p>
        </w:tc>
        <w:tc>
          <w:tcPr>
            <w:tcW w:w="1260" w:type="dxa"/>
            <w:shd w:val="clear" w:color="auto" w:fill="auto"/>
          </w:tcPr>
          <w:p w14:paraId="51199A56" w14:textId="77777777" w:rsidR="00B56C01" w:rsidRDefault="00B56C01" w:rsidP="00E9158E">
            <w:pPr>
              <w:pStyle w:val="TAC"/>
              <w:rPr>
                <w:noProof/>
              </w:rPr>
            </w:pPr>
            <w:r>
              <w:rPr>
                <w:noProof/>
              </w:rPr>
              <w:t>OctetString</w:t>
            </w:r>
          </w:p>
        </w:tc>
        <w:tc>
          <w:tcPr>
            <w:tcW w:w="720" w:type="dxa"/>
            <w:shd w:val="clear" w:color="auto" w:fill="auto"/>
          </w:tcPr>
          <w:p w14:paraId="5E42C722" w14:textId="77777777" w:rsidR="00B56C01" w:rsidRDefault="00B56C01" w:rsidP="00E9158E">
            <w:pPr>
              <w:pStyle w:val="TAC"/>
              <w:rPr>
                <w:noProof/>
              </w:rPr>
            </w:pPr>
            <w:r>
              <w:rPr>
                <w:noProof/>
              </w:rPr>
              <w:t>V</w:t>
            </w:r>
          </w:p>
        </w:tc>
        <w:tc>
          <w:tcPr>
            <w:tcW w:w="630" w:type="dxa"/>
            <w:shd w:val="clear" w:color="auto" w:fill="auto"/>
          </w:tcPr>
          <w:p w14:paraId="42DE40CA" w14:textId="77777777" w:rsidR="00B56C01" w:rsidRDefault="00B56C01" w:rsidP="00E9158E">
            <w:pPr>
              <w:pStyle w:val="TAC"/>
              <w:rPr>
                <w:noProof/>
              </w:rPr>
            </w:pPr>
            <w:r>
              <w:rPr>
                <w:noProof/>
                <w:lang w:eastAsia="ko-KR"/>
              </w:rPr>
              <w:t>P</w:t>
            </w:r>
          </w:p>
        </w:tc>
        <w:tc>
          <w:tcPr>
            <w:tcW w:w="900" w:type="dxa"/>
            <w:shd w:val="clear" w:color="auto" w:fill="auto"/>
          </w:tcPr>
          <w:p w14:paraId="63684C43" w14:textId="77777777" w:rsidR="00B56C01" w:rsidRDefault="00B56C01" w:rsidP="00E9158E">
            <w:pPr>
              <w:pStyle w:val="TAC"/>
              <w:rPr>
                <w:noProof/>
              </w:rPr>
            </w:pPr>
          </w:p>
        </w:tc>
        <w:tc>
          <w:tcPr>
            <w:tcW w:w="720" w:type="dxa"/>
            <w:shd w:val="clear" w:color="auto" w:fill="auto"/>
          </w:tcPr>
          <w:p w14:paraId="3342A019" w14:textId="77777777" w:rsidR="00B56C01" w:rsidRDefault="00B56C01" w:rsidP="00E9158E">
            <w:pPr>
              <w:pStyle w:val="TAC"/>
              <w:rPr>
                <w:noProof/>
              </w:rPr>
            </w:pPr>
            <w:r>
              <w:rPr>
                <w:noProof/>
                <w:lang w:eastAsia="ko-KR"/>
              </w:rPr>
              <w:t>M</w:t>
            </w:r>
          </w:p>
        </w:tc>
        <w:tc>
          <w:tcPr>
            <w:tcW w:w="749" w:type="dxa"/>
            <w:shd w:val="clear" w:color="auto" w:fill="auto"/>
          </w:tcPr>
          <w:p w14:paraId="1E04BF4B" w14:textId="77777777" w:rsidR="00B56C01" w:rsidRDefault="00B56C01" w:rsidP="00E9158E">
            <w:pPr>
              <w:pStyle w:val="TAC"/>
              <w:rPr>
                <w:noProof/>
              </w:rPr>
            </w:pPr>
            <w:r>
              <w:rPr>
                <w:noProof/>
                <w:lang w:eastAsia="ko-KR"/>
              </w:rPr>
              <w:t>Y</w:t>
            </w:r>
          </w:p>
        </w:tc>
        <w:tc>
          <w:tcPr>
            <w:tcW w:w="749" w:type="dxa"/>
          </w:tcPr>
          <w:p w14:paraId="372B5C6A" w14:textId="77777777" w:rsidR="00B56C01" w:rsidRDefault="00B56C01" w:rsidP="00E9158E">
            <w:pPr>
              <w:pStyle w:val="TAC"/>
              <w:rPr>
                <w:noProof/>
                <w:lang w:eastAsia="ko-KR"/>
              </w:rPr>
            </w:pPr>
          </w:p>
        </w:tc>
      </w:tr>
      <w:tr w:rsidR="00B56C01" w14:paraId="16634D29" w14:textId="77777777" w:rsidTr="00E9158E">
        <w:trPr>
          <w:jc w:val="center"/>
        </w:trPr>
        <w:tc>
          <w:tcPr>
            <w:tcW w:w="1908" w:type="dxa"/>
            <w:shd w:val="clear" w:color="auto" w:fill="auto"/>
          </w:tcPr>
          <w:p w14:paraId="2F97D972" w14:textId="77777777" w:rsidR="00B56C01" w:rsidRDefault="00B56C01" w:rsidP="00E9158E">
            <w:pPr>
              <w:pStyle w:val="TAL"/>
            </w:pPr>
            <w:r>
              <w:rPr>
                <w:noProof/>
              </w:rPr>
              <w:t>3GPP-RSN</w:t>
            </w:r>
          </w:p>
        </w:tc>
        <w:tc>
          <w:tcPr>
            <w:tcW w:w="900" w:type="dxa"/>
            <w:shd w:val="clear" w:color="auto" w:fill="auto"/>
          </w:tcPr>
          <w:p w14:paraId="6F7DBDBB" w14:textId="77777777" w:rsidR="00B56C01" w:rsidRDefault="00B56C01" w:rsidP="00E9158E">
            <w:pPr>
              <w:pStyle w:val="TAC"/>
              <w:rPr>
                <w:noProof/>
                <w:lang w:eastAsia="ko-KR"/>
              </w:rPr>
            </w:pPr>
            <w:r>
              <w:rPr>
                <w:noProof/>
              </w:rPr>
              <w:t>131</w:t>
            </w:r>
          </w:p>
        </w:tc>
        <w:tc>
          <w:tcPr>
            <w:tcW w:w="2070" w:type="dxa"/>
            <w:shd w:val="clear" w:color="auto" w:fill="auto"/>
          </w:tcPr>
          <w:p w14:paraId="45E4AE89" w14:textId="77777777" w:rsidR="00B56C01" w:rsidRDefault="00B56C01" w:rsidP="00E9158E">
            <w:pPr>
              <w:pStyle w:val="TAL"/>
              <w:rPr>
                <w:noProof/>
                <w:snapToGrid w:val="0"/>
              </w:rPr>
            </w:pPr>
            <w:r>
              <w:rPr>
                <w:noProof/>
                <w:snapToGrid w:val="0"/>
              </w:rPr>
              <w:t>11.3.1</w:t>
            </w:r>
          </w:p>
        </w:tc>
        <w:tc>
          <w:tcPr>
            <w:tcW w:w="1260" w:type="dxa"/>
            <w:shd w:val="clear" w:color="auto" w:fill="auto"/>
          </w:tcPr>
          <w:p w14:paraId="7108A47E" w14:textId="77777777" w:rsidR="00B56C01" w:rsidRDefault="00B56C01" w:rsidP="00E9158E">
            <w:pPr>
              <w:pStyle w:val="TAC"/>
              <w:rPr>
                <w:noProof/>
              </w:rPr>
            </w:pPr>
            <w:r>
              <w:rPr>
                <w:noProof/>
              </w:rPr>
              <w:t>OctetString</w:t>
            </w:r>
          </w:p>
        </w:tc>
        <w:tc>
          <w:tcPr>
            <w:tcW w:w="720" w:type="dxa"/>
            <w:shd w:val="clear" w:color="auto" w:fill="auto"/>
          </w:tcPr>
          <w:p w14:paraId="739B7719" w14:textId="77777777" w:rsidR="00B56C01" w:rsidRDefault="00B56C01" w:rsidP="00E9158E">
            <w:pPr>
              <w:pStyle w:val="TAC"/>
              <w:rPr>
                <w:noProof/>
              </w:rPr>
            </w:pPr>
            <w:r>
              <w:rPr>
                <w:noProof/>
              </w:rPr>
              <w:t>V</w:t>
            </w:r>
          </w:p>
        </w:tc>
        <w:tc>
          <w:tcPr>
            <w:tcW w:w="630" w:type="dxa"/>
            <w:shd w:val="clear" w:color="auto" w:fill="auto"/>
          </w:tcPr>
          <w:p w14:paraId="2E34E7B4" w14:textId="77777777" w:rsidR="00B56C01" w:rsidRDefault="00B56C01" w:rsidP="00E9158E">
            <w:pPr>
              <w:pStyle w:val="TAC"/>
              <w:rPr>
                <w:noProof/>
                <w:lang w:eastAsia="ko-KR"/>
              </w:rPr>
            </w:pPr>
            <w:r>
              <w:rPr>
                <w:noProof/>
              </w:rPr>
              <w:t>P</w:t>
            </w:r>
          </w:p>
        </w:tc>
        <w:tc>
          <w:tcPr>
            <w:tcW w:w="900" w:type="dxa"/>
            <w:shd w:val="clear" w:color="auto" w:fill="auto"/>
          </w:tcPr>
          <w:p w14:paraId="3EA9B457" w14:textId="77777777" w:rsidR="00B56C01" w:rsidRDefault="00B56C01" w:rsidP="00E9158E">
            <w:pPr>
              <w:pStyle w:val="TAC"/>
              <w:rPr>
                <w:noProof/>
              </w:rPr>
            </w:pPr>
          </w:p>
        </w:tc>
        <w:tc>
          <w:tcPr>
            <w:tcW w:w="720" w:type="dxa"/>
            <w:shd w:val="clear" w:color="auto" w:fill="auto"/>
          </w:tcPr>
          <w:p w14:paraId="0F78402E" w14:textId="77777777" w:rsidR="00B56C01" w:rsidRDefault="00B56C01" w:rsidP="00E9158E">
            <w:pPr>
              <w:pStyle w:val="TAC"/>
              <w:rPr>
                <w:noProof/>
                <w:lang w:eastAsia="ko-KR"/>
              </w:rPr>
            </w:pPr>
            <w:r>
              <w:rPr>
                <w:noProof/>
              </w:rPr>
              <w:t>M</w:t>
            </w:r>
          </w:p>
        </w:tc>
        <w:tc>
          <w:tcPr>
            <w:tcW w:w="749" w:type="dxa"/>
            <w:shd w:val="clear" w:color="auto" w:fill="auto"/>
          </w:tcPr>
          <w:p w14:paraId="1342DEA2" w14:textId="77777777" w:rsidR="00B56C01" w:rsidRDefault="00B56C01" w:rsidP="00E9158E">
            <w:pPr>
              <w:pStyle w:val="TAC"/>
              <w:rPr>
                <w:noProof/>
                <w:lang w:eastAsia="ko-KR"/>
              </w:rPr>
            </w:pPr>
            <w:r>
              <w:rPr>
                <w:noProof/>
              </w:rPr>
              <w:t>Y</w:t>
            </w:r>
          </w:p>
        </w:tc>
        <w:tc>
          <w:tcPr>
            <w:tcW w:w="749" w:type="dxa"/>
          </w:tcPr>
          <w:p w14:paraId="0763AFFE" w14:textId="77777777" w:rsidR="00B56C01" w:rsidRDefault="00B56C01" w:rsidP="00E9158E">
            <w:pPr>
              <w:pStyle w:val="TAC"/>
              <w:rPr>
                <w:noProof/>
                <w:lang w:eastAsia="ko-KR"/>
              </w:rPr>
            </w:pPr>
          </w:p>
        </w:tc>
      </w:tr>
      <w:tr w:rsidR="00B56C01" w14:paraId="4ABD5CCF" w14:textId="77777777" w:rsidTr="00E9158E">
        <w:trPr>
          <w:jc w:val="center"/>
        </w:trPr>
        <w:tc>
          <w:tcPr>
            <w:tcW w:w="1908" w:type="dxa"/>
            <w:shd w:val="clear" w:color="auto" w:fill="auto"/>
          </w:tcPr>
          <w:p w14:paraId="7A93E5F9" w14:textId="77777777" w:rsidR="00B56C01" w:rsidRDefault="00B56C01" w:rsidP="00E9158E">
            <w:pPr>
              <w:pStyle w:val="TAL"/>
            </w:pPr>
            <w:r>
              <w:rPr>
                <w:noProof/>
              </w:rPr>
              <w:t>3GPP-Session-Pair-Id</w:t>
            </w:r>
          </w:p>
        </w:tc>
        <w:tc>
          <w:tcPr>
            <w:tcW w:w="900" w:type="dxa"/>
            <w:shd w:val="clear" w:color="auto" w:fill="auto"/>
          </w:tcPr>
          <w:p w14:paraId="16EA779F" w14:textId="77777777" w:rsidR="00B56C01" w:rsidRDefault="00B56C01" w:rsidP="00E9158E">
            <w:pPr>
              <w:pStyle w:val="TAC"/>
              <w:rPr>
                <w:noProof/>
                <w:lang w:eastAsia="ko-KR"/>
              </w:rPr>
            </w:pPr>
            <w:r>
              <w:rPr>
                <w:noProof/>
              </w:rPr>
              <w:t>132</w:t>
            </w:r>
          </w:p>
        </w:tc>
        <w:tc>
          <w:tcPr>
            <w:tcW w:w="2070" w:type="dxa"/>
            <w:shd w:val="clear" w:color="auto" w:fill="auto"/>
          </w:tcPr>
          <w:p w14:paraId="3BFBD379" w14:textId="77777777" w:rsidR="00B56C01" w:rsidRDefault="00B56C01" w:rsidP="00E9158E">
            <w:pPr>
              <w:pStyle w:val="TAL"/>
              <w:rPr>
                <w:noProof/>
                <w:snapToGrid w:val="0"/>
              </w:rPr>
            </w:pPr>
            <w:r>
              <w:rPr>
                <w:noProof/>
                <w:snapToGrid w:val="0"/>
              </w:rPr>
              <w:t>11.3.1</w:t>
            </w:r>
          </w:p>
        </w:tc>
        <w:tc>
          <w:tcPr>
            <w:tcW w:w="1260" w:type="dxa"/>
            <w:shd w:val="clear" w:color="auto" w:fill="auto"/>
          </w:tcPr>
          <w:p w14:paraId="46EC9216" w14:textId="77777777" w:rsidR="00B56C01" w:rsidRDefault="00B56C01" w:rsidP="00E9158E">
            <w:pPr>
              <w:pStyle w:val="TAC"/>
              <w:rPr>
                <w:noProof/>
              </w:rPr>
            </w:pPr>
            <w:r>
              <w:rPr>
                <w:noProof/>
              </w:rPr>
              <w:t>OctetString</w:t>
            </w:r>
          </w:p>
        </w:tc>
        <w:tc>
          <w:tcPr>
            <w:tcW w:w="720" w:type="dxa"/>
            <w:shd w:val="clear" w:color="auto" w:fill="auto"/>
          </w:tcPr>
          <w:p w14:paraId="7CAD3A9E" w14:textId="77777777" w:rsidR="00B56C01" w:rsidRDefault="00B56C01" w:rsidP="00E9158E">
            <w:pPr>
              <w:pStyle w:val="TAC"/>
              <w:rPr>
                <w:noProof/>
              </w:rPr>
            </w:pPr>
            <w:r>
              <w:rPr>
                <w:noProof/>
              </w:rPr>
              <w:t>V</w:t>
            </w:r>
          </w:p>
        </w:tc>
        <w:tc>
          <w:tcPr>
            <w:tcW w:w="630" w:type="dxa"/>
            <w:shd w:val="clear" w:color="auto" w:fill="auto"/>
          </w:tcPr>
          <w:p w14:paraId="1CAEBD6E" w14:textId="77777777" w:rsidR="00B56C01" w:rsidRDefault="00B56C01" w:rsidP="00E9158E">
            <w:pPr>
              <w:pStyle w:val="TAC"/>
              <w:rPr>
                <w:noProof/>
                <w:lang w:eastAsia="ko-KR"/>
              </w:rPr>
            </w:pPr>
            <w:r>
              <w:rPr>
                <w:noProof/>
              </w:rPr>
              <w:t>P</w:t>
            </w:r>
          </w:p>
        </w:tc>
        <w:tc>
          <w:tcPr>
            <w:tcW w:w="900" w:type="dxa"/>
            <w:shd w:val="clear" w:color="auto" w:fill="auto"/>
          </w:tcPr>
          <w:p w14:paraId="76A5EC84" w14:textId="77777777" w:rsidR="00B56C01" w:rsidRDefault="00B56C01" w:rsidP="00E9158E">
            <w:pPr>
              <w:pStyle w:val="TAC"/>
              <w:rPr>
                <w:noProof/>
              </w:rPr>
            </w:pPr>
          </w:p>
        </w:tc>
        <w:tc>
          <w:tcPr>
            <w:tcW w:w="720" w:type="dxa"/>
            <w:shd w:val="clear" w:color="auto" w:fill="auto"/>
          </w:tcPr>
          <w:p w14:paraId="566F6FB3" w14:textId="77777777" w:rsidR="00B56C01" w:rsidRDefault="00B56C01" w:rsidP="00E9158E">
            <w:pPr>
              <w:pStyle w:val="TAC"/>
              <w:rPr>
                <w:noProof/>
                <w:lang w:eastAsia="ko-KR"/>
              </w:rPr>
            </w:pPr>
            <w:r>
              <w:rPr>
                <w:noProof/>
              </w:rPr>
              <w:t>M</w:t>
            </w:r>
          </w:p>
        </w:tc>
        <w:tc>
          <w:tcPr>
            <w:tcW w:w="749" w:type="dxa"/>
            <w:shd w:val="clear" w:color="auto" w:fill="auto"/>
          </w:tcPr>
          <w:p w14:paraId="0C1D07AA" w14:textId="77777777" w:rsidR="00B56C01" w:rsidRDefault="00B56C01" w:rsidP="00E9158E">
            <w:pPr>
              <w:pStyle w:val="TAC"/>
              <w:rPr>
                <w:noProof/>
                <w:lang w:eastAsia="ko-KR"/>
              </w:rPr>
            </w:pPr>
            <w:r>
              <w:rPr>
                <w:noProof/>
              </w:rPr>
              <w:t>Y</w:t>
            </w:r>
          </w:p>
        </w:tc>
        <w:tc>
          <w:tcPr>
            <w:tcW w:w="749" w:type="dxa"/>
          </w:tcPr>
          <w:p w14:paraId="50BBABDF" w14:textId="77777777" w:rsidR="00B56C01" w:rsidRDefault="00B56C01" w:rsidP="00E9158E">
            <w:pPr>
              <w:pStyle w:val="TAC"/>
              <w:rPr>
                <w:noProof/>
                <w:lang w:eastAsia="ko-KR"/>
              </w:rPr>
            </w:pPr>
          </w:p>
        </w:tc>
      </w:tr>
      <w:tr w:rsidR="006B1CBE" w14:paraId="1907DD53" w14:textId="77777777" w:rsidTr="006B1CBE">
        <w:trPr>
          <w:jc w:val="center"/>
          <w:ins w:id="146" w:author="Ericsson_Maria Liang" w:date="2025-07-21T16:37:00Z"/>
        </w:trPr>
        <w:tc>
          <w:tcPr>
            <w:tcW w:w="1908" w:type="dxa"/>
            <w:tcBorders>
              <w:top w:val="single" w:sz="6" w:space="0" w:color="auto"/>
              <w:left w:val="single" w:sz="6" w:space="0" w:color="auto"/>
              <w:bottom w:val="single" w:sz="6" w:space="0" w:color="auto"/>
              <w:right w:val="single" w:sz="6" w:space="0" w:color="auto"/>
            </w:tcBorders>
            <w:shd w:val="clear" w:color="auto" w:fill="auto"/>
          </w:tcPr>
          <w:p w14:paraId="540D0759" w14:textId="77777777" w:rsidR="006B1CBE" w:rsidRDefault="006B1CBE" w:rsidP="00E9158E">
            <w:pPr>
              <w:pStyle w:val="TAL"/>
              <w:rPr>
                <w:ins w:id="147" w:author="Ericsson_Maria Liang" w:date="2025-07-21T16:37:00Z"/>
                <w:noProof/>
              </w:rPr>
            </w:pPr>
            <w:ins w:id="148" w:author="Ericsson_Maria Liang" w:date="2025-07-21T16:37:00Z">
              <w:r>
                <w:rPr>
                  <w:noProof/>
                </w:rPr>
                <w:t>3GPP-Charging-Id-v2</w:t>
              </w:r>
            </w:ins>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12DFBD92" w14:textId="77777777" w:rsidR="006B1CBE" w:rsidDel="00280101" w:rsidRDefault="006B1CBE" w:rsidP="00E9158E">
            <w:pPr>
              <w:pStyle w:val="TAC"/>
              <w:rPr>
                <w:ins w:id="149" w:author="Ericsson_Maria Liang" w:date="2025-07-21T16:37:00Z"/>
                <w:noProof/>
              </w:rPr>
            </w:pPr>
            <w:ins w:id="150" w:author="Ericsson_Maria Liang" w:date="2025-07-21T16:37:00Z">
              <w:r>
                <w:rPr>
                  <w:noProof/>
                </w:rPr>
                <w:t>133</w:t>
              </w:r>
            </w:ins>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2C785485" w14:textId="77777777" w:rsidR="006B1CBE" w:rsidRDefault="006B1CBE" w:rsidP="00E9158E">
            <w:pPr>
              <w:pStyle w:val="TAL"/>
              <w:rPr>
                <w:ins w:id="151" w:author="Ericsson_Maria Liang" w:date="2025-07-21T16:37:00Z"/>
                <w:noProof/>
                <w:snapToGrid w:val="0"/>
              </w:rPr>
            </w:pPr>
            <w:ins w:id="152" w:author="Ericsson_Maria Liang" w:date="2025-07-21T16:37:00Z">
              <w:r>
                <w:rPr>
                  <w:noProof/>
                  <w:snapToGrid w:val="0"/>
                </w:rPr>
                <w:t>11.3.1</w:t>
              </w:r>
            </w:ins>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1F4F3AED" w14:textId="77777777" w:rsidR="006B1CBE" w:rsidRDefault="006B1CBE" w:rsidP="00E9158E">
            <w:pPr>
              <w:pStyle w:val="TAC"/>
              <w:rPr>
                <w:ins w:id="153" w:author="Ericsson_Maria Liang" w:date="2025-07-21T16:37:00Z"/>
                <w:noProof/>
              </w:rPr>
            </w:pPr>
            <w:ins w:id="154" w:author="Ericsson_Maria Liang" w:date="2025-07-21T16:37:00Z">
              <w:r>
                <w:rPr>
                  <w:noProof/>
                </w:rPr>
                <w:t>OctetString</w:t>
              </w:r>
            </w:ins>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449F3" w14:textId="77777777" w:rsidR="006B1CBE" w:rsidRDefault="006B1CBE" w:rsidP="00E9158E">
            <w:pPr>
              <w:pStyle w:val="TAC"/>
              <w:rPr>
                <w:ins w:id="155" w:author="Ericsson_Maria Liang" w:date="2025-07-21T16:37:00Z"/>
                <w:noProof/>
              </w:rPr>
            </w:pPr>
            <w:ins w:id="156" w:author="Ericsson_Maria Liang" w:date="2025-07-21T16:37:00Z">
              <w:r>
                <w:rPr>
                  <w:noProof/>
                </w:rPr>
                <w:t>V</w:t>
              </w:r>
            </w:ins>
          </w:p>
        </w:tc>
        <w:tc>
          <w:tcPr>
            <w:tcW w:w="630" w:type="dxa"/>
            <w:tcBorders>
              <w:top w:val="single" w:sz="6" w:space="0" w:color="auto"/>
              <w:left w:val="single" w:sz="6" w:space="0" w:color="auto"/>
              <w:bottom w:val="single" w:sz="6" w:space="0" w:color="auto"/>
              <w:right w:val="single" w:sz="6" w:space="0" w:color="auto"/>
            </w:tcBorders>
            <w:shd w:val="clear" w:color="auto" w:fill="auto"/>
          </w:tcPr>
          <w:p w14:paraId="7CE5BD6D" w14:textId="77777777" w:rsidR="006B1CBE" w:rsidRDefault="006B1CBE" w:rsidP="00E9158E">
            <w:pPr>
              <w:pStyle w:val="TAC"/>
              <w:rPr>
                <w:ins w:id="157" w:author="Ericsson_Maria Liang" w:date="2025-07-21T16:37:00Z"/>
                <w:noProof/>
              </w:rPr>
            </w:pPr>
            <w:ins w:id="158" w:author="Ericsson_Maria Liang" w:date="2025-07-21T16:37:00Z">
              <w:r>
                <w:rPr>
                  <w:noProof/>
                </w:rPr>
                <w:t>P</w:t>
              </w:r>
            </w:ins>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14A0E9C0" w14:textId="77777777" w:rsidR="006B1CBE" w:rsidRDefault="006B1CBE" w:rsidP="00E9158E">
            <w:pPr>
              <w:pStyle w:val="TAC"/>
              <w:rPr>
                <w:ins w:id="159" w:author="Ericsson_Maria Liang" w:date="2025-07-21T16:37:00Z"/>
                <w:noProof/>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414A2" w14:textId="77777777" w:rsidR="006B1CBE" w:rsidRDefault="006B1CBE" w:rsidP="00E9158E">
            <w:pPr>
              <w:pStyle w:val="TAC"/>
              <w:rPr>
                <w:ins w:id="160" w:author="Ericsson_Maria Liang" w:date="2025-07-21T16:37:00Z"/>
                <w:noProof/>
              </w:rPr>
            </w:pPr>
            <w:ins w:id="161" w:author="Ericsson_Maria Liang" w:date="2025-07-21T16:37:00Z">
              <w:r>
                <w:rPr>
                  <w:noProof/>
                </w:rPr>
                <w:t>M</w:t>
              </w:r>
            </w:ins>
          </w:p>
        </w:tc>
        <w:tc>
          <w:tcPr>
            <w:tcW w:w="749" w:type="dxa"/>
            <w:tcBorders>
              <w:top w:val="single" w:sz="6" w:space="0" w:color="auto"/>
              <w:left w:val="single" w:sz="6" w:space="0" w:color="auto"/>
              <w:bottom w:val="single" w:sz="6" w:space="0" w:color="auto"/>
              <w:right w:val="single" w:sz="6" w:space="0" w:color="auto"/>
            </w:tcBorders>
            <w:shd w:val="clear" w:color="auto" w:fill="auto"/>
          </w:tcPr>
          <w:p w14:paraId="7508794B" w14:textId="77777777" w:rsidR="006B1CBE" w:rsidRDefault="006B1CBE" w:rsidP="00E9158E">
            <w:pPr>
              <w:pStyle w:val="TAC"/>
              <w:rPr>
                <w:ins w:id="162" w:author="Ericsson_Maria Liang" w:date="2025-07-21T16:37:00Z"/>
                <w:noProof/>
              </w:rPr>
            </w:pPr>
            <w:ins w:id="163" w:author="Ericsson_Maria Liang" w:date="2025-07-21T16:37:00Z">
              <w:r>
                <w:rPr>
                  <w:noProof/>
                </w:rPr>
                <w:t>Y</w:t>
              </w:r>
            </w:ins>
          </w:p>
        </w:tc>
        <w:tc>
          <w:tcPr>
            <w:tcW w:w="749" w:type="dxa"/>
            <w:tcBorders>
              <w:top w:val="single" w:sz="6" w:space="0" w:color="auto"/>
              <w:left w:val="single" w:sz="6" w:space="0" w:color="auto"/>
              <w:bottom w:val="single" w:sz="6" w:space="0" w:color="auto"/>
              <w:right w:val="single" w:sz="6" w:space="0" w:color="auto"/>
            </w:tcBorders>
          </w:tcPr>
          <w:p w14:paraId="6122288E" w14:textId="77777777" w:rsidR="006B1CBE" w:rsidRDefault="006B1CBE" w:rsidP="00E9158E">
            <w:pPr>
              <w:pStyle w:val="TAC"/>
              <w:rPr>
                <w:ins w:id="164" w:author="Ericsson_Maria Liang" w:date="2025-07-21T16:37:00Z"/>
                <w:noProof/>
                <w:lang w:eastAsia="ko-KR"/>
              </w:rPr>
            </w:pPr>
          </w:p>
        </w:tc>
      </w:tr>
      <w:tr w:rsidR="00B56C01" w14:paraId="353E7409" w14:textId="77777777" w:rsidTr="00E9158E">
        <w:trPr>
          <w:jc w:val="center"/>
        </w:trPr>
        <w:tc>
          <w:tcPr>
            <w:tcW w:w="1908" w:type="dxa"/>
            <w:shd w:val="clear" w:color="auto" w:fill="auto"/>
          </w:tcPr>
          <w:p w14:paraId="5D9E4006" w14:textId="77777777" w:rsidR="00B56C01" w:rsidRDefault="00B56C01" w:rsidP="00E9158E">
            <w:pPr>
              <w:pStyle w:val="TAL"/>
              <w:rPr>
                <w:noProof/>
                <w:lang w:eastAsia="zh-CN"/>
              </w:rPr>
            </w:pPr>
            <w:r>
              <w:rPr>
                <w:rFonts w:hint="eastAsia"/>
                <w:noProof/>
                <w:lang w:eastAsia="zh-CN"/>
              </w:rPr>
              <w:t>3GPP-VLAN-</w:t>
            </w:r>
            <w:r>
              <w:rPr>
                <w:noProof/>
                <w:lang w:eastAsia="zh-CN"/>
              </w:rPr>
              <w:t>Handling</w:t>
            </w:r>
          </w:p>
        </w:tc>
        <w:tc>
          <w:tcPr>
            <w:tcW w:w="900" w:type="dxa"/>
            <w:shd w:val="clear" w:color="auto" w:fill="auto"/>
          </w:tcPr>
          <w:p w14:paraId="1B0B0351" w14:textId="77777777" w:rsidR="00B56C01" w:rsidRDefault="00B56C01" w:rsidP="00E9158E">
            <w:pPr>
              <w:pStyle w:val="TAC"/>
              <w:rPr>
                <w:noProof/>
                <w:lang w:eastAsia="zh-CN"/>
              </w:rPr>
            </w:pPr>
            <w:r>
              <w:rPr>
                <w:rFonts w:hint="eastAsia"/>
                <w:noProof/>
                <w:lang w:eastAsia="zh-CN"/>
              </w:rPr>
              <w:t>134</w:t>
            </w:r>
          </w:p>
        </w:tc>
        <w:tc>
          <w:tcPr>
            <w:tcW w:w="2070" w:type="dxa"/>
            <w:shd w:val="clear" w:color="auto" w:fill="auto"/>
          </w:tcPr>
          <w:p w14:paraId="108B0BCD" w14:textId="77777777" w:rsidR="00B56C01" w:rsidRDefault="00B56C01" w:rsidP="00E9158E">
            <w:pPr>
              <w:pStyle w:val="TAL"/>
              <w:rPr>
                <w:noProof/>
                <w:snapToGrid w:val="0"/>
                <w:lang w:eastAsia="zh-CN"/>
              </w:rPr>
            </w:pPr>
            <w:r>
              <w:rPr>
                <w:rFonts w:hint="eastAsia"/>
                <w:noProof/>
                <w:snapToGrid w:val="0"/>
                <w:lang w:eastAsia="zh-CN"/>
              </w:rPr>
              <w:t>11.3.1</w:t>
            </w:r>
          </w:p>
        </w:tc>
        <w:tc>
          <w:tcPr>
            <w:tcW w:w="1260" w:type="dxa"/>
            <w:shd w:val="clear" w:color="auto" w:fill="auto"/>
          </w:tcPr>
          <w:p w14:paraId="415074FD" w14:textId="77777777" w:rsidR="00B56C01" w:rsidRDefault="00B56C01" w:rsidP="00E9158E">
            <w:pPr>
              <w:pStyle w:val="TAC"/>
              <w:rPr>
                <w:noProof/>
                <w:lang w:eastAsia="zh-CN"/>
              </w:rPr>
            </w:pPr>
            <w:r>
              <w:rPr>
                <w:rFonts w:hint="eastAsia"/>
                <w:noProof/>
                <w:lang w:eastAsia="zh-CN"/>
              </w:rPr>
              <w:t>OctetString</w:t>
            </w:r>
          </w:p>
        </w:tc>
        <w:tc>
          <w:tcPr>
            <w:tcW w:w="720" w:type="dxa"/>
            <w:shd w:val="clear" w:color="auto" w:fill="auto"/>
          </w:tcPr>
          <w:p w14:paraId="46A4EC9F" w14:textId="77777777" w:rsidR="00B56C01" w:rsidRDefault="00B56C01" w:rsidP="00E9158E">
            <w:pPr>
              <w:pStyle w:val="TAC"/>
              <w:rPr>
                <w:noProof/>
                <w:lang w:eastAsia="zh-CN"/>
              </w:rPr>
            </w:pPr>
            <w:r>
              <w:rPr>
                <w:rFonts w:hint="eastAsia"/>
                <w:noProof/>
                <w:lang w:eastAsia="zh-CN"/>
              </w:rPr>
              <w:t>V</w:t>
            </w:r>
          </w:p>
        </w:tc>
        <w:tc>
          <w:tcPr>
            <w:tcW w:w="630" w:type="dxa"/>
            <w:shd w:val="clear" w:color="auto" w:fill="auto"/>
          </w:tcPr>
          <w:p w14:paraId="40165A04" w14:textId="77777777" w:rsidR="00B56C01" w:rsidRDefault="00B56C01" w:rsidP="00E9158E">
            <w:pPr>
              <w:pStyle w:val="TAC"/>
              <w:rPr>
                <w:noProof/>
                <w:lang w:eastAsia="zh-CN"/>
              </w:rPr>
            </w:pPr>
            <w:r>
              <w:rPr>
                <w:rFonts w:hint="eastAsia"/>
                <w:noProof/>
                <w:lang w:eastAsia="zh-CN"/>
              </w:rPr>
              <w:t>P</w:t>
            </w:r>
          </w:p>
        </w:tc>
        <w:tc>
          <w:tcPr>
            <w:tcW w:w="900" w:type="dxa"/>
            <w:shd w:val="clear" w:color="auto" w:fill="auto"/>
          </w:tcPr>
          <w:p w14:paraId="34882585" w14:textId="77777777" w:rsidR="00B56C01" w:rsidRDefault="00B56C01" w:rsidP="00E9158E">
            <w:pPr>
              <w:pStyle w:val="TAC"/>
              <w:rPr>
                <w:noProof/>
              </w:rPr>
            </w:pPr>
          </w:p>
        </w:tc>
        <w:tc>
          <w:tcPr>
            <w:tcW w:w="720" w:type="dxa"/>
            <w:shd w:val="clear" w:color="auto" w:fill="auto"/>
          </w:tcPr>
          <w:p w14:paraId="66141F87" w14:textId="77777777" w:rsidR="00B56C01" w:rsidRDefault="00B56C01" w:rsidP="00E9158E">
            <w:pPr>
              <w:pStyle w:val="TAC"/>
              <w:rPr>
                <w:noProof/>
                <w:lang w:eastAsia="zh-CN"/>
              </w:rPr>
            </w:pPr>
            <w:r>
              <w:rPr>
                <w:rFonts w:hint="eastAsia"/>
                <w:noProof/>
                <w:lang w:eastAsia="zh-CN"/>
              </w:rPr>
              <w:t>M</w:t>
            </w:r>
          </w:p>
        </w:tc>
        <w:tc>
          <w:tcPr>
            <w:tcW w:w="749" w:type="dxa"/>
            <w:shd w:val="clear" w:color="auto" w:fill="auto"/>
          </w:tcPr>
          <w:p w14:paraId="2D0A716F" w14:textId="77777777" w:rsidR="00B56C01" w:rsidRDefault="00B56C01" w:rsidP="00E9158E">
            <w:pPr>
              <w:pStyle w:val="TAC"/>
              <w:rPr>
                <w:noProof/>
                <w:lang w:eastAsia="zh-CN"/>
              </w:rPr>
            </w:pPr>
            <w:r>
              <w:rPr>
                <w:rFonts w:hint="eastAsia"/>
                <w:noProof/>
                <w:lang w:eastAsia="zh-CN"/>
              </w:rPr>
              <w:t>Y</w:t>
            </w:r>
          </w:p>
        </w:tc>
        <w:tc>
          <w:tcPr>
            <w:tcW w:w="749" w:type="dxa"/>
          </w:tcPr>
          <w:p w14:paraId="04AE7EAD" w14:textId="77777777" w:rsidR="00B56C01" w:rsidRDefault="00B56C01" w:rsidP="00E9158E">
            <w:pPr>
              <w:pStyle w:val="TAC"/>
              <w:rPr>
                <w:noProof/>
                <w:lang w:eastAsia="ko-KR"/>
              </w:rPr>
            </w:pPr>
          </w:p>
        </w:tc>
      </w:tr>
      <w:tr w:rsidR="00B56C01" w:rsidDel="006B1CBE" w14:paraId="0478B915" w14:textId="5C28C54C" w:rsidTr="00E9158E">
        <w:trPr>
          <w:jc w:val="center"/>
          <w:del w:id="165" w:author="Ericsson_Maria Liang" w:date="2025-07-21T16:37:00Z"/>
        </w:trPr>
        <w:tc>
          <w:tcPr>
            <w:tcW w:w="1908" w:type="dxa"/>
            <w:shd w:val="clear" w:color="auto" w:fill="auto"/>
          </w:tcPr>
          <w:p w14:paraId="37F65829" w14:textId="3D796CF7" w:rsidR="00B56C01" w:rsidDel="006B1CBE" w:rsidRDefault="00B56C01" w:rsidP="00E9158E">
            <w:pPr>
              <w:pStyle w:val="TAL"/>
              <w:rPr>
                <w:del w:id="166" w:author="Ericsson_Maria Liang" w:date="2025-07-21T16:37:00Z"/>
                <w:noProof/>
              </w:rPr>
            </w:pPr>
            <w:del w:id="167" w:author="Ericsson_Maria Liang" w:date="2025-07-21T16:37:00Z">
              <w:r w:rsidDel="006B1CBE">
                <w:rPr>
                  <w:noProof/>
                </w:rPr>
                <w:delText>3GPP-Charging-Id-v2</w:delText>
              </w:r>
            </w:del>
          </w:p>
        </w:tc>
        <w:tc>
          <w:tcPr>
            <w:tcW w:w="900" w:type="dxa"/>
            <w:shd w:val="clear" w:color="auto" w:fill="auto"/>
          </w:tcPr>
          <w:p w14:paraId="00A0DD0A" w14:textId="5FEC0A0A" w:rsidR="00B56C01" w:rsidDel="006B1CBE" w:rsidRDefault="00B56C01" w:rsidP="00E9158E">
            <w:pPr>
              <w:pStyle w:val="TAC"/>
              <w:rPr>
                <w:del w:id="168" w:author="Ericsson_Maria Liang" w:date="2025-07-21T16:37:00Z"/>
                <w:noProof/>
              </w:rPr>
            </w:pPr>
            <w:del w:id="169" w:author="Ericsson_Maria Liang" w:date="2025-07-21T16:37:00Z">
              <w:r w:rsidDel="006B1CBE">
                <w:rPr>
                  <w:noProof/>
                </w:rPr>
                <w:delText>133</w:delText>
              </w:r>
            </w:del>
          </w:p>
        </w:tc>
        <w:tc>
          <w:tcPr>
            <w:tcW w:w="2070" w:type="dxa"/>
            <w:shd w:val="clear" w:color="auto" w:fill="auto"/>
          </w:tcPr>
          <w:p w14:paraId="364C6854" w14:textId="19CE27CE" w:rsidR="00B56C01" w:rsidDel="006B1CBE" w:rsidRDefault="00B56C01" w:rsidP="00E9158E">
            <w:pPr>
              <w:pStyle w:val="TAL"/>
              <w:rPr>
                <w:del w:id="170" w:author="Ericsson_Maria Liang" w:date="2025-07-21T16:37:00Z"/>
                <w:noProof/>
                <w:snapToGrid w:val="0"/>
              </w:rPr>
            </w:pPr>
            <w:del w:id="171" w:author="Ericsson_Maria Liang" w:date="2025-07-21T16:37:00Z">
              <w:r w:rsidDel="006B1CBE">
                <w:rPr>
                  <w:noProof/>
                  <w:snapToGrid w:val="0"/>
                </w:rPr>
                <w:delText>11.3.1</w:delText>
              </w:r>
            </w:del>
          </w:p>
        </w:tc>
        <w:tc>
          <w:tcPr>
            <w:tcW w:w="1260" w:type="dxa"/>
            <w:shd w:val="clear" w:color="auto" w:fill="auto"/>
          </w:tcPr>
          <w:p w14:paraId="2C4B31FD" w14:textId="01E9E499" w:rsidR="00B56C01" w:rsidDel="006B1CBE" w:rsidRDefault="00B56C01" w:rsidP="00E9158E">
            <w:pPr>
              <w:pStyle w:val="TAC"/>
              <w:rPr>
                <w:del w:id="172" w:author="Ericsson_Maria Liang" w:date="2025-07-21T16:37:00Z"/>
                <w:noProof/>
              </w:rPr>
            </w:pPr>
            <w:del w:id="173" w:author="Ericsson_Maria Liang" w:date="2025-07-21T16:37:00Z">
              <w:r w:rsidDel="006B1CBE">
                <w:rPr>
                  <w:noProof/>
                </w:rPr>
                <w:delText>OctetString</w:delText>
              </w:r>
            </w:del>
          </w:p>
        </w:tc>
        <w:tc>
          <w:tcPr>
            <w:tcW w:w="720" w:type="dxa"/>
            <w:shd w:val="clear" w:color="auto" w:fill="auto"/>
          </w:tcPr>
          <w:p w14:paraId="5BC98330" w14:textId="0B62CC2E" w:rsidR="00B56C01" w:rsidDel="006B1CBE" w:rsidRDefault="00B56C01" w:rsidP="00E9158E">
            <w:pPr>
              <w:pStyle w:val="TAC"/>
              <w:rPr>
                <w:del w:id="174" w:author="Ericsson_Maria Liang" w:date="2025-07-21T16:37:00Z"/>
                <w:noProof/>
              </w:rPr>
            </w:pPr>
            <w:del w:id="175" w:author="Ericsson_Maria Liang" w:date="2025-07-21T16:37:00Z">
              <w:r w:rsidDel="006B1CBE">
                <w:rPr>
                  <w:noProof/>
                </w:rPr>
                <w:delText>V</w:delText>
              </w:r>
            </w:del>
          </w:p>
        </w:tc>
        <w:tc>
          <w:tcPr>
            <w:tcW w:w="630" w:type="dxa"/>
            <w:shd w:val="clear" w:color="auto" w:fill="auto"/>
          </w:tcPr>
          <w:p w14:paraId="5CBA9ED4" w14:textId="6CE7C288" w:rsidR="00B56C01" w:rsidDel="006B1CBE" w:rsidRDefault="00B56C01" w:rsidP="00E9158E">
            <w:pPr>
              <w:pStyle w:val="TAC"/>
              <w:rPr>
                <w:del w:id="176" w:author="Ericsson_Maria Liang" w:date="2025-07-21T16:37:00Z"/>
                <w:noProof/>
              </w:rPr>
            </w:pPr>
            <w:del w:id="177" w:author="Ericsson_Maria Liang" w:date="2025-07-21T16:37:00Z">
              <w:r w:rsidDel="006B1CBE">
                <w:rPr>
                  <w:noProof/>
                </w:rPr>
                <w:delText>P</w:delText>
              </w:r>
            </w:del>
          </w:p>
        </w:tc>
        <w:tc>
          <w:tcPr>
            <w:tcW w:w="900" w:type="dxa"/>
            <w:shd w:val="clear" w:color="auto" w:fill="auto"/>
          </w:tcPr>
          <w:p w14:paraId="7E6C1569" w14:textId="121ECB21" w:rsidR="00B56C01" w:rsidDel="006B1CBE" w:rsidRDefault="00B56C01" w:rsidP="00E9158E">
            <w:pPr>
              <w:pStyle w:val="TAC"/>
              <w:rPr>
                <w:del w:id="178" w:author="Ericsson_Maria Liang" w:date="2025-07-21T16:37:00Z"/>
                <w:noProof/>
              </w:rPr>
            </w:pPr>
          </w:p>
        </w:tc>
        <w:tc>
          <w:tcPr>
            <w:tcW w:w="720" w:type="dxa"/>
            <w:shd w:val="clear" w:color="auto" w:fill="auto"/>
          </w:tcPr>
          <w:p w14:paraId="137E5AA7" w14:textId="79150648" w:rsidR="00B56C01" w:rsidDel="006B1CBE" w:rsidRDefault="00B56C01" w:rsidP="00E9158E">
            <w:pPr>
              <w:pStyle w:val="TAC"/>
              <w:rPr>
                <w:del w:id="179" w:author="Ericsson_Maria Liang" w:date="2025-07-21T16:37:00Z"/>
                <w:noProof/>
              </w:rPr>
            </w:pPr>
            <w:del w:id="180" w:author="Ericsson_Maria Liang" w:date="2025-07-21T16:37:00Z">
              <w:r w:rsidDel="006B1CBE">
                <w:rPr>
                  <w:noProof/>
                </w:rPr>
                <w:delText>M</w:delText>
              </w:r>
            </w:del>
          </w:p>
        </w:tc>
        <w:tc>
          <w:tcPr>
            <w:tcW w:w="749" w:type="dxa"/>
            <w:shd w:val="clear" w:color="auto" w:fill="auto"/>
          </w:tcPr>
          <w:p w14:paraId="716875BB" w14:textId="08749829" w:rsidR="00B56C01" w:rsidDel="006B1CBE" w:rsidRDefault="00B56C01" w:rsidP="00E9158E">
            <w:pPr>
              <w:pStyle w:val="TAC"/>
              <w:rPr>
                <w:del w:id="181" w:author="Ericsson_Maria Liang" w:date="2025-07-21T16:37:00Z"/>
                <w:noProof/>
              </w:rPr>
            </w:pPr>
            <w:del w:id="182" w:author="Ericsson_Maria Liang" w:date="2025-07-21T16:37:00Z">
              <w:r w:rsidDel="006B1CBE">
                <w:rPr>
                  <w:noProof/>
                </w:rPr>
                <w:delText>Y</w:delText>
              </w:r>
            </w:del>
          </w:p>
        </w:tc>
        <w:tc>
          <w:tcPr>
            <w:tcW w:w="749" w:type="dxa"/>
          </w:tcPr>
          <w:p w14:paraId="4F79888F" w14:textId="7BFE0C3F" w:rsidR="00B56C01" w:rsidDel="006B1CBE" w:rsidRDefault="00B56C01" w:rsidP="00E9158E">
            <w:pPr>
              <w:pStyle w:val="TAC"/>
              <w:rPr>
                <w:del w:id="183" w:author="Ericsson_Maria Liang" w:date="2025-07-21T16:37:00Z"/>
                <w:noProof/>
                <w:lang w:eastAsia="ko-KR"/>
              </w:rPr>
            </w:pPr>
          </w:p>
        </w:tc>
      </w:tr>
      <w:tr w:rsidR="006B1CBE" w14:paraId="0A788916" w14:textId="77777777" w:rsidTr="00E9158E">
        <w:trPr>
          <w:jc w:val="center"/>
          <w:ins w:id="184" w:author="Ericsson_Maria Liang" w:date="2025-07-21T16:36:00Z"/>
        </w:trPr>
        <w:tc>
          <w:tcPr>
            <w:tcW w:w="1908" w:type="dxa"/>
            <w:shd w:val="clear" w:color="auto" w:fill="auto"/>
          </w:tcPr>
          <w:p w14:paraId="4095DAF5" w14:textId="5631AAAD" w:rsidR="006B1CBE" w:rsidRDefault="006B1CBE" w:rsidP="00E9158E">
            <w:pPr>
              <w:pStyle w:val="TAL"/>
              <w:rPr>
                <w:ins w:id="185" w:author="Ericsson_Maria Liang" w:date="2025-07-21T16:36:00Z"/>
                <w:noProof/>
              </w:rPr>
            </w:pPr>
            <w:ins w:id="186" w:author="Ericsson_Maria Liang" w:date="2025-07-21T16:36:00Z">
              <w:r>
                <w:rPr>
                  <w:noProof/>
                </w:rPr>
                <w:t>3GPP-MSK</w:t>
              </w:r>
            </w:ins>
          </w:p>
        </w:tc>
        <w:tc>
          <w:tcPr>
            <w:tcW w:w="900" w:type="dxa"/>
            <w:shd w:val="clear" w:color="auto" w:fill="auto"/>
          </w:tcPr>
          <w:p w14:paraId="4FFDC0BF" w14:textId="1CB707B7" w:rsidR="006B1CBE" w:rsidRDefault="006B1CBE" w:rsidP="00E9158E">
            <w:pPr>
              <w:pStyle w:val="TAC"/>
              <w:rPr>
                <w:ins w:id="187" w:author="Ericsson_Maria Liang" w:date="2025-07-21T16:36:00Z"/>
                <w:noProof/>
              </w:rPr>
            </w:pPr>
            <w:ins w:id="188" w:author="Ericsson_Maria Liang" w:date="2025-07-21T16:36:00Z">
              <w:r>
                <w:rPr>
                  <w:noProof/>
                </w:rPr>
                <w:t>135</w:t>
              </w:r>
            </w:ins>
          </w:p>
        </w:tc>
        <w:tc>
          <w:tcPr>
            <w:tcW w:w="2070" w:type="dxa"/>
            <w:shd w:val="clear" w:color="auto" w:fill="auto"/>
          </w:tcPr>
          <w:p w14:paraId="54D82DC3" w14:textId="4DACD847" w:rsidR="006B1CBE" w:rsidRDefault="006B1CBE" w:rsidP="00E9158E">
            <w:pPr>
              <w:pStyle w:val="TAL"/>
              <w:rPr>
                <w:ins w:id="189" w:author="Ericsson_Maria Liang" w:date="2025-07-21T16:36:00Z"/>
                <w:noProof/>
                <w:snapToGrid w:val="0"/>
              </w:rPr>
            </w:pPr>
            <w:ins w:id="190" w:author="Ericsson_Maria Liang" w:date="2025-07-21T16:36:00Z">
              <w:r>
                <w:rPr>
                  <w:noProof/>
                  <w:snapToGrid w:val="0"/>
                </w:rPr>
                <w:t>11.3.1</w:t>
              </w:r>
            </w:ins>
          </w:p>
        </w:tc>
        <w:tc>
          <w:tcPr>
            <w:tcW w:w="1260" w:type="dxa"/>
            <w:shd w:val="clear" w:color="auto" w:fill="auto"/>
          </w:tcPr>
          <w:p w14:paraId="04606B88" w14:textId="01F11A98" w:rsidR="006B1CBE" w:rsidRDefault="006B1CBE" w:rsidP="00E9158E">
            <w:pPr>
              <w:pStyle w:val="TAC"/>
              <w:rPr>
                <w:ins w:id="191" w:author="Ericsson_Maria Liang" w:date="2025-07-21T16:36:00Z"/>
                <w:noProof/>
              </w:rPr>
            </w:pPr>
            <w:ins w:id="192" w:author="Ericsson_Maria Liang" w:date="2025-07-21T16:36:00Z">
              <w:r>
                <w:rPr>
                  <w:noProof/>
                </w:rPr>
                <w:t>OctetString</w:t>
              </w:r>
            </w:ins>
          </w:p>
        </w:tc>
        <w:tc>
          <w:tcPr>
            <w:tcW w:w="720" w:type="dxa"/>
            <w:shd w:val="clear" w:color="auto" w:fill="auto"/>
          </w:tcPr>
          <w:p w14:paraId="020A0425" w14:textId="72F6CF8E" w:rsidR="006B1CBE" w:rsidRDefault="006B1CBE" w:rsidP="00E9158E">
            <w:pPr>
              <w:pStyle w:val="TAC"/>
              <w:rPr>
                <w:ins w:id="193" w:author="Ericsson_Maria Liang" w:date="2025-07-21T16:36:00Z"/>
                <w:noProof/>
              </w:rPr>
            </w:pPr>
            <w:ins w:id="194" w:author="Ericsson_Maria Liang" w:date="2025-07-21T16:36:00Z">
              <w:r>
                <w:rPr>
                  <w:noProof/>
                </w:rPr>
                <w:t>V</w:t>
              </w:r>
            </w:ins>
          </w:p>
        </w:tc>
        <w:tc>
          <w:tcPr>
            <w:tcW w:w="630" w:type="dxa"/>
            <w:shd w:val="clear" w:color="auto" w:fill="auto"/>
          </w:tcPr>
          <w:p w14:paraId="554DBAB5" w14:textId="1FB21633" w:rsidR="006B1CBE" w:rsidRDefault="006B1CBE" w:rsidP="00E9158E">
            <w:pPr>
              <w:pStyle w:val="TAC"/>
              <w:rPr>
                <w:ins w:id="195" w:author="Ericsson_Maria Liang" w:date="2025-07-21T16:36:00Z"/>
                <w:noProof/>
              </w:rPr>
            </w:pPr>
            <w:ins w:id="196" w:author="Ericsson_Maria Liang" w:date="2025-07-21T16:37:00Z">
              <w:r>
                <w:rPr>
                  <w:noProof/>
                </w:rPr>
                <w:t>P</w:t>
              </w:r>
            </w:ins>
          </w:p>
        </w:tc>
        <w:tc>
          <w:tcPr>
            <w:tcW w:w="900" w:type="dxa"/>
            <w:shd w:val="clear" w:color="auto" w:fill="auto"/>
          </w:tcPr>
          <w:p w14:paraId="2200A599" w14:textId="77777777" w:rsidR="006B1CBE" w:rsidRDefault="006B1CBE" w:rsidP="00E9158E">
            <w:pPr>
              <w:pStyle w:val="TAC"/>
              <w:rPr>
                <w:ins w:id="197" w:author="Ericsson_Maria Liang" w:date="2025-07-21T16:36:00Z"/>
                <w:noProof/>
              </w:rPr>
            </w:pPr>
          </w:p>
        </w:tc>
        <w:tc>
          <w:tcPr>
            <w:tcW w:w="720" w:type="dxa"/>
            <w:shd w:val="clear" w:color="auto" w:fill="auto"/>
          </w:tcPr>
          <w:p w14:paraId="0DDDA205" w14:textId="5544D671" w:rsidR="006B1CBE" w:rsidRDefault="006B1CBE" w:rsidP="00E9158E">
            <w:pPr>
              <w:pStyle w:val="TAC"/>
              <w:rPr>
                <w:ins w:id="198" w:author="Ericsson_Maria Liang" w:date="2025-07-21T16:36:00Z"/>
                <w:noProof/>
              </w:rPr>
            </w:pPr>
            <w:ins w:id="199" w:author="Ericsson_Maria Liang" w:date="2025-07-21T16:37:00Z">
              <w:r>
                <w:rPr>
                  <w:noProof/>
                </w:rPr>
                <w:t>M</w:t>
              </w:r>
            </w:ins>
          </w:p>
        </w:tc>
        <w:tc>
          <w:tcPr>
            <w:tcW w:w="749" w:type="dxa"/>
            <w:shd w:val="clear" w:color="auto" w:fill="auto"/>
          </w:tcPr>
          <w:p w14:paraId="0A9D5F94" w14:textId="7619CA75" w:rsidR="006B1CBE" w:rsidRDefault="006B1CBE" w:rsidP="00E9158E">
            <w:pPr>
              <w:pStyle w:val="TAC"/>
              <w:rPr>
                <w:ins w:id="200" w:author="Ericsson_Maria Liang" w:date="2025-07-21T16:36:00Z"/>
                <w:noProof/>
              </w:rPr>
            </w:pPr>
            <w:ins w:id="201" w:author="Ericsson_Maria Liang" w:date="2025-07-21T16:37:00Z">
              <w:r>
                <w:rPr>
                  <w:noProof/>
                </w:rPr>
                <w:t>Y</w:t>
              </w:r>
            </w:ins>
          </w:p>
        </w:tc>
        <w:tc>
          <w:tcPr>
            <w:tcW w:w="749" w:type="dxa"/>
          </w:tcPr>
          <w:p w14:paraId="5268685D" w14:textId="77777777" w:rsidR="006B1CBE" w:rsidRDefault="006B1CBE" w:rsidP="00E9158E">
            <w:pPr>
              <w:pStyle w:val="TAC"/>
              <w:rPr>
                <w:ins w:id="202" w:author="Ericsson_Maria Liang" w:date="2025-07-21T16:36:00Z"/>
                <w:noProof/>
                <w:lang w:eastAsia="ko-KR"/>
              </w:rPr>
            </w:pPr>
          </w:p>
        </w:tc>
      </w:tr>
      <w:tr w:rsidR="00B56C01" w14:paraId="4765B420" w14:textId="77777777" w:rsidTr="00E9158E">
        <w:trPr>
          <w:jc w:val="center"/>
        </w:trPr>
        <w:tc>
          <w:tcPr>
            <w:tcW w:w="1908" w:type="dxa"/>
            <w:shd w:val="clear" w:color="auto" w:fill="auto"/>
          </w:tcPr>
          <w:p w14:paraId="26611A05" w14:textId="77777777" w:rsidR="00B56C01" w:rsidRDefault="00B56C01" w:rsidP="00E9158E">
            <w:pPr>
              <w:pStyle w:val="TAL"/>
            </w:pPr>
            <w:r>
              <w:t>Supported-Features</w:t>
            </w:r>
          </w:p>
        </w:tc>
        <w:tc>
          <w:tcPr>
            <w:tcW w:w="900" w:type="dxa"/>
            <w:shd w:val="clear" w:color="auto" w:fill="auto"/>
          </w:tcPr>
          <w:p w14:paraId="762FFEEA" w14:textId="77777777" w:rsidR="00B56C01" w:rsidRDefault="00B56C01" w:rsidP="00E9158E">
            <w:pPr>
              <w:pStyle w:val="TAC"/>
              <w:rPr>
                <w:noProof/>
                <w:lang w:eastAsia="ko-KR"/>
              </w:rPr>
            </w:pPr>
            <w:r>
              <w:rPr>
                <w:noProof/>
                <w:lang w:eastAsia="ko-KR"/>
              </w:rPr>
              <w:t>628</w:t>
            </w:r>
          </w:p>
        </w:tc>
        <w:tc>
          <w:tcPr>
            <w:tcW w:w="2070" w:type="dxa"/>
            <w:shd w:val="clear" w:color="auto" w:fill="auto"/>
          </w:tcPr>
          <w:p w14:paraId="2A5353B1" w14:textId="77777777" w:rsidR="00B56C01" w:rsidRDefault="00B56C01" w:rsidP="00E9158E">
            <w:pPr>
              <w:pStyle w:val="TAL"/>
              <w:rPr>
                <w:noProof/>
                <w:snapToGrid w:val="0"/>
              </w:rPr>
            </w:pPr>
            <w:r>
              <w:rPr>
                <w:noProof/>
                <w:snapToGrid w:val="0"/>
              </w:rPr>
              <w:t>3GPP TS 29.229 [41]</w:t>
            </w:r>
          </w:p>
        </w:tc>
        <w:tc>
          <w:tcPr>
            <w:tcW w:w="1260" w:type="dxa"/>
            <w:shd w:val="clear" w:color="auto" w:fill="auto"/>
          </w:tcPr>
          <w:p w14:paraId="59BE6A5E" w14:textId="77777777" w:rsidR="00B56C01" w:rsidRDefault="00B56C01" w:rsidP="00E9158E">
            <w:pPr>
              <w:pStyle w:val="TAC"/>
              <w:rPr>
                <w:noProof/>
              </w:rPr>
            </w:pPr>
            <w:r>
              <w:t>Grouped</w:t>
            </w:r>
          </w:p>
        </w:tc>
        <w:tc>
          <w:tcPr>
            <w:tcW w:w="720" w:type="dxa"/>
            <w:shd w:val="clear" w:color="auto" w:fill="auto"/>
          </w:tcPr>
          <w:p w14:paraId="79037368" w14:textId="77777777" w:rsidR="00B56C01" w:rsidRDefault="00B56C01" w:rsidP="00E9158E">
            <w:pPr>
              <w:pStyle w:val="TAC"/>
              <w:rPr>
                <w:noProof/>
              </w:rPr>
            </w:pPr>
            <w:r>
              <w:rPr>
                <w:noProof/>
              </w:rPr>
              <w:t>V</w:t>
            </w:r>
          </w:p>
        </w:tc>
        <w:tc>
          <w:tcPr>
            <w:tcW w:w="630" w:type="dxa"/>
            <w:shd w:val="clear" w:color="auto" w:fill="auto"/>
          </w:tcPr>
          <w:p w14:paraId="146F6621" w14:textId="77777777" w:rsidR="00B56C01" w:rsidRDefault="00B56C01" w:rsidP="00E9158E">
            <w:pPr>
              <w:pStyle w:val="TAC"/>
              <w:rPr>
                <w:noProof/>
                <w:lang w:eastAsia="ko-KR"/>
              </w:rPr>
            </w:pPr>
            <w:r>
              <w:rPr>
                <w:noProof/>
                <w:lang w:eastAsia="ko-KR"/>
              </w:rPr>
              <w:t>M</w:t>
            </w:r>
          </w:p>
        </w:tc>
        <w:tc>
          <w:tcPr>
            <w:tcW w:w="900" w:type="dxa"/>
            <w:shd w:val="clear" w:color="auto" w:fill="auto"/>
          </w:tcPr>
          <w:p w14:paraId="10ADB185" w14:textId="77777777" w:rsidR="00B56C01" w:rsidRDefault="00B56C01" w:rsidP="00E9158E">
            <w:pPr>
              <w:pStyle w:val="TAC"/>
              <w:rPr>
                <w:noProof/>
              </w:rPr>
            </w:pPr>
          </w:p>
        </w:tc>
        <w:tc>
          <w:tcPr>
            <w:tcW w:w="720" w:type="dxa"/>
            <w:shd w:val="clear" w:color="auto" w:fill="auto"/>
          </w:tcPr>
          <w:p w14:paraId="727FF143" w14:textId="77777777" w:rsidR="00B56C01" w:rsidRDefault="00B56C01" w:rsidP="00E9158E">
            <w:pPr>
              <w:pStyle w:val="TAC"/>
              <w:rPr>
                <w:noProof/>
                <w:lang w:eastAsia="ko-KR"/>
              </w:rPr>
            </w:pPr>
          </w:p>
        </w:tc>
        <w:tc>
          <w:tcPr>
            <w:tcW w:w="749" w:type="dxa"/>
            <w:shd w:val="clear" w:color="auto" w:fill="auto"/>
          </w:tcPr>
          <w:p w14:paraId="31578F27" w14:textId="77777777" w:rsidR="00B56C01" w:rsidRDefault="00B56C01" w:rsidP="00E9158E">
            <w:pPr>
              <w:pStyle w:val="TAC"/>
              <w:rPr>
                <w:noProof/>
                <w:lang w:eastAsia="ko-KR"/>
              </w:rPr>
            </w:pPr>
            <w:r>
              <w:rPr>
                <w:noProof/>
                <w:lang w:eastAsia="ko-KR"/>
              </w:rPr>
              <w:t>N</w:t>
            </w:r>
          </w:p>
        </w:tc>
        <w:tc>
          <w:tcPr>
            <w:tcW w:w="749" w:type="dxa"/>
          </w:tcPr>
          <w:p w14:paraId="071B8FBB" w14:textId="77777777" w:rsidR="00B56C01" w:rsidRDefault="00B56C01" w:rsidP="00E9158E">
            <w:pPr>
              <w:pStyle w:val="TAC"/>
              <w:rPr>
                <w:noProof/>
                <w:lang w:eastAsia="ko-KR"/>
              </w:rPr>
            </w:pPr>
          </w:p>
        </w:tc>
      </w:tr>
      <w:tr w:rsidR="00B56C01" w14:paraId="1A9CB092" w14:textId="77777777" w:rsidTr="00E9158E">
        <w:trPr>
          <w:jc w:val="center"/>
        </w:trPr>
        <w:tc>
          <w:tcPr>
            <w:tcW w:w="10606" w:type="dxa"/>
            <w:gridSpan w:val="10"/>
            <w:shd w:val="clear" w:color="auto" w:fill="auto"/>
          </w:tcPr>
          <w:p w14:paraId="23BC1C7F" w14:textId="77777777" w:rsidR="00B56C01" w:rsidRDefault="00B56C01" w:rsidP="00E9158E">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029E0B0F" w14:textId="77777777" w:rsidR="00B56C01" w:rsidRDefault="00B56C01" w:rsidP="00E9158E">
            <w:pPr>
              <w:pStyle w:val="TAN"/>
              <w:rPr>
                <w:noProof/>
              </w:rPr>
            </w:pPr>
            <w:r>
              <w:rPr>
                <w:noProof/>
              </w:rPr>
              <w:t>NOTE 2:</w:t>
            </w:r>
            <w:r>
              <w:rPr>
                <w:noProof/>
              </w:rPr>
              <w:tab/>
              <w:t>The value types are defined in IETF RFC 6733 [24].</w:t>
            </w:r>
          </w:p>
          <w:p w14:paraId="041AE68A" w14:textId="77777777" w:rsidR="00B56C01" w:rsidRDefault="00B56C01" w:rsidP="00E9158E">
            <w:pPr>
              <w:pStyle w:val="TAN"/>
              <w:rPr>
                <w:noProof/>
              </w:rPr>
            </w:pPr>
            <w:r>
              <w:rPr>
                <w:noProof/>
              </w:rPr>
              <w:t>NOTE 3:</w:t>
            </w:r>
            <w:r>
              <w:rPr>
                <w:noProof/>
              </w:rPr>
              <w:tab/>
              <w:t>The use of Radius VSA as a Diameter vendor AVP is described in Diameter NASREQ (IETF RFC 7155 [23]) and the P flag may be set.</w:t>
            </w:r>
          </w:p>
          <w:p w14:paraId="170AF66F" w14:textId="77777777" w:rsidR="00B56C01" w:rsidRDefault="00B56C01" w:rsidP="00E9158E">
            <w:pPr>
              <w:pStyle w:val="TAN"/>
              <w:rPr>
                <w:noProof/>
              </w:rPr>
            </w:pPr>
            <w:r>
              <w:rPr>
                <w:noProof/>
              </w:rPr>
              <w:t>NOTE 4:</w:t>
            </w:r>
            <w:r>
              <w:rPr>
                <w:noProof/>
              </w:rPr>
              <w:tab/>
            </w:r>
            <w:r>
              <w:t>It is not used in this release.</w:t>
            </w:r>
          </w:p>
        </w:tc>
      </w:tr>
    </w:tbl>
    <w:p w14:paraId="082E9ABC" w14:textId="77777777" w:rsidR="00B56C01" w:rsidRDefault="00B56C01" w:rsidP="00B56C01">
      <w:pPr>
        <w:rPr>
          <w:noProof/>
        </w:rPr>
      </w:pPr>
    </w:p>
    <w:p w14:paraId="7EF2D747" w14:textId="77777777" w:rsidR="00B56C01" w:rsidRDefault="00B56C01" w:rsidP="00B56C01">
      <w:pPr>
        <w:pStyle w:val="NO"/>
        <w:ind w:left="400" w:hanging="400"/>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4539B119" w14:textId="77777777" w:rsidR="00B56C01" w:rsidRDefault="00B56C01" w:rsidP="00B56C01">
      <w:pPr>
        <w:pStyle w:val="NO"/>
        <w:ind w:left="400" w:hanging="400"/>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clause 16.4.7 of 3GPP TS 29.061 [5].</w:t>
      </w:r>
    </w:p>
    <w:p w14:paraId="7430F73D" w14:textId="464BD1B4" w:rsidR="00B56C01" w:rsidRPr="002C393C" w:rsidRDefault="00B56C01" w:rsidP="00B56C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E55B50">
        <w:rPr>
          <w:rFonts w:eastAsia="DengXian"/>
          <w:noProof/>
          <w:color w:val="0000FF"/>
          <w:sz w:val="28"/>
          <w:szCs w:val="28"/>
          <w:lang w:eastAsia="zh-CN"/>
        </w:rPr>
        <w:t>4th</w:t>
      </w:r>
      <w:r w:rsidRPr="008C6891">
        <w:rPr>
          <w:rFonts w:eastAsia="DengXian"/>
          <w:noProof/>
          <w:color w:val="0000FF"/>
          <w:sz w:val="28"/>
          <w:szCs w:val="28"/>
        </w:rPr>
        <w:t xml:space="preserve"> Change ***</w:t>
      </w:r>
    </w:p>
    <w:p w14:paraId="55256E9E" w14:textId="77777777" w:rsidR="00B56C01" w:rsidRDefault="00B56C01" w:rsidP="00B56C01">
      <w:pPr>
        <w:pStyle w:val="Heading3"/>
        <w:rPr>
          <w:noProof/>
        </w:rPr>
      </w:pPr>
      <w:bookmarkStart w:id="203" w:name="_Toc28005601"/>
      <w:bookmarkStart w:id="204" w:name="_Toc36041476"/>
      <w:bookmarkStart w:id="205" w:name="_Toc45134776"/>
      <w:bookmarkStart w:id="206" w:name="_Toc51764069"/>
      <w:bookmarkStart w:id="207" w:name="_Toc59019986"/>
      <w:bookmarkStart w:id="208" w:name="_Toc68170812"/>
      <w:bookmarkStart w:id="209" w:name="_Toc74932469"/>
      <w:bookmarkStart w:id="210" w:name="_Toc200618480"/>
      <w:r>
        <w:rPr>
          <w:noProof/>
        </w:rPr>
        <w:t>12.6.3</w:t>
      </w:r>
      <w:r>
        <w:rPr>
          <w:noProof/>
        </w:rPr>
        <w:tab/>
        <w:t>DEA Command</w:t>
      </w:r>
      <w:bookmarkEnd w:id="203"/>
      <w:bookmarkEnd w:id="204"/>
      <w:bookmarkEnd w:id="205"/>
      <w:bookmarkEnd w:id="206"/>
      <w:bookmarkEnd w:id="207"/>
      <w:bookmarkEnd w:id="208"/>
      <w:bookmarkEnd w:id="209"/>
      <w:bookmarkEnd w:id="210"/>
    </w:p>
    <w:p w14:paraId="18119930" w14:textId="77777777" w:rsidR="00B56C01" w:rsidRDefault="00B56C01" w:rsidP="00B56C01">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762E8E97" w14:textId="77777777" w:rsidR="00B56C01" w:rsidRDefault="00B56C01" w:rsidP="00B56C01">
      <w:pPr>
        <w:rPr>
          <w:noProof/>
        </w:rPr>
      </w:pPr>
      <w:r>
        <w:rPr>
          <w:noProof/>
        </w:rPr>
        <w:lastRenderedPageBreak/>
        <w:t>The relevant AVPs that are of use for the N6 interface are detailed in the ABNF description below. Other valid AVPs for this command are not used for N6 purposes and should be ignored by the receiver or processed according to the relevant specifications.</w:t>
      </w:r>
    </w:p>
    <w:p w14:paraId="732133FC" w14:textId="77777777" w:rsidR="00B56C01" w:rsidRDefault="00B56C01" w:rsidP="00B56C01">
      <w:pPr>
        <w:rPr>
          <w:noProof/>
        </w:rPr>
      </w:pPr>
      <w:r>
        <w:rPr>
          <w:noProof/>
        </w:rPr>
        <w:t>The bold marked AVPs in the message format indicate new optional AVPs for N6, or modified existing AVPs.</w:t>
      </w:r>
    </w:p>
    <w:p w14:paraId="5BD43192" w14:textId="77777777" w:rsidR="00B56C01" w:rsidRDefault="00B56C01" w:rsidP="00B56C01">
      <w:pPr>
        <w:rPr>
          <w:noProof/>
        </w:rPr>
      </w:pPr>
      <w:r>
        <w:rPr>
          <w:noProof/>
        </w:rPr>
        <w:t>Message Format:</w:t>
      </w:r>
    </w:p>
    <w:p w14:paraId="767EA4F2" w14:textId="77777777" w:rsidR="00B56C01" w:rsidRDefault="00B56C01" w:rsidP="00B56C01">
      <w:pPr>
        <w:pStyle w:val="PL"/>
      </w:pPr>
      <w:r>
        <w:t>&lt;Diameter-EAP-Answer</w:t>
      </w:r>
      <w:proofErr w:type="gramStart"/>
      <w:r>
        <w:t>&gt; ::=</w:t>
      </w:r>
      <w:proofErr w:type="gramEnd"/>
      <w:r>
        <w:t xml:space="preserve"> &lt; Diameter Header: 268, PXY &gt;</w:t>
      </w:r>
    </w:p>
    <w:p w14:paraId="738AE23B" w14:textId="77777777" w:rsidR="00B56C01" w:rsidRDefault="00B56C01" w:rsidP="00B56C01">
      <w:pPr>
        <w:pStyle w:val="PL"/>
      </w:pPr>
      <w:r>
        <w:t xml:space="preserve">                     </w:t>
      </w:r>
      <w:r>
        <w:tab/>
        <w:t>&lt; Session-Id &gt;</w:t>
      </w:r>
    </w:p>
    <w:p w14:paraId="3215D743" w14:textId="77777777" w:rsidR="00B56C01" w:rsidRDefault="00B56C01" w:rsidP="00B56C01">
      <w:pPr>
        <w:pStyle w:val="PL"/>
      </w:pPr>
      <w:r>
        <w:t xml:space="preserve">                     </w:t>
      </w:r>
      <w:r>
        <w:tab/>
      </w:r>
      <w:proofErr w:type="gramStart"/>
      <w:r>
        <w:t>{ Auth</w:t>
      </w:r>
      <w:proofErr w:type="gramEnd"/>
      <w:r>
        <w:t>-Application-</w:t>
      </w:r>
      <w:proofErr w:type="gramStart"/>
      <w:r>
        <w:t>Id }</w:t>
      </w:r>
      <w:proofErr w:type="gramEnd"/>
    </w:p>
    <w:p w14:paraId="0AEFF97D" w14:textId="77777777" w:rsidR="00B56C01" w:rsidRDefault="00B56C01" w:rsidP="00B56C01">
      <w:pPr>
        <w:pStyle w:val="PL"/>
      </w:pPr>
      <w:r>
        <w:t xml:space="preserve">                     </w:t>
      </w:r>
      <w:r>
        <w:tab/>
      </w:r>
      <w:proofErr w:type="gramStart"/>
      <w:r>
        <w:t>{ Auth</w:t>
      </w:r>
      <w:proofErr w:type="gramEnd"/>
      <w:r>
        <w:t>-Request-</w:t>
      </w:r>
      <w:proofErr w:type="gramStart"/>
      <w:r>
        <w:t>Type }</w:t>
      </w:r>
      <w:proofErr w:type="gramEnd"/>
    </w:p>
    <w:p w14:paraId="3342E336" w14:textId="77777777" w:rsidR="00B56C01" w:rsidRDefault="00B56C01" w:rsidP="00B56C01">
      <w:pPr>
        <w:pStyle w:val="PL"/>
      </w:pPr>
      <w:r>
        <w:t xml:space="preserve">                     </w:t>
      </w:r>
      <w:r>
        <w:tab/>
      </w:r>
      <w:proofErr w:type="gramStart"/>
      <w:r>
        <w:t>{ Result</w:t>
      </w:r>
      <w:proofErr w:type="gramEnd"/>
      <w:r>
        <w:t>-</w:t>
      </w:r>
      <w:proofErr w:type="gramStart"/>
      <w:r>
        <w:t>Code }</w:t>
      </w:r>
      <w:proofErr w:type="gramEnd"/>
    </w:p>
    <w:p w14:paraId="28136E4D" w14:textId="77777777" w:rsidR="00B56C01" w:rsidRDefault="00B56C01" w:rsidP="00B56C01">
      <w:pPr>
        <w:pStyle w:val="PL"/>
      </w:pPr>
      <w:r>
        <w:t xml:space="preserve">                     </w:t>
      </w:r>
      <w:r>
        <w:tab/>
      </w:r>
      <w:proofErr w:type="gramStart"/>
      <w:r>
        <w:t>{ Origin</w:t>
      </w:r>
      <w:proofErr w:type="gramEnd"/>
      <w:r>
        <w:t>-</w:t>
      </w:r>
      <w:proofErr w:type="gramStart"/>
      <w:r>
        <w:t>Host }</w:t>
      </w:r>
      <w:proofErr w:type="gramEnd"/>
    </w:p>
    <w:p w14:paraId="0C7B5818" w14:textId="77777777" w:rsidR="00B56C01" w:rsidRDefault="00B56C01" w:rsidP="00B56C01">
      <w:pPr>
        <w:pStyle w:val="PL"/>
      </w:pPr>
      <w:r>
        <w:t xml:space="preserve">                     </w:t>
      </w:r>
      <w:r>
        <w:tab/>
      </w:r>
      <w:proofErr w:type="gramStart"/>
      <w:r>
        <w:t>{ Origin</w:t>
      </w:r>
      <w:proofErr w:type="gramEnd"/>
      <w:r>
        <w:t>-</w:t>
      </w:r>
      <w:proofErr w:type="gramStart"/>
      <w:r>
        <w:t>Realm }</w:t>
      </w:r>
      <w:proofErr w:type="gramEnd"/>
    </w:p>
    <w:p w14:paraId="72EF3535" w14:textId="77777777" w:rsidR="00B56C01" w:rsidRDefault="00B56C01" w:rsidP="00B56C01">
      <w:pPr>
        <w:pStyle w:val="PL"/>
      </w:pPr>
      <w:r>
        <w:t xml:space="preserve">                      </w:t>
      </w:r>
      <w:r>
        <w:tab/>
        <w:t>[ User-</w:t>
      </w:r>
      <w:proofErr w:type="gramStart"/>
      <w:r>
        <w:t>Name ]</w:t>
      </w:r>
      <w:proofErr w:type="gramEnd"/>
    </w:p>
    <w:p w14:paraId="5DD91DB3" w14:textId="77777777" w:rsidR="00B56C01" w:rsidRDefault="00B56C01" w:rsidP="00B56C01">
      <w:pPr>
        <w:pStyle w:val="PL"/>
      </w:pPr>
      <w:r>
        <w:t xml:space="preserve">                     </w:t>
      </w:r>
      <w:r>
        <w:tab/>
        <w:t>[ EAP-</w:t>
      </w:r>
      <w:proofErr w:type="gramStart"/>
      <w:r>
        <w:t>Payload ]</w:t>
      </w:r>
      <w:proofErr w:type="gramEnd"/>
    </w:p>
    <w:p w14:paraId="6D554825" w14:textId="77777777" w:rsidR="00B56C01" w:rsidRDefault="00B56C01" w:rsidP="00B56C01">
      <w:pPr>
        <w:pStyle w:val="PL"/>
      </w:pPr>
      <w:r>
        <w:t xml:space="preserve">                      </w:t>
      </w:r>
      <w:r>
        <w:tab/>
        <w:t>[ EAP-Reissued-</w:t>
      </w:r>
      <w:proofErr w:type="gramStart"/>
      <w:r>
        <w:t>Payload ]</w:t>
      </w:r>
      <w:proofErr w:type="gramEnd"/>
    </w:p>
    <w:p w14:paraId="7BBDB7C3" w14:textId="77777777" w:rsidR="00B56C01" w:rsidRDefault="00B56C01" w:rsidP="00B56C01">
      <w:pPr>
        <w:pStyle w:val="PL"/>
      </w:pPr>
      <w:r>
        <w:t xml:space="preserve">                      </w:t>
      </w:r>
      <w:r>
        <w:tab/>
        <w:t>[ EAP-Master-Session-</w:t>
      </w:r>
      <w:proofErr w:type="gramStart"/>
      <w:r>
        <w:t>Key ]</w:t>
      </w:r>
      <w:proofErr w:type="gramEnd"/>
    </w:p>
    <w:p w14:paraId="383FABA7" w14:textId="77777777" w:rsidR="00B56C01" w:rsidRDefault="00B56C01" w:rsidP="00B56C01">
      <w:pPr>
        <w:pStyle w:val="PL"/>
      </w:pPr>
      <w:r>
        <w:t xml:space="preserve">                      </w:t>
      </w:r>
      <w:r>
        <w:tab/>
        <w:t>[ EAP-Key-</w:t>
      </w:r>
      <w:proofErr w:type="gramStart"/>
      <w:r>
        <w:t>Name ]</w:t>
      </w:r>
      <w:proofErr w:type="gramEnd"/>
    </w:p>
    <w:p w14:paraId="7DA8EA39" w14:textId="77777777" w:rsidR="00B56C01" w:rsidRDefault="00B56C01" w:rsidP="00B56C01">
      <w:pPr>
        <w:pStyle w:val="PL"/>
      </w:pPr>
      <w:r>
        <w:t xml:space="preserve">                     </w:t>
      </w:r>
      <w:r>
        <w:tab/>
        <w:t>[ Multi-Round-Time-</w:t>
      </w:r>
      <w:proofErr w:type="gramStart"/>
      <w:r>
        <w:t>Out ]</w:t>
      </w:r>
      <w:proofErr w:type="gramEnd"/>
    </w:p>
    <w:p w14:paraId="542E94A0" w14:textId="77777777" w:rsidR="00B56C01" w:rsidRDefault="00B56C01" w:rsidP="00B56C01">
      <w:pPr>
        <w:pStyle w:val="PL"/>
      </w:pPr>
      <w:r>
        <w:t xml:space="preserve">                     </w:t>
      </w:r>
      <w:r>
        <w:tab/>
        <w:t>[ Accounting-EAP-Auth-</w:t>
      </w:r>
      <w:proofErr w:type="gramStart"/>
      <w:r>
        <w:t>Method ]</w:t>
      </w:r>
      <w:proofErr w:type="gramEnd"/>
    </w:p>
    <w:p w14:paraId="1A08AB26" w14:textId="77777777" w:rsidR="00B56C01" w:rsidRDefault="00B56C01" w:rsidP="00B56C01">
      <w:pPr>
        <w:pStyle w:val="PL"/>
      </w:pPr>
      <w:r>
        <w:t xml:space="preserve">                      </w:t>
      </w:r>
      <w:r>
        <w:tab/>
        <w:t>[ Service-</w:t>
      </w:r>
      <w:proofErr w:type="gramStart"/>
      <w:r>
        <w:t>Type ]</w:t>
      </w:r>
      <w:proofErr w:type="gramEnd"/>
    </w:p>
    <w:p w14:paraId="599A8F4B" w14:textId="77777777" w:rsidR="00B56C01" w:rsidRDefault="00B56C01" w:rsidP="00B56C01">
      <w:pPr>
        <w:pStyle w:val="PL"/>
      </w:pPr>
      <w:r>
        <w:t xml:space="preserve">                    </w:t>
      </w:r>
      <w:r>
        <w:rPr>
          <w:lang w:eastAsia="ko-KR"/>
        </w:rPr>
        <w:t xml:space="preserve">  </w:t>
      </w:r>
      <w:r>
        <w:t>*</w:t>
      </w:r>
      <w:r>
        <w:rPr>
          <w:lang w:eastAsia="ko-KR"/>
        </w:rPr>
        <w:tab/>
      </w:r>
      <w:r>
        <w:t xml:space="preserve">[ </w:t>
      </w:r>
      <w:proofErr w:type="gramStart"/>
      <w:r>
        <w:t>Class ]</w:t>
      </w:r>
      <w:proofErr w:type="gramEnd"/>
    </w:p>
    <w:p w14:paraId="19781CD2" w14:textId="77777777" w:rsidR="00B56C01" w:rsidRDefault="00B56C01" w:rsidP="00B56C01">
      <w:pPr>
        <w:pStyle w:val="PL"/>
      </w:pPr>
      <w:r>
        <w:t xml:space="preserve">                     </w:t>
      </w:r>
      <w:r>
        <w:tab/>
        <w:t>[ Acct-Interim-</w:t>
      </w:r>
      <w:proofErr w:type="gramStart"/>
      <w:r>
        <w:t>Interval ]</w:t>
      </w:r>
      <w:proofErr w:type="gramEnd"/>
    </w:p>
    <w:p w14:paraId="2FF65F55" w14:textId="77777777" w:rsidR="00B56C01" w:rsidRDefault="00B56C01" w:rsidP="00B56C01">
      <w:pPr>
        <w:pStyle w:val="PL"/>
      </w:pPr>
      <w:r>
        <w:t xml:space="preserve">                     </w:t>
      </w:r>
      <w:r>
        <w:tab/>
        <w:t>[ Error-</w:t>
      </w:r>
      <w:proofErr w:type="gramStart"/>
      <w:r>
        <w:t>Message ]</w:t>
      </w:r>
      <w:proofErr w:type="gramEnd"/>
    </w:p>
    <w:p w14:paraId="19B41ED1" w14:textId="77777777" w:rsidR="00B56C01" w:rsidRDefault="00B56C01" w:rsidP="00B56C01">
      <w:pPr>
        <w:pStyle w:val="PL"/>
      </w:pPr>
      <w:r>
        <w:t xml:space="preserve">                     </w:t>
      </w:r>
      <w:r>
        <w:tab/>
        <w:t>[ Error-Reporting-</w:t>
      </w:r>
      <w:proofErr w:type="gramStart"/>
      <w:r>
        <w:t>Host ]</w:t>
      </w:r>
      <w:proofErr w:type="gramEnd"/>
    </w:p>
    <w:p w14:paraId="2E0EF0B9" w14:textId="77777777" w:rsidR="00B56C01" w:rsidRDefault="00B56C01" w:rsidP="00B56C01">
      <w:pPr>
        <w:pStyle w:val="PL"/>
      </w:pPr>
      <w:r>
        <w:t xml:space="preserve">                    </w:t>
      </w:r>
      <w:r>
        <w:rPr>
          <w:lang w:eastAsia="ko-KR"/>
        </w:rPr>
        <w:t xml:space="preserve">  </w:t>
      </w:r>
      <w:r>
        <w:tab/>
        <w:t>[ Failed-</w:t>
      </w:r>
      <w:proofErr w:type="gramStart"/>
      <w:r>
        <w:t>AVP ]</w:t>
      </w:r>
      <w:proofErr w:type="gramEnd"/>
    </w:p>
    <w:p w14:paraId="0E35B6E9" w14:textId="77777777" w:rsidR="00B56C01" w:rsidRDefault="00B56C01" w:rsidP="00B56C01">
      <w:pPr>
        <w:pStyle w:val="PL"/>
      </w:pPr>
      <w:r>
        <w:t xml:space="preserve">                     </w:t>
      </w:r>
      <w:r>
        <w:tab/>
        <w:t>[ Idle-</w:t>
      </w:r>
      <w:proofErr w:type="gramStart"/>
      <w:r>
        <w:t>Timeout ]</w:t>
      </w:r>
      <w:proofErr w:type="gramEnd"/>
    </w:p>
    <w:p w14:paraId="3DB6C9FC" w14:textId="77777777" w:rsidR="00B56C01" w:rsidRDefault="00B56C01" w:rsidP="00B56C01">
      <w:pPr>
        <w:pStyle w:val="PL"/>
      </w:pPr>
      <w:r>
        <w:t xml:space="preserve">                     </w:t>
      </w:r>
      <w:r>
        <w:tab/>
        <w:t>[ Authorization-</w:t>
      </w:r>
      <w:proofErr w:type="gramStart"/>
      <w:r>
        <w:t>Lifetime ]</w:t>
      </w:r>
      <w:proofErr w:type="gramEnd"/>
    </w:p>
    <w:p w14:paraId="286F8B03" w14:textId="77777777" w:rsidR="00B56C01" w:rsidRDefault="00B56C01" w:rsidP="00B56C01">
      <w:pPr>
        <w:pStyle w:val="PL"/>
      </w:pPr>
      <w:r>
        <w:t xml:space="preserve">                     </w:t>
      </w:r>
      <w:r>
        <w:tab/>
        <w:t>[ Auth-Grace-</w:t>
      </w:r>
      <w:proofErr w:type="gramStart"/>
      <w:r>
        <w:t>Period ]</w:t>
      </w:r>
      <w:proofErr w:type="gramEnd"/>
    </w:p>
    <w:p w14:paraId="5A34A9FC" w14:textId="77777777" w:rsidR="00B56C01" w:rsidRDefault="00B56C01" w:rsidP="00B56C01">
      <w:pPr>
        <w:pStyle w:val="PL"/>
      </w:pPr>
      <w:r>
        <w:t xml:space="preserve">                     </w:t>
      </w:r>
      <w:r>
        <w:tab/>
        <w:t>[ Auth-Session-</w:t>
      </w:r>
      <w:proofErr w:type="gramStart"/>
      <w:r>
        <w:t>State ]</w:t>
      </w:r>
      <w:proofErr w:type="gramEnd"/>
    </w:p>
    <w:p w14:paraId="316A15B8" w14:textId="77777777" w:rsidR="00B56C01" w:rsidRDefault="00B56C01" w:rsidP="00B56C01">
      <w:pPr>
        <w:pStyle w:val="PL"/>
      </w:pPr>
      <w:r>
        <w:t xml:space="preserve">                     </w:t>
      </w:r>
      <w:r>
        <w:tab/>
        <w:t>[ Re-Auth-Request-</w:t>
      </w:r>
      <w:proofErr w:type="gramStart"/>
      <w:r>
        <w:t>Type ]</w:t>
      </w:r>
      <w:proofErr w:type="gramEnd"/>
    </w:p>
    <w:p w14:paraId="4DD00045" w14:textId="77777777" w:rsidR="00B56C01" w:rsidRDefault="00B56C01" w:rsidP="00B56C01">
      <w:pPr>
        <w:pStyle w:val="PL"/>
      </w:pPr>
      <w:r>
        <w:t xml:space="preserve">                     </w:t>
      </w:r>
      <w:r>
        <w:tab/>
        <w:t>[ Session-</w:t>
      </w:r>
      <w:proofErr w:type="gramStart"/>
      <w:r>
        <w:t>Timeout ]</w:t>
      </w:r>
      <w:proofErr w:type="gramEnd"/>
    </w:p>
    <w:p w14:paraId="3FA73B65" w14:textId="77777777" w:rsidR="00B56C01" w:rsidRDefault="00B56C01" w:rsidP="00B56C01">
      <w:pPr>
        <w:pStyle w:val="PL"/>
      </w:pPr>
      <w:r>
        <w:t xml:space="preserve">                    </w:t>
      </w:r>
      <w:r>
        <w:rPr>
          <w:lang w:eastAsia="ko-KR"/>
        </w:rPr>
        <w:t xml:space="preserve">  </w:t>
      </w:r>
      <w:r>
        <w:t>*</w:t>
      </w:r>
      <w:r>
        <w:rPr>
          <w:lang w:eastAsia="ko-KR"/>
        </w:rPr>
        <w:tab/>
      </w:r>
      <w:r>
        <w:t>[ Reply-</w:t>
      </w:r>
      <w:proofErr w:type="gramStart"/>
      <w:r>
        <w:t>Message ]</w:t>
      </w:r>
      <w:proofErr w:type="gramEnd"/>
    </w:p>
    <w:p w14:paraId="0D9E73DA" w14:textId="77777777" w:rsidR="00B56C01" w:rsidRDefault="00B56C01" w:rsidP="00B56C01">
      <w:pPr>
        <w:pStyle w:val="PL"/>
      </w:pPr>
      <w:r>
        <w:t xml:space="preserve">                     </w:t>
      </w:r>
      <w:r>
        <w:tab/>
        <w:t>[ Origin-State-</w:t>
      </w:r>
      <w:proofErr w:type="gramStart"/>
      <w:r>
        <w:t>Id ]</w:t>
      </w:r>
      <w:proofErr w:type="gramEnd"/>
    </w:p>
    <w:p w14:paraId="12CF23BA" w14:textId="77777777" w:rsidR="00B56C01" w:rsidRDefault="00B56C01" w:rsidP="00B56C01">
      <w:pPr>
        <w:pStyle w:val="PL"/>
      </w:pPr>
      <w:r>
        <w:t xml:space="preserve">                    </w:t>
      </w:r>
      <w:r>
        <w:rPr>
          <w:lang w:eastAsia="ko-KR"/>
        </w:rPr>
        <w:t xml:space="preserve">  </w:t>
      </w:r>
      <w:r>
        <w:t>*</w:t>
      </w:r>
      <w:r>
        <w:rPr>
          <w:lang w:eastAsia="ko-KR"/>
        </w:rPr>
        <w:tab/>
      </w:r>
      <w:r>
        <w:t>[ Filter-</w:t>
      </w:r>
      <w:proofErr w:type="gramStart"/>
      <w:r>
        <w:t>Id ]</w:t>
      </w:r>
      <w:proofErr w:type="gramEnd"/>
    </w:p>
    <w:p w14:paraId="2F9A4C85" w14:textId="77777777" w:rsidR="00B56C01" w:rsidRDefault="00B56C01" w:rsidP="00B56C01">
      <w:pPr>
        <w:pStyle w:val="PL"/>
      </w:pPr>
      <w:r>
        <w:t xml:space="preserve">                     </w:t>
      </w:r>
      <w:r>
        <w:tab/>
        <w:t>[ Port-</w:t>
      </w:r>
      <w:proofErr w:type="gramStart"/>
      <w:r>
        <w:t>Limit ]</w:t>
      </w:r>
      <w:proofErr w:type="gramEnd"/>
    </w:p>
    <w:p w14:paraId="4D765BC3" w14:textId="77777777" w:rsidR="00B56C01" w:rsidRDefault="00B56C01" w:rsidP="00B56C01">
      <w:pPr>
        <w:pStyle w:val="PL"/>
      </w:pPr>
      <w:r>
        <w:t xml:space="preserve">                     </w:t>
      </w:r>
      <w:r>
        <w:tab/>
        <w:t>[ Callback-</w:t>
      </w:r>
      <w:proofErr w:type="gramStart"/>
      <w:r>
        <w:t>Id ]</w:t>
      </w:r>
      <w:proofErr w:type="gramEnd"/>
    </w:p>
    <w:p w14:paraId="50AB32B0" w14:textId="77777777" w:rsidR="00B56C01" w:rsidRDefault="00B56C01" w:rsidP="00B56C01">
      <w:pPr>
        <w:pStyle w:val="PL"/>
      </w:pPr>
      <w:r>
        <w:t xml:space="preserve">                     </w:t>
      </w:r>
      <w:r>
        <w:tab/>
        <w:t>[ Callback-</w:t>
      </w:r>
      <w:proofErr w:type="gramStart"/>
      <w:r>
        <w:t>Number ]</w:t>
      </w:r>
      <w:proofErr w:type="gramEnd"/>
    </w:p>
    <w:p w14:paraId="52C46486" w14:textId="77777777" w:rsidR="00B56C01" w:rsidRDefault="00B56C01" w:rsidP="00B56C01">
      <w:pPr>
        <w:pStyle w:val="PL"/>
      </w:pPr>
      <w:r>
        <w:t xml:space="preserve">                    </w:t>
      </w:r>
      <w:r>
        <w:rPr>
          <w:lang w:eastAsia="ko-KR"/>
        </w:rPr>
        <w:t xml:space="preserve">  </w:t>
      </w:r>
      <w:r>
        <w:t>*</w:t>
      </w:r>
      <w:r>
        <w:rPr>
          <w:lang w:eastAsia="ko-KR"/>
        </w:rPr>
        <w:tab/>
      </w:r>
      <w:r>
        <w:t>[ Framed-</w:t>
      </w:r>
      <w:proofErr w:type="gramStart"/>
      <w:r>
        <w:t>Compression ]</w:t>
      </w:r>
      <w:proofErr w:type="gramEnd"/>
    </w:p>
    <w:p w14:paraId="535159AC" w14:textId="77777777" w:rsidR="00B56C01" w:rsidRDefault="00B56C01" w:rsidP="00B56C01">
      <w:pPr>
        <w:pStyle w:val="PL"/>
      </w:pPr>
      <w:r>
        <w:t xml:space="preserve">                     </w:t>
      </w:r>
      <w:r>
        <w:tab/>
        <w:t>[ Framed-Interface-</w:t>
      </w:r>
      <w:proofErr w:type="gramStart"/>
      <w:r>
        <w:t>Id ]</w:t>
      </w:r>
      <w:proofErr w:type="gramEnd"/>
    </w:p>
    <w:p w14:paraId="72E9F206" w14:textId="77777777" w:rsidR="00B56C01" w:rsidRDefault="00B56C01" w:rsidP="00B56C01">
      <w:pPr>
        <w:pStyle w:val="PL"/>
      </w:pPr>
      <w:r>
        <w:t xml:space="preserve">                     </w:t>
      </w:r>
      <w:r>
        <w:tab/>
        <w:t>[ Framed-IP-</w:t>
      </w:r>
      <w:proofErr w:type="gramStart"/>
      <w:r>
        <w:t>Address ]</w:t>
      </w:r>
      <w:proofErr w:type="gramEnd"/>
    </w:p>
    <w:p w14:paraId="13F6C884" w14:textId="77777777" w:rsidR="00B56C01" w:rsidRDefault="00B56C01" w:rsidP="00B56C01">
      <w:pPr>
        <w:pStyle w:val="PL"/>
      </w:pPr>
      <w:r>
        <w:t xml:space="preserve">                    </w:t>
      </w:r>
      <w:r>
        <w:rPr>
          <w:lang w:eastAsia="ko-KR"/>
        </w:rPr>
        <w:t xml:space="preserve">  </w:t>
      </w:r>
      <w:r>
        <w:t>*</w:t>
      </w:r>
      <w:r>
        <w:rPr>
          <w:lang w:eastAsia="ko-KR"/>
        </w:rPr>
        <w:tab/>
      </w:r>
      <w:r>
        <w:t>[ Framed-IPv6-</w:t>
      </w:r>
      <w:proofErr w:type="gramStart"/>
      <w:r>
        <w:t>Prefix ]</w:t>
      </w:r>
      <w:proofErr w:type="gramEnd"/>
    </w:p>
    <w:p w14:paraId="7D773F00" w14:textId="77777777" w:rsidR="00B56C01" w:rsidRDefault="00B56C01" w:rsidP="00B56C01">
      <w:pPr>
        <w:pStyle w:val="PL"/>
      </w:pPr>
      <w:r>
        <w:t xml:space="preserve">                     </w:t>
      </w:r>
      <w:r>
        <w:tab/>
        <w:t>[ Framed-IPv6-</w:t>
      </w:r>
      <w:proofErr w:type="gramStart"/>
      <w:r>
        <w:t>Pool ]</w:t>
      </w:r>
      <w:proofErr w:type="gramEnd"/>
    </w:p>
    <w:p w14:paraId="62B8D50A" w14:textId="77777777" w:rsidR="00B56C01" w:rsidRDefault="00B56C01" w:rsidP="00B56C01">
      <w:pPr>
        <w:pStyle w:val="PL"/>
        <w:rPr>
          <w:lang w:eastAsia="ko-KR"/>
        </w:rPr>
      </w:pPr>
      <w:r>
        <w:t xml:space="preserve">                    </w:t>
      </w:r>
      <w:r>
        <w:rPr>
          <w:lang w:eastAsia="ko-KR"/>
        </w:rPr>
        <w:t xml:space="preserve">  </w:t>
      </w:r>
      <w:r>
        <w:t>*</w:t>
      </w:r>
      <w:r>
        <w:rPr>
          <w:lang w:eastAsia="ko-KR"/>
        </w:rPr>
        <w:tab/>
      </w:r>
      <w:r>
        <w:t>[ Framed-IPv6-</w:t>
      </w:r>
      <w:proofErr w:type="gramStart"/>
      <w:r>
        <w:t>Route ]</w:t>
      </w:r>
      <w:proofErr w:type="gramEnd"/>
    </w:p>
    <w:p w14:paraId="67D1CC27" w14:textId="77777777" w:rsidR="00B56C01" w:rsidRDefault="00B56C01" w:rsidP="00B56C01">
      <w:pPr>
        <w:pStyle w:val="PL"/>
        <w:rPr>
          <w:lang w:eastAsia="ko-KR"/>
        </w:rPr>
      </w:pPr>
      <w:r>
        <w:rPr>
          <w:lang w:eastAsia="ko-KR"/>
        </w:rPr>
        <w:t xml:space="preserve">                      </w:t>
      </w:r>
      <w:r>
        <w:t>*</w:t>
      </w:r>
      <w:r>
        <w:rPr>
          <w:lang w:eastAsia="ko-KR"/>
        </w:rPr>
        <w:tab/>
      </w:r>
      <w:r>
        <w:t>[ Delegated-IPv6-</w:t>
      </w:r>
      <w:proofErr w:type="gramStart"/>
      <w:r>
        <w:t>Prefix ]</w:t>
      </w:r>
      <w:proofErr w:type="gramEnd"/>
    </w:p>
    <w:p w14:paraId="7691E71B" w14:textId="77777777" w:rsidR="00B56C01" w:rsidRDefault="00B56C01" w:rsidP="00B56C01">
      <w:pPr>
        <w:pStyle w:val="PL"/>
      </w:pPr>
      <w:r>
        <w:rPr>
          <w:lang w:eastAsia="ko-KR"/>
        </w:rPr>
        <w:t xml:space="preserve">                     </w:t>
      </w:r>
      <w:r>
        <w:rPr>
          <w:lang w:eastAsia="ko-KR"/>
        </w:rPr>
        <w:tab/>
      </w:r>
      <w:r>
        <w:t>[ Framed-IP-</w:t>
      </w:r>
      <w:proofErr w:type="gramStart"/>
      <w:r>
        <w:t>Netmask ]</w:t>
      </w:r>
      <w:proofErr w:type="gramEnd"/>
    </w:p>
    <w:p w14:paraId="565BE913" w14:textId="77777777" w:rsidR="00B56C01" w:rsidRDefault="00B56C01" w:rsidP="00B56C01">
      <w:pPr>
        <w:pStyle w:val="PL"/>
      </w:pPr>
      <w:r>
        <w:t xml:space="preserve">                   </w:t>
      </w:r>
      <w:r>
        <w:rPr>
          <w:lang w:eastAsia="ko-KR"/>
        </w:rPr>
        <w:t xml:space="preserve">  </w:t>
      </w:r>
      <w:r>
        <w:t xml:space="preserve"> *</w:t>
      </w:r>
      <w:r>
        <w:rPr>
          <w:lang w:eastAsia="ko-KR"/>
        </w:rPr>
        <w:tab/>
      </w:r>
      <w:r>
        <w:t>[ Framed-</w:t>
      </w:r>
      <w:proofErr w:type="gramStart"/>
      <w:r>
        <w:t>Route ]</w:t>
      </w:r>
      <w:proofErr w:type="gramEnd"/>
    </w:p>
    <w:p w14:paraId="1F0957E5" w14:textId="77777777" w:rsidR="00B56C01" w:rsidRDefault="00B56C01" w:rsidP="00B56C01">
      <w:pPr>
        <w:pStyle w:val="PL"/>
      </w:pPr>
      <w:r>
        <w:t xml:space="preserve">                     </w:t>
      </w:r>
      <w:r>
        <w:tab/>
        <w:t>[ Framed-</w:t>
      </w:r>
      <w:proofErr w:type="gramStart"/>
      <w:r>
        <w:t>Pool ]</w:t>
      </w:r>
      <w:proofErr w:type="gramEnd"/>
    </w:p>
    <w:p w14:paraId="447DA570" w14:textId="77777777" w:rsidR="00B56C01" w:rsidRDefault="00B56C01" w:rsidP="00B56C01">
      <w:pPr>
        <w:pStyle w:val="PL"/>
      </w:pPr>
      <w:r>
        <w:t xml:space="preserve">                     </w:t>
      </w:r>
      <w:r>
        <w:tab/>
        <w:t>[ Framed-IPX-</w:t>
      </w:r>
      <w:proofErr w:type="gramStart"/>
      <w:r>
        <w:t>Network ]</w:t>
      </w:r>
      <w:proofErr w:type="gramEnd"/>
    </w:p>
    <w:p w14:paraId="23408AD6" w14:textId="77777777" w:rsidR="00B56C01" w:rsidRDefault="00B56C01" w:rsidP="00B56C01">
      <w:pPr>
        <w:pStyle w:val="PL"/>
      </w:pPr>
      <w:r>
        <w:t xml:space="preserve">                     </w:t>
      </w:r>
      <w:r>
        <w:tab/>
        <w:t>[ Framed-</w:t>
      </w:r>
      <w:proofErr w:type="gramStart"/>
      <w:r>
        <w:t>MTU ]</w:t>
      </w:r>
      <w:proofErr w:type="gramEnd"/>
    </w:p>
    <w:p w14:paraId="7E1B02B7" w14:textId="77777777" w:rsidR="00B56C01" w:rsidRDefault="00B56C01" w:rsidP="00B56C01">
      <w:pPr>
        <w:pStyle w:val="PL"/>
      </w:pPr>
      <w:r>
        <w:t xml:space="preserve">                     </w:t>
      </w:r>
      <w:r>
        <w:tab/>
        <w:t>[ Framed-</w:t>
      </w:r>
      <w:proofErr w:type="gramStart"/>
      <w:r>
        <w:t>Protocol ]</w:t>
      </w:r>
      <w:proofErr w:type="gramEnd"/>
    </w:p>
    <w:p w14:paraId="6D44118D" w14:textId="77777777" w:rsidR="00B56C01" w:rsidRDefault="00B56C01" w:rsidP="00B56C01">
      <w:pPr>
        <w:pStyle w:val="PL"/>
      </w:pPr>
      <w:r>
        <w:t xml:space="preserve">                     </w:t>
      </w:r>
      <w:r>
        <w:tab/>
        <w:t>[ Framed-</w:t>
      </w:r>
      <w:proofErr w:type="gramStart"/>
      <w:r>
        <w:t>Routing ]</w:t>
      </w:r>
      <w:proofErr w:type="gramEnd"/>
    </w:p>
    <w:p w14:paraId="67623DCA" w14:textId="77777777" w:rsidR="00B56C01" w:rsidRDefault="00B56C01" w:rsidP="00B56C01">
      <w:pPr>
        <w:pStyle w:val="PL"/>
      </w:pPr>
      <w:r>
        <w:t xml:space="preserve">                    </w:t>
      </w:r>
      <w:r>
        <w:rPr>
          <w:lang w:eastAsia="ko-KR"/>
        </w:rPr>
        <w:t xml:space="preserve">  </w:t>
      </w:r>
      <w:r>
        <w:t>*</w:t>
      </w:r>
      <w:r>
        <w:rPr>
          <w:lang w:eastAsia="ko-KR"/>
        </w:rPr>
        <w:tab/>
      </w:r>
      <w:r>
        <w:t>[ NAS-Filter-</w:t>
      </w:r>
      <w:proofErr w:type="gramStart"/>
      <w:r>
        <w:t>Rule ]</w:t>
      </w:r>
      <w:proofErr w:type="gramEnd"/>
    </w:p>
    <w:p w14:paraId="3EE95A0E" w14:textId="77777777" w:rsidR="00B56C01" w:rsidRDefault="00B56C01" w:rsidP="00B56C01">
      <w:pPr>
        <w:pStyle w:val="PL"/>
      </w:pPr>
      <w:r>
        <w:t xml:space="preserve">                    </w:t>
      </w:r>
      <w:r>
        <w:rPr>
          <w:lang w:eastAsia="ko-KR"/>
        </w:rPr>
        <w:t xml:space="preserve">  </w:t>
      </w:r>
      <w:r>
        <w:t>*</w:t>
      </w:r>
      <w:r>
        <w:rPr>
          <w:lang w:eastAsia="ko-KR"/>
        </w:rPr>
        <w:tab/>
      </w:r>
      <w:r>
        <w:t>[ QoS-Filter-</w:t>
      </w:r>
      <w:proofErr w:type="gramStart"/>
      <w:r>
        <w:t>Rule ]</w:t>
      </w:r>
      <w:proofErr w:type="gramEnd"/>
    </w:p>
    <w:p w14:paraId="1930A59A" w14:textId="77777777" w:rsidR="00B56C01" w:rsidRDefault="00B56C01" w:rsidP="00B56C01">
      <w:pPr>
        <w:pStyle w:val="PL"/>
      </w:pPr>
      <w:r>
        <w:t xml:space="preserve">                    </w:t>
      </w:r>
      <w:r>
        <w:rPr>
          <w:lang w:eastAsia="ko-KR"/>
        </w:rPr>
        <w:t xml:space="preserve">  </w:t>
      </w:r>
      <w:r>
        <w:t>*</w:t>
      </w:r>
      <w:r>
        <w:rPr>
          <w:lang w:eastAsia="ko-KR"/>
        </w:rPr>
        <w:tab/>
      </w:r>
      <w:r>
        <w:t xml:space="preserve">[ </w:t>
      </w:r>
      <w:proofErr w:type="spellStart"/>
      <w:proofErr w:type="gramStart"/>
      <w:r>
        <w:t>Tunneling</w:t>
      </w:r>
      <w:proofErr w:type="spellEnd"/>
      <w:r>
        <w:t xml:space="preserve"> ]</w:t>
      </w:r>
      <w:proofErr w:type="gramEnd"/>
    </w:p>
    <w:p w14:paraId="7A4DC89A" w14:textId="77777777" w:rsidR="00B56C01" w:rsidRDefault="00B56C01" w:rsidP="00B56C01">
      <w:pPr>
        <w:pStyle w:val="PL"/>
      </w:pPr>
      <w:r>
        <w:t xml:space="preserve">                    </w:t>
      </w:r>
      <w:r>
        <w:rPr>
          <w:lang w:eastAsia="ko-KR"/>
        </w:rPr>
        <w:t xml:space="preserve">  </w:t>
      </w:r>
      <w:r>
        <w:t>*</w:t>
      </w:r>
      <w:r>
        <w:rPr>
          <w:lang w:eastAsia="ko-KR"/>
        </w:rPr>
        <w:tab/>
      </w:r>
      <w:r>
        <w:t>[ Redirect-</w:t>
      </w:r>
      <w:proofErr w:type="gramStart"/>
      <w:r>
        <w:t>Host ]</w:t>
      </w:r>
      <w:proofErr w:type="gramEnd"/>
    </w:p>
    <w:p w14:paraId="1515BCFA" w14:textId="77777777" w:rsidR="00B56C01" w:rsidRDefault="00B56C01" w:rsidP="00B56C01">
      <w:pPr>
        <w:pStyle w:val="PL"/>
      </w:pPr>
      <w:r>
        <w:t xml:space="preserve">                     </w:t>
      </w:r>
      <w:r>
        <w:tab/>
        <w:t>[ Redirect-Host-</w:t>
      </w:r>
      <w:proofErr w:type="gramStart"/>
      <w:r>
        <w:t>Usage ]</w:t>
      </w:r>
      <w:proofErr w:type="gramEnd"/>
    </w:p>
    <w:p w14:paraId="7DFF6E33" w14:textId="77777777" w:rsidR="00B56C01" w:rsidRDefault="00B56C01" w:rsidP="00B56C01">
      <w:pPr>
        <w:pStyle w:val="PL"/>
      </w:pPr>
      <w:r>
        <w:t xml:space="preserve">                     </w:t>
      </w:r>
      <w:r>
        <w:tab/>
        <w:t>[ Redirect-Max-Cache-</w:t>
      </w:r>
      <w:proofErr w:type="gramStart"/>
      <w:r>
        <w:t>Time ]</w:t>
      </w:r>
      <w:proofErr w:type="gramEnd"/>
    </w:p>
    <w:p w14:paraId="4B33A140" w14:textId="77777777" w:rsidR="00B56C01" w:rsidRDefault="00B56C01" w:rsidP="00B56C01">
      <w:pPr>
        <w:pStyle w:val="PL"/>
      </w:pPr>
      <w:r>
        <w:t xml:space="preserve">                    </w:t>
      </w:r>
      <w:r>
        <w:rPr>
          <w:lang w:eastAsia="ko-KR"/>
        </w:rPr>
        <w:t xml:space="preserve">  </w:t>
      </w:r>
      <w:r>
        <w:t>*</w:t>
      </w:r>
      <w:r>
        <w:rPr>
          <w:lang w:eastAsia="ko-KR"/>
        </w:rPr>
        <w:tab/>
      </w:r>
      <w:r>
        <w:t>[ Proxy-</w:t>
      </w:r>
      <w:proofErr w:type="gramStart"/>
      <w:r>
        <w:t>Info ]</w:t>
      </w:r>
      <w:proofErr w:type="gramEnd"/>
    </w:p>
    <w:p w14:paraId="16BDDE82" w14:textId="77777777" w:rsidR="00B56C01" w:rsidRDefault="00B56C01" w:rsidP="00B56C01">
      <w:pPr>
        <w:pStyle w:val="PL"/>
        <w:rPr>
          <w:b/>
        </w:rPr>
      </w:pPr>
      <w:r>
        <w:rPr>
          <w:b/>
        </w:rPr>
        <w:t xml:space="preserve">                    </w:t>
      </w:r>
      <w:r>
        <w:rPr>
          <w:b/>
          <w:lang w:eastAsia="ko-KR"/>
        </w:rPr>
        <w:t xml:space="preserve">  </w:t>
      </w:r>
      <w:r>
        <w:t>*</w:t>
      </w:r>
      <w:r>
        <w:rPr>
          <w:b/>
          <w:lang w:eastAsia="ko-KR"/>
        </w:rPr>
        <w:tab/>
      </w:r>
      <w:r>
        <w:rPr>
          <w:b/>
        </w:rPr>
        <w:t>[ External-</w:t>
      </w:r>
      <w:proofErr w:type="gramStart"/>
      <w:r>
        <w:rPr>
          <w:b/>
        </w:rPr>
        <w:t>Identifier ]</w:t>
      </w:r>
      <w:proofErr w:type="gramEnd"/>
    </w:p>
    <w:p w14:paraId="0D0DD4EE" w14:textId="77777777" w:rsidR="00B56C01" w:rsidRDefault="00B56C01" w:rsidP="00B56C01">
      <w:pPr>
        <w:pStyle w:val="PL"/>
        <w:rPr>
          <w:b/>
        </w:rPr>
      </w:pPr>
      <w:r>
        <w:t xml:space="preserve">                    </w:t>
      </w:r>
      <w:r>
        <w:rPr>
          <w:lang w:eastAsia="ko-KR"/>
        </w:rPr>
        <w:t xml:space="preserve"> </w:t>
      </w:r>
      <w:r>
        <w:rPr>
          <w:lang w:eastAsia="ko-KR"/>
        </w:rPr>
        <w:tab/>
      </w:r>
      <w:r>
        <w:rPr>
          <w:b/>
        </w:rPr>
        <w:t>[ 3GPP-IPv6-DNS-</w:t>
      </w:r>
      <w:proofErr w:type="gramStart"/>
      <w:r>
        <w:rPr>
          <w:b/>
        </w:rPr>
        <w:t>Servers ]</w:t>
      </w:r>
      <w:proofErr w:type="gramEnd"/>
    </w:p>
    <w:p w14:paraId="66AE6EAC" w14:textId="77777777" w:rsidR="00B56C01" w:rsidRDefault="00B56C01" w:rsidP="00B56C01">
      <w:pPr>
        <w:pStyle w:val="PL"/>
        <w:rPr>
          <w:b/>
        </w:rPr>
      </w:pPr>
      <w:r>
        <w:t xml:space="preserve">                        </w:t>
      </w:r>
      <w:r>
        <w:rPr>
          <w:b/>
        </w:rPr>
        <w:t>[ 3GPP-</w:t>
      </w:r>
      <w:proofErr w:type="gramStart"/>
      <w:r>
        <w:rPr>
          <w:b/>
        </w:rPr>
        <w:t>Notification ]</w:t>
      </w:r>
      <w:proofErr w:type="gramEnd"/>
    </w:p>
    <w:p w14:paraId="4CD8AFE0" w14:textId="77777777" w:rsidR="00B56C01" w:rsidRDefault="00B56C01" w:rsidP="00B56C01">
      <w:pPr>
        <w:pStyle w:val="PL"/>
        <w:rPr>
          <w:b/>
        </w:rPr>
      </w:pPr>
      <w:r>
        <w:t xml:space="preserve">                   0*16 </w:t>
      </w:r>
      <w:r>
        <w:rPr>
          <w:b/>
        </w:rPr>
        <w:t>[ 3GPP-UE-MAC-</w:t>
      </w:r>
      <w:proofErr w:type="gramStart"/>
      <w:r>
        <w:rPr>
          <w:b/>
        </w:rPr>
        <w:t>Address ]</w:t>
      </w:r>
      <w:proofErr w:type="gramEnd"/>
    </w:p>
    <w:p w14:paraId="2FDFF3BA" w14:textId="77777777" w:rsidR="00B56C01" w:rsidRDefault="00B56C01" w:rsidP="00B56C01">
      <w:pPr>
        <w:pStyle w:val="PL"/>
        <w:rPr>
          <w:b/>
          <w:lang w:eastAsia="ko-KR"/>
        </w:rPr>
      </w:pPr>
      <w:r>
        <w:t xml:space="preserve">                   0*16 </w:t>
      </w:r>
      <w:r>
        <w:rPr>
          <w:b/>
        </w:rPr>
        <w:t>[ 3GPP-VLAN-</w:t>
      </w:r>
      <w:proofErr w:type="gramStart"/>
      <w:r>
        <w:rPr>
          <w:b/>
        </w:rPr>
        <w:t>Id ]</w:t>
      </w:r>
      <w:proofErr w:type="gramEnd"/>
    </w:p>
    <w:p w14:paraId="3D95E7C2" w14:textId="77777777" w:rsidR="00B56C01" w:rsidRDefault="00B56C01" w:rsidP="00B56C01">
      <w:pPr>
        <w:pStyle w:val="PL"/>
        <w:rPr>
          <w:b/>
          <w:lang w:eastAsia="ko-KR"/>
        </w:rPr>
      </w:pPr>
      <w:r>
        <w:t xml:space="preserve">                        </w:t>
      </w:r>
      <w:r>
        <w:rPr>
          <w:b/>
        </w:rPr>
        <w:t>[ 3GPP-VLAN-</w:t>
      </w:r>
      <w:proofErr w:type="gramStart"/>
      <w:r>
        <w:rPr>
          <w:b/>
        </w:rPr>
        <w:t>Handling ]</w:t>
      </w:r>
      <w:proofErr w:type="gramEnd"/>
    </w:p>
    <w:p w14:paraId="3AE8D85D" w14:textId="77777777" w:rsidR="00B56C01" w:rsidRDefault="00B56C01" w:rsidP="00B56C01">
      <w:pPr>
        <w:pStyle w:val="PL"/>
        <w:rPr>
          <w:b/>
          <w:lang w:eastAsia="ko-KR"/>
        </w:rPr>
      </w:pPr>
      <w:r>
        <w:t xml:space="preserve">                        </w:t>
      </w:r>
      <w:r>
        <w:rPr>
          <w:b/>
        </w:rPr>
        <w:t>[ 3GPP-Authorization-</w:t>
      </w:r>
      <w:proofErr w:type="gramStart"/>
      <w:r>
        <w:rPr>
          <w:b/>
        </w:rPr>
        <w:t>Reference ]</w:t>
      </w:r>
      <w:proofErr w:type="gramEnd"/>
    </w:p>
    <w:p w14:paraId="11C14E4A" w14:textId="77777777" w:rsidR="00B56C01" w:rsidRDefault="00B56C01" w:rsidP="00B56C01">
      <w:pPr>
        <w:pStyle w:val="PL"/>
        <w:rPr>
          <w:b/>
          <w:lang w:eastAsia="ko-KR"/>
        </w:rPr>
      </w:pPr>
      <w:r>
        <w:t xml:space="preserve">                        </w:t>
      </w:r>
      <w:r>
        <w:rPr>
          <w:b/>
        </w:rPr>
        <w:t>[ 3GPP-Policy-</w:t>
      </w:r>
      <w:proofErr w:type="gramStart"/>
      <w:r>
        <w:rPr>
          <w:b/>
        </w:rPr>
        <w:t>Reference ]</w:t>
      </w:r>
      <w:proofErr w:type="gramEnd"/>
    </w:p>
    <w:p w14:paraId="3FE532F1" w14:textId="77777777" w:rsidR="00B56C01" w:rsidRDefault="00B56C01" w:rsidP="00B56C01">
      <w:pPr>
        <w:pStyle w:val="PL"/>
        <w:rPr>
          <w:b/>
        </w:rPr>
      </w:pPr>
      <w:r>
        <w:t xml:space="preserve">                        </w:t>
      </w:r>
      <w:r>
        <w:rPr>
          <w:b/>
        </w:rPr>
        <w:t>[ 3GPP-Session-</w:t>
      </w:r>
      <w:proofErr w:type="gramStart"/>
      <w:r>
        <w:rPr>
          <w:b/>
        </w:rPr>
        <w:t>AMBR ]</w:t>
      </w:r>
      <w:proofErr w:type="gramEnd"/>
    </w:p>
    <w:p w14:paraId="56E01B05" w14:textId="77777777" w:rsidR="00B56C01" w:rsidRDefault="00B56C01" w:rsidP="00B56C01">
      <w:pPr>
        <w:pStyle w:val="PL"/>
        <w:rPr>
          <w:b/>
        </w:rPr>
      </w:pPr>
      <w:r>
        <w:t xml:space="preserve">                        </w:t>
      </w:r>
      <w:r>
        <w:rPr>
          <w:b/>
        </w:rPr>
        <w:t>[ 3GPP-Session-AMBR-v</w:t>
      </w:r>
      <w:proofErr w:type="gramStart"/>
      <w:r>
        <w:rPr>
          <w:b/>
        </w:rPr>
        <w:t>2 ]</w:t>
      </w:r>
      <w:proofErr w:type="gramEnd"/>
      <w:r>
        <w:rPr>
          <w:b/>
        </w:rPr>
        <w:t xml:space="preserve"> </w:t>
      </w:r>
    </w:p>
    <w:p w14:paraId="6E7975FD" w14:textId="77777777" w:rsidR="00B56C01" w:rsidRDefault="00B56C01" w:rsidP="00B56C01">
      <w:pPr>
        <w:pStyle w:val="PL"/>
        <w:rPr>
          <w:b/>
        </w:rPr>
      </w:pPr>
      <w:r>
        <w:t xml:space="preserve">                    0*2 </w:t>
      </w:r>
      <w:r>
        <w:rPr>
          <w:b/>
        </w:rPr>
        <w:t>[ 3GPP-IP-Address-Pool-Info]</w:t>
      </w:r>
    </w:p>
    <w:p w14:paraId="7501820B" w14:textId="54C4E9E9" w:rsidR="00B1637B" w:rsidRDefault="00B1637B" w:rsidP="00B1637B">
      <w:pPr>
        <w:pStyle w:val="PL"/>
        <w:rPr>
          <w:ins w:id="211" w:author="Ericsson_Maria Liang" w:date="2025-07-21T16:38:00Z"/>
          <w:b/>
        </w:rPr>
      </w:pPr>
      <w:ins w:id="212" w:author="Ericsson_Maria Liang" w:date="2025-07-21T16:38:00Z">
        <w:r>
          <w:t xml:space="preserve">                        </w:t>
        </w:r>
        <w:r>
          <w:rPr>
            <w:b/>
          </w:rPr>
          <w:t>[ 3GPP-</w:t>
        </w:r>
        <w:proofErr w:type="gramStart"/>
        <w:r>
          <w:rPr>
            <w:b/>
          </w:rPr>
          <w:t>MSK ]</w:t>
        </w:r>
        <w:proofErr w:type="gramEnd"/>
      </w:ins>
    </w:p>
    <w:p w14:paraId="44B06FAF" w14:textId="11C04F90" w:rsidR="00B56C01" w:rsidRDefault="00B56C01" w:rsidP="00B56C01">
      <w:pPr>
        <w:pStyle w:val="PL"/>
        <w:rPr>
          <w:b/>
          <w:lang w:eastAsia="ko-KR"/>
        </w:rPr>
      </w:pPr>
      <w:r>
        <w:rPr>
          <w:b/>
        </w:rPr>
        <w:t xml:space="preserve">                    </w:t>
      </w:r>
      <w:r>
        <w:rPr>
          <w:b/>
          <w:lang w:eastAsia="ko-KR"/>
        </w:rPr>
        <w:t xml:space="preserve">  </w:t>
      </w:r>
      <w:r>
        <w:t>*</w:t>
      </w:r>
      <w:r>
        <w:rPr>
          <w:b/>
          <w:lang w:eastAsia="ko-KR"/>
        </w:rPr>
        <w:tab/>
      </w:r>
      <w:r>
        <w:rPr>
          <w:b/>
        </w:rPr>
        <w:t>[ Supported-</w:t>
      </w:r>
      <w:proofErr w:type="gramStart"/>
      <w:r>
        <w:rPr>
          <w:b/>
        </w:rPr>
        <w:t>Features ]</w:t>
      </w:r>
      <w:proofErr w:type="gramEnd"/>
    </w:p>
    <w:p w14:paraId="3FB96152" w14:textId="77777777" w:rsidR="00B56C01" w:rsidRDefault="00B56C01" w:rsidP="00B56C01">
      <w:pPr>
        <w:pStyle w:val="PL"/>
        <w:rPr>
          <w:lang w:eastAsia="ko-KR"/>
        </w:rPr>
      </w:pPr>
      <w:r>
        <w:t xml:space="preserve">                    </w:t>
      </w:r>
      <w:r>
        <w:rPr>
          <w:lang w:eastAsia="ko-KR"/>
        </w:rPr>
        <w:t xml:space="preserve">  </w:t>
      </w:r>
      <w:r>
        <w:t>*</w:t>
      </w:r>
      <w:r>
        <w:rPr>
          <w:lang w:eastAsia="ko-KR"/>
        </w:rPr>
        <w:tab/>
      </w:r>
      <w:r>
        <w:t xml:space="preserve">[ </w:t>
      </w:r>
      <w:proofErr w:type="gramStart"/>
      <w:r>
        <w:t>AVP ]</w:t>
      </w:r>
      <w:proofErr w:type="gramEnd"/>
    </w:p>
    <w:p w14:paraId="6180702B" w14:textId="1EE64507" w:rsidR="00B56C01" w:rsidRPr="002C393C" w:rsidRDefault="00B56C01" w:rsidP="00B56C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E55B50">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689B7F8" w14:textId="77777777" w:rsidR="00B56C01" w:rsidRDefault="00B56C01" w:rsidP="00B56C01">
      <w:pPr>
        <w:pStyle w:val="Heading3"/>
        <w:rPr>
          <w:noProof/>
        </w:rPr>
      </w:pPr>
      <w:bookmarkStart w:id="213" w:name="_Toc28005602"/>
      <w:bookmarkStart w:id="214" w:name="_Toc36041477"/>
      <w:bookmarkStart w:id="215" w:name="_Toc45134777"/>
      <w:bookmarkStart w:id="216" w:name="_Toc51764070"/>
      <w:bookmarkStart w:id="217" w:name="_Toc59019987"/>
      <w:bookmarkStart w:id="218" w:name="_Toc68170813"/>
      <w:bookmarkStart w:id="219" w:name="_Toc74932470"/>
      <w:bookmarkStart w:id="220" w:name="_Toc200618481"/>
      <w:r>
        <w:rPr>
          <w:noProof/>
        </w:rPr>
        <w:lastRenderedPageBreak/>
        <w:t>12.6.4</w:t>
      </w:r>
      <w:r>
        <w:rPr>
          <w:noProof/>
        </w:rPr>
        <w:tab/>
        <w:t>RAR Command</w:t>
      </w:r>
      <w:bookmarkEnd w:id="213"/>
      <w:bookmarkEnd w:id="214"/>
      <w:bookmarkEnd w:id="215"/>
      <w:bookmarkEnd w:id="216"/>
      <w:bookmarkEnd w:id="217"/>
      <w:bookmarkEnd w:id="218"/>
      <w:bookmarkEnd w:id="219"/>
      <w:bookmarkEnd w:id="220"/>
    </w:p>
    <w:p w14:paraId="1C639530" w14:textId="77777777" w:rsidR="00B56C01" w:rsidRDefault="00B56C01" w:rsidP="00B56C01">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335F2216" w14:textId="77777777" w:rsidR="00B56C01" w:rsidRDefault="00B56C01" w:rsidP="00B56C01">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63AB830D" w14:textId="77777777" w:rsidR="00B56C01" w:rsidRDefault="00B56C01" w:rsidP="00B56C01">
      <w:pPr>
        <w:rPr>
          <w:noProof/>
        </w:rPr>
      </w:pPr>
      <w:r>
        <w:rPr>
          <w:noProof/>
        </w:rPr>
        <w:t>The bold marked AVPs in the message format indicate new optional AVPs for N6, or modified existing AVPs.</w:t>
      </w:r>
    </w:p>
    <w:p w14:paraId="45CF7A7D" w14:textId="77777777" w:rsidR="00B56C01" w:rsidRDefault="00B56C01" w:rsidP="00B56C01">
      <w:pPr>
        <w:rPr>
          <w:noProof/>
        </w:rPr>
      </w:pPr>
      <w:r>
        <w:rPr>
          <w:noProof/>
        </w:rPr>
        <w:t>Message Format:</w:t>
      </w:r>
    </w:p>
    <w:p w14:paraId="439AF569" w14:textId="77777777" w:rsidR="00B56C01" w:rsidRDefault="00B56C01" w:rsidP="00B56C01">
      <w:pPr>
        <w:pStyle w:val="PL"/>
      </w:pPr>
      <w:r>
        <w:t>&lt;RA-Request</w:t>
      </w:r>
      <w:proofErr w:type="gramStart"/>
      <w:r>
        <w:t>&gt; ::=</w:t>
      </w:r>
      <w:proofErr w:type="gramEnd"/>
      <w:r>
        <w:t xml:space="preserve"> &lt; Diameter Header: 258, REQ, PXY &gt;</w:t>
      </w:r>
    </w:p>
    <w:p w14:paraId="2AC59B7B" w14:textId="77777777" w:rsidR="00B56C01" w:rsidRDefault="00B56C01" w:rsidP="00B56C01">
      <w:pPr>
        <w:pStyle w:val="PL"/>
      </w:pPr>
      <w:r>
        <w:t xml:space="preserve">                     </w:t>
      </w:r>
      <w:r>
        <w:tab/>
        <w:t>&lt; Session-Id &gt;</w:t>
      </w:r>
    </w:p>
    <w:p w14:paraId="79EA8B75" w14:textId="77777777" w:rsidR="00B56C01" w:rsidRDefault="00B56C01" w:rsidP="00B56C01">
      <w:pPr>
        <w:pStyle w:val="PL"/>
      </w:pPr>
      <w:r>
        <w:t xml:space="preserve">                     </w:t>
      </w:r>
      <w:r>
        <w:tab/>
      </w:r>
      <w:proofErr w:type="gramStart"/>
      <w:r>
        <w:t>{ Origin</w:t>
      </w:r>
      <w:proofErr w:type="gramEnd"/>
      <w:r>
        <w:t>-</w:t>
      </w:r>
      <w:proofErr w:type="gramStart"/>
      <w:r>
        <w:t>Host }</w:t>
      </w:r>
      <w:proofErr w:type="gramEnd"/>
    </w:p>
    <w:p w14:paraId="35F4F62D" w14:textId="77777777" w:rsidR="00B56C01" w:rsidRDefault="00B56C01" w:rsidP="00B56C01">
      <w:pPr>
        <w:pStyle w:val="PL"/>
      </w:pPr>
      <w:r>
        <w:t xml:space="preserve">                     </w:t>
      </w:r>
      <w:r>
        <w:tab/>
      </w:r>
      <w:proofErr w:type="gramStart"/>
      <w:r>
        <w:t>{ Origin</w:t>
      </w:r>
      <w:proofErr w:type="gramEnd"/>
      <w:r>
        <w:t>-</w:t>
      </w:r>
      <w:proofErr w:type="gramStart"/>
      <w:r>
        <w:t>Realm }</w:t>
      </w:r>
      <w:proofErr w:type="gramEnd"/>
    </w:p>
    <w:p w14:paraId="1194DAC4" w14:textId="77777777" w:rsidR="00B56C01" w:rsidRDefault="00B56C01" w:rsidP="00B56C01">
      <w:pPr>
        <w:pStyle w:val="PL"/>
      </w:pPr>
      <w:r>
        <w:t xml:space="preserve">                     </w:t>
      </w:r>
      <w:r>
        <w:tab/>
      </w:r>
      <w:proofErr w:type="gramStart"/>
      <w:r>
        <w:t>{ Destination</w:t>
      </w:r>
      <w:proofErr w:type="gramEnd"/>
      <w:r>
        <w:t>-</w:t>
      </w:r>
      <w:proofErr w:type="gramStart"/>
      <w:r>
        <w:t>Realm }</w:t>
      </w:r>
      <w:proofErr w:type="gramEnd"/>
    </w:p>
    <w:p w14:paraId="16995072" w14:textId="77777777" w:rsidR="00B56C01" w:rsidRDefault="00B56C01" w:rsidP="00B56C01">
      <w:pPr>
        <w:pStyle w:val="PL"/>
      </w:pPr>
      <w:r>
        <w:t xml:space="preserve">                     </w:t>
      </w:r>
      <w:r>
        <w:tab/>
        <w:t>[ Destination-</w:t>
      </w:r>
      <w:proofErr w:type="gramStart"/>
      <w:r>
        <w:t>Host ]</w:t>
      </w:r>
      <w:proofErr w:type="gramEnd"/>
    </w:p>
    <w:p w14:paraId="12AFE495" w14:textId="77777777" w:rsidR="00B56C01" w:rsidRDefault="00B56C01" w:rsidP="00B56C01">
      <w:pPr>
        <w:pStyle w:val="PL"/>
      </w:pPr>
      <w:r>
        <w:t xml:space="preserve">                     </w:t>
      </w:r>
      <w:r>
        <w:tab/>
      </w:r>
      <w:proofErr w:type="gramStart"/>
      <w:r>
        <w:t>{ Auth</w:t>
      </w:r>
      <w:proofErr w:type="gramEnd"/>
      <w:r>
        <w:t>-Application-</w:t>
      </w:r>
      <w:proofErr w:type="gramStart"/>
      <w:r>
        <w:t>Id }</w:t>
      </w:r>
      <w:proofErr w:type="gramEnd"/>
    </w:p>
    <w:p w14:paraId="00E0E054" w14:textId="77777777" w:rsidR="00B56C01" w:rsidRDefault="00B56C01" w:rsidP="00B56C01">
      <w:pPr>
        <w:pStyle w:val="PL"/>
      </w:pPr>
      <w:r>
        <w:t xml:space="preserve">                     </w:t>
      </w:r>
      <w:r>
        <w:tab/>
      </w:r>
      <w:proofErr w:type="gramStart"/>
      <w:r>
        <w:t>{ Re</w:t>
      </w:r>
      <w:proofErr w:type="gramEnd"/>
      <w:r>
        <w:t>-Auth-Request-</w:t>
      </w:r>
      <w:proofErr w:type="gramStart"/>
      <w:r>
        <w:t>Type }</w:t>
      </w:r>
      <w:proofErr w:type="gramEnd"/>
    </w:p>
    <w:p w14:paraId="4E0AB2D5" w14:textId="77777777" w:rsidR="00B56C01" w:rsidRDefault="00B56C01" w:rsidP="00B56C01">
      <w:pPr>
        <w:pStyle w:val="PL"/>
      </w:pPr>
      <w:r>
        <w:t xml:space="preserve">                      </w:t>
      </w:r>
      <w:r>
        <w:tab/>
        <w:t>[ User-</w:t>
      </w:r>
      <w:proofErr w:type="gramStart"/>
      <w:r>
        <w:t>Name ]</w:t>
      </w:r>
      <w:proofErr w:type="gramEnd"/>
    </w:p>
    <w:p w14:paraId="0B7B77B1" w14:textId="77777777" w:rsidR="00B56C01" w:rsidRDefault="00B56C01" w:rsidP="00B56C01">
      <w:pPr>
        <w:pStyle w:val="PL"/>
      </w:pPr>
      <w:r>
        <w:t xml:space="preserve">                     </w:t>
      </w:r>
      <w:r>
        <w:tab/>
        <w:t>[ Origin-State-</w:t>
      </w:r>
      <w:proofErr w:type="gramStart"/>
      <w:r>
        <w:t>Id ]</w:t>
      </w:r>
      <w:proofErr w:type="gramEnd"/>
    </w:p>
    <w:p w14:paraId="1AAB65DE" w14:textId="77777777" w:rsidR="00B56C01" w:rsidRPr="00C52A38" w:rsidRDefault="00B56C01" w:rsidP="00B56C01">
      <w:pPr>
        <w:pStyle w:val="PL"/>
      </w:pPr>
      <w:r>
        <w:t xml:space="preserve">                      </w:t>
      </w:r>
      <w:r>
        <w:tab/>
        <w:t>[ NAS-</w:t>
      </w:r>
      <w:proofErr w:type="gramStart"/>
      <w:r>
        <w:t>Port ]</w:t>
      </w:r>
      <w:proofErr w:type="gramEnd"/>
    </w:p>
    <w:p w14:paraId="3C6FC1B4" w14:textId="77777777" w:rsidR="00B56C01" w:rsidRPr="00C52A38" w:rsidRDefault="00B56C01" w:rsidP="00B56C01">
      <w:pPr>
        <w:pStyle w:val="PL"/>
        <w:rPr>
          <w:lang w:val="fr-FR"/>
        </w:rPr>
      </w:pPr>
      <w:r>
        <w:t xml:space="preserve">                      </w:t>
      </w:r>
      <w:r>
        <w:tab/>
      </w:r>
      <w:proofErr w:type="gramStart"/>
      <w:r>
        <w:rPr>
          <w:lang w:val="fr-FR"/>
        </w:rPr>
        <w:t>[ NAS</w:t>
      </w:r>
      <w:proofErr w:type="gramEnd"/>
      <w:r>
        <w:rPr>
          <w:lang w:val="fr-FR"/>
        </w:rPr>
        <w:t>-Port-</w:t>
      </w:r>
      <w:proofErr w:type="gramStart"/>
      <w:r>
        <w:rPr>
          <w:lang w:val="fr-FR"/>
        </w:rPr>
        <w:t>Id ]</w:t>
      </w:r>
      <w:proofErr w:type="gramEnd"/>
    </w:p>
    <w:p w14:paraId="2666D7E1" w14:textId="77777777" w:rsidR="00B56C01" w:rsidRPr="00C52A38" w:rsidRDefault="00B56C01" w:rsidP="00B56C01">
      <w:pPr>
        <w:pStyle w:val="PL"/>
        <w:rPr>
          <w:lang w:val="fr-FR"/>
        </w:rPr>
      </w:pPr>
      <w:r>
        <w:rPr>
          <w:lang w:val="fr-FR"/>
        </w:rPr>
        <w:t xml:space="preserve">                      </w:t>
      </w:r>
      <w:r>
        <w:rPr>
          <w:lang w:val="fr-FR"/>
        </w:rPr>
        <w:tab/>
      </w:r>
      <w:proofErr w:type="gramStart"/>
      <w:r>
        <w:rPr>
          <w:lang w:val="fr-FR"/>
        </w:rPr>
        <w:t>[ NAS</w:t>
      </w:r>
      <w:proofErr w:type="gramEnd"/>
      <w:r>
        <w:rPr>
          <w:lang w:val="fr-FR"/>
        </w:rPr>
        <w:t>-Port-</w:t>
      </w:r>
      <w:proofErr w:type="gramStart"/>
      <w:r>
        <w:rPr>
          <w:lang w:val="fr-FR"/>
        </w:rPr>
        <w:t>Type ]</w:t>
      </w:r>
      <w:proofErr w:type="gramEnd"/>
    </w:p>
    <w:p w14:paraId="5274A323" w14:textId="77777777" w:rsidR="00B56C01" w:rsidRPr="00C52A38" w:rsidRDefault="00B56C01" w:rsidP="00B56C01">
      <w:pPr>
        <w:pStyle w:val="PL"/>
      </w:pPr>
      <w:r>
        <w:rPr>
          <w:lang w:val="fr-FR"/>
        </w:rPr>
        <w:t xml:space="preserve">                      </w:t>
      </w:r>
      <w:r>
        <w:rPr>
          <w:lang w:val="fr-FR"/>
        </w:rPr>
        <w:tab/>
      </w:r>
      <w:r>
        <w:t>[ Service-</w:t>
      </w:r>
      <w:proofErr w:type="gramStart"/>
      <w:r>
        <w:t>Type ]</w:t>
      </w:r>
      <w:proofErr w:type="gramEnd"/>
    </w:p>
    <w:p w14:paraId="5FA34BBB" w14:textId="77777777" w:rsidR="00B56C01" w:rsidRDefault="00B56C01" w:rsidP="00B56C01">
      <w:pPr>
        <w:pStyle w:val="PL"/>
      </w:pPr>
      <w:r>
        <w:t xml:space="preserve">                      </w:t>
      </w:r>
      <w:r>
        <w:tab/>
        <w:t>[ Framed-IP-</w:t>
      </w:r>
      <w:proofErr w:type="gramStart"/>
      <w:r>
        <w:t>Address ]</w:t>
      </w:r>
      <w:proofErr w:type="gramEnd"/>
    </w:p>
    <w:p w14:paraId="169D32DB" w14:textId="77777777" w:rsidR="00B56C01" w:rsidRDefault="00B56C01" w:rsidP="00B56C01">
      <w:pPr>
        <w:pStyle w:val="PL"/>
        <w:rPr>
          <w:lang w:eastAsia="ko-KR"/>
        </w:rPr>
      </w:pPr>
      <w:r>
        <w:t xml:space="preserve">                     </w:t>
      </w:r>
      <w:r>
        <w:rPr>
          <w:lang w:eastAsia="ko-KR"/>
        </w:rPr>
        <w:tab/>
      </w:r>
      <w:r>
        <w:t>[ Framed-IPv6-</w:t>
      </w:r>
      <w:proofErr w:type="gramStart"/>
      <w:r>
        <w:t>Prefix ]</w:t>
      </w:r>
      <w:proofErr w:type="gramEnd"/>
      <w:r>
        <w:rPr>
          <w:lang w:eastAsia="ko-KR"/>
        </w:rPr>
        <w:t xml:space="preserve"> </w:t>
      </w:r>
    </w:p>
    <w:p w14:paraId="27B4C0F2" w14:textId="77777777" w:rsidR="00B56C01" w:rsidRDefault="00B56C01" w:rsidP="00B56C01">
      <w:pPr>
        <w:pStyle w:val="PL"/>
      </w:pPr>
      <w:r>
        <w:t xml:space="preserve">                      </w:t>
      </w:r>
      <w:r>
        <w:tab/>
        <w:t>[ Framed-Interface-</w:t>
      </w:r>
      <w:proofErr w:type="gramStart"/>
      <w:r>
        <w:t>Id ]</w:t>
      </w:r>
      <w:proofErr w:type="gramEnd"/>
    </w:p>
    <w:p w14:paraId="5C5ABF08" w14:textId="77777777" w:rsidR="00B56C01" w:rsidRDefault="00B56C01" w:rsidP="00B56C01">
      <w:pPr>
        <w:pStyle w:val="PL"/>
      </w:pPr>
      <w:r>
        <w:t xml:space="preserve">                      </w:t>
      </w:r>
      <w:r>
        <w:tab/>
        <w:t>[ Called-Station-</w:t>
      </w:r>
      <w:proofErr w:type="gramStart"/>
      <w:r>
        <w:t>Id ]</w:t>
      </w:r>
      <w:proofErr w:type="gramEnd"/>
    </w:p>
    <w:p w14:paraId="205F7BD0" w14:textId="77777777" w:rsidR="00B56C01" w:rsidRPr="00C52A38" w:rsidRDefault="00B56C01" w:rsidP="00B56C01">
      <w:pPr>
        <w:pStyle w:val="PL"/>
      </w:pPr>
      <w:r>
        <w:t xml:space="preserve">                      </w:t>
      </w:r>
      <w:r>
        <w:tab/>
        <w:t>[ Calling-Station-</w:t>
      </w:r>
      <w:proofErr w:type="gramStart"/>
      <w:r>
        <w:t>Id ]</w:t>
      </w:r>
      <w:proofErr w:type="gramEnd"/>
    </w:p>
    <w:p w14:paraId="0A1D8F3E" w14:textId="77777777" w:rsidR="00B56C01" w:rsidRPr="00C52A38" w:rsidRDefault="00B56C01" w:rsidP="00B56C01">
      <w:pPr>
        <w:pStyle w:val="PL"/>
      </w:pPr>
      <w:r>
        <w:t xml:space="preserve">                      </w:t>
      </w:r>
      <w:r>
        <w:tab/>
        <w:t>[ Originating-Line-</w:t>
      </w:r>
      <w:proofErr w:type="gramStart"/>
      <w:r>
        <w:t>Info ]</w:t>
      </w:r>
      <w:proofErr w:type="gramEnd"/>
    </w:p>
    <w:p w14:paraId="2B0CE53D" w14:textId="77777777" w:rsidR="00B56C01" w:rsidRDefault="00B56C01" w:rsidP="00B56C01">
      <w:pPr>
        <w:pStyle w:val="PL"/>
      </w:pPr>
      <w:r>
        <w:t xml:space="preserve">                      </w:t>
      </w:r>
      <w:r>
        <w:tab/>
        <w:t>[ Acct-Session-</w:t>
      </w:r>
      <w:proofErr w:type="gramStart"/>
      <w:r>
        <w:t>Id ]</w:t>
      </w:r>
      <w:proofErr w:type="gramEnd"/>
    </w:p>
    <w:p w14:paraId="28C312FA" w14:textId="77777777" w:rsidR="00B56C01" w:rsidRPr="00C52A38" w:rsidRDefault="00B56C01" w:rsidP="00B56C01">
      <w:pPr>
        <w:pStyle w:val="PL"/>
      </w:pPr>
      <w:r>
        <w:t xml:space="preserve">                     </w:t>
      </w:r>
      <w:r>
        <w:rPr>
          <w:lang w:eastAsia="ko-KR"/>
        </w:rPr>
        <w:t xml:space="preserve"> </w:t>
      </w:r>
      <w:r>
        <w:t>*</w:t>
      </w:r>
      <w:r>
        <w:rPr>
          <w:lang w:eastAsia="ko-KR"/>
        </w:rPr>
        <w:tab/>
      </w:r>
      <w:r>
        <w:t xml:space="preserve">[ </w:t>
      </w:r>
      <w:proofErr w:type="gramStart"/>
      <w:r>
        <w:t>Class ]</w:t>
      </w:r>
      <w:proofErr w:type="gramEnd"/>
    </w:p>
    <w:p w14:paraId="5EBBD50A" w14:textId="77777777" w:rsidR="00B56C01" w:rsidRDefault="00B56C01" w:rsidP="00B56C01">
      <w:pPr>
        <w:pStyle w:val="PL"/>
      </w:pPr>
      <w:r>
        <w:t xml:space="preserve">                      </w:t>
      </w:r>
      <w:r>
        <w:tab/>
        <w:t>[ Reply-</w:t>
      </w:r>
      <w:proofErr w:type="gramStart"/>
      <w:r>
        <w:t>Message ]</w:t>
      </w:r>
      <w:proofErr w:type="gramEnd"/>
    </w:p>
    <w:p w14:paraId="66E8C0C4" w14:textId="77777777" w:rsidR="00B56C01" w:rsidRDefault="00B56C01" w:rsidP="00B56C01">
      <w:pPr>
        <w:pStyle w:val="PL"/>
      </w:pPr>
      <w:r>
        <w:t xml:space="preserve">                    </w:t>
      </w:r>
      <w:r>
        <w:rPr>
          <w:lang w:eastAsia="ko-KR"/>
        </w:rPr>
        <w:t xml:space="preserve">  </w:t>
      </w:r>
      <w:r>
        <w:t>*</w:t>
      </w:r>
      <w:r>
        <w:rPr>
          <w:lang w:eastAsia="ko-KR"/>
        </w:rPr>
        <w:tab/>
      </w:r>
      <w:r>
        <w:t>[ Proxy-</w:t>
      </w:r>
      <w:proofErr w:type="gramStart"/>
      <w:r>
        <w:t>Info ]</w:t>
      </w:r>
      <w:proofErr w:type="gramEnd"/>
    </w:p>
    <w:p w14:paraId="0A37FAC5" w14:textId="77777777" w:rsidR="00B56C01" w:rsidRDefault="00B56C01" w:rsidP="00B56C01">
      <w:pPr>
        <w:pStyle w:val="PL"/>
      </w:pPr>
      <w:r>
        <w:t xml:space="preserve">                    </w:t>
      </w:r>
      <w:r>
        <w:rPr>
          <w:lang w:eastAsia="ko-KR"/>
        </w:rPr>
        <w:t xml:space="preserve">  </w:t>
      </w:r>
      <w:r>
        <w:t>*</w:t>
      </w:r>
      <w:r>
        <w:rPr>
          <w:lang w:eastAsia="ko-KR"/>
        </w:rPr>
        <w:tab/>
      </w:r>
      <w:r>
        <w:t>[ Route-</w:t>
      </w:r>
      <w:proofErr w:type="gramStart"/>
      <w:r>
        <w:t>Record ]</w:t>
      </w:r>
      <w:proofErr w:type="gramEnd"/>
    </w:p>
    <w:p w14:paraId="209C09B2" w14:textId="77777777" w:rsidR="00B56C01" w:rsidRDefault="00B56C01" w:rsidP="00B56C01">
      <w:pPr>
        <w:pStyle w:val="PL"/>
        <w:rPr>
          <w:b/>
        </w:rPr>
      </w:pPr>
      <w:r>
        <w:t xml:space="preserve">                   0*16 </w:t>
      </w:r>
      <w:r>
        <w:rPr>
          <w:b/>
        </w:rPr>
        <w:t>[ 3GPP-UE-MAC-</w:t>
      </w:r>
      <w:proofErr w:type="gramStart"/>
      <w:r>
        <w:rPr>
          <w:b/>
        </w:rPr>
        <w:t>Address ]</w:t>
      </w:r>
      <w:proofErr w:type="gramEnd"/>
    </w:p>
    <w:p w14:paraId="1D2CB900" w14:textId="77777777" w:rsidR="00B56C01" w:rsidRDefault="00B56C01" w:rsidP="00B56C01">
      <w:pPr>
        <w:pStyle w:val="PL"/>
        <w:rPr>
          <w:b/>
          <w:lang w:eastAsia="ko-KR"/>
        </w:rPr>
      </w:pPr>
      <w:r>
        <w:t xml:space="preserve">                   0*16 </w:t>
      </w:r>
      <w:r>
        <w:rPr>
          <w:b/>
        </w:rPr>
        <w:t>[ 3GPP-VLAN-</w:t>
      </w:r>
      <w:proofErr w:type="gramStart"/>
      <w:r>
        <w:rPr>
          <w:b/>
        </w:rPr>
        <w:t>Id ]</w:t>
      </w:r>
      <w:proofErr w:type="gramEnd"/>
    </w:p>
    <w:p w14:paraId="57C1E57A" w14:textId="77777777" w:rsidR="00B56C01" w:rsidRDefault="00B56C01" w:rsidP="00B56C01">
      <w:pPr>
        <w:pStyle w:val="PL"/>
        <w:rPr>
          <w:b/>
          <w:lang w:eastAsia="ko-KR"/>
        </w:rPr>
      </w:pPr>
      <w:r>
        <w:t xml:space="preserve">                        </w:t>
      </w:r>
      <w:r>
        <w:rPr>
          <w:b/>
        </w:rPr>
        <w:t>[ 3GPP-VLAN-</w:t>
      </w:r>
      <w:proofErr w:type="gramStart"/>
      <w:r>
        <w:rPr>
          <w:b/>
        </w:rPr>
        <w:t>Handling ]</w:t>
      </w:r>
      <w:proofErr w:type="gramEnd"/>
    </w:p>
    <w:p w14:paraId="448D672A" w14:textId="77777777" w:rsidR="00B56C01" w:rsidRDefault="00B56C01" w:rsidP="00B56C01">
      <w:pPr>
        <w:pStyle w:val="PL"/>
        <w:rPr>
          <w:b/>
          <w:lang w:eastAsia="ko-KR"/>
        </w:rPr>
      </w:pPr>
      <w:r>
        <w:t xml:space="preserve">                        </w:t>
      </w:r>
      <w:r>
        <w:rPr>
          <w:b/>
        </w:rPr>
        <w:t>[ 3GPP-Authorization-</w:t>
      </w:r>
      <w:proofErr w:type="gramStart"/>
      <w:r>
        <w:rPr>
          <w:b/>
        </w:rPr>
        <w:t>Reference ]</w:t>
      </w:r>
      <w:proofErr w:type="gramEnd"/>
    </w:p>
    <w:p w14:paraId="7FBB9B08" w14:textId="77777777" w:rsidR="00B56C01" w:rsidRDefault="00B56C01" w:rsidP="00B56C01">
      <w:pPr>
        <w:pStyle w:val="PL"/>
        <w:rPr>
          <w:b/>
          <w:lang w:eastAsia="ko-KR"/>
        </w:rPr>
      </w:pPr>
      <w:r>
        <w:t xml:space="preserve">                        </w:t>
      </w:r>
      <w:r>
        <w:rPr>
          <w:b/>
        </w:rPr>
        <w:t>[ 3GPP-Policy-</w:t>
      </w:r>
      <w:proofErr w:type="gramStart"/>
      <w:r>
        <w:rPr>
          <w:b/>
        </w:rPr>
        <w:t>Reference ]</w:t>
      </w:r>
      <w:proofErr w:type="gramEnd"/>
    </w:p>
    <w:p w14:paraId="5B378DDF" w14:textId="77777777" w:rsidR="00B56C01" w:rsidRDefault="00B56C01" w:rsidP="00B56C01">
      <w:pPr>
        <w:pStyle w:val="PL"/>
        <w:rPr>
          <w:b/>
          <w:lang w:val="fr-FR"/>
        </w:rPr>
      </w:pPr>
      <w:r>
        <w:t xml:space="preserve">                        </w:t>
      </w:r>
      <w:proofErr w:type="gramStart"/>
      <w:r>
        <w:rPr>
          <w:b/>
          <w:lang w:val="fr-FR"/>
        </w:rPr>
        <w:t>[ 3</w:t>
      </w:r>
      <w:proofErr w:type="gramEnd"/>
      <w:r>
        <w:rPr>
          <w:b/>
          <w:lang w:val="fr-FR"/>
        </w:rPr>
        <w:t>GPP-Session-</w:t>
      </w:r>
      <w:proofErr w:type="gramStart"/>
      <w:r>
        <w:rPr>
          <w:b/>
          <w:lang w:val="fr-FR"/>
        </w:rPr>
        <w:t>AMBR ]</w:t>
      </w:r>
      <w:proofErr w:type="gramEnd"/>
    </w:p>
    <w:p w14:paraId="7D4A8989" w14:textId="77777777" w:rsidR="00B56C01" w:rsidRDefault="00B56C01" w:rsidP="00B56C01">
      <w:pPr>
        <w:pStyle w:val="PL"/>
        <w:rPr>
          <w:b/>
          <w:lang w:val="fr-FR" w:eastAsia="ko-KR"/>
        </w:rPr>
      </w:pPr>
      <w:r>
        <w:rPr>
          <w:lang w:val="fr-FR"/>
        </w:rPr>
        <w:t xml:space="preserve">                        </w:t>
      </w:r>
      <w:proofErr w:type="gramStart"/>
      <w:r>
        <w:rPr>
          <w:b/>
          <w:lang w:val="fr-FR"/>
        </w:rPr>
        <w:t>[ 3</w:t>
      </w:r>
      <w:proofErr w:type="gramEnd"/>
      <w:r>
        <w:rPr>
          <w:b/>
          <w:lang w:val="fr-FR"/>
        </w:rPr>
        <w:t>GPP-Session-AMBR-v</w:t>
      </w:r>
      <w:proofErr w:type="gramStart"/>
      <w:r>
        <w:rPr>
          <w:b/>
          <w:lang w:val="fr-FR"/>
        </w:rPr>
        <w:t>2 ]</w:t>
      </w:r>
      <w:proofErr w:type="gramEnd"/>
    </w:p>
    <w:p w14:paraId="392D986C" w14:textId="77777777" w:rsidR="00B1637B" w:rsidRDefault="00B1637B" w:rsidP="00B1637B">
      <w:pPr>
        <w:pStyle w:val="PL"/>
        <w:rPr>
          <w:ins w:id="221" w:author="Ericsson_Maria Liang" w:date="2025-07-21T16:38:00Z"/>
          <w:b/>
        </w:rPr>
      </w:pPr>
      <w:ins w:id="222" w:author="Ericsson_Maria Liang" w:date="2025-07-21T16:38:00Z">
        <w:r>
          <w:t xml:space="preserve">                        </w:t>
        </w:r>
        <w:r>
          <w:rPr>
            <w:b/>
          </w:rPr>
          <w:t>[ 3GPP-</w:t>
        </w:r>
        <w:proofErr w:type="gramStart"/>
        <w:r>
          <w:rPr>
            <w:b/>
          </w:rPr>
          <w:t>MSK ]</w:t>
        </w:r>
        <w:proofErr w:type="gramEnd"/>
      </w:ins>
    </w:p>
    <w:p w14:paraId="2F8B51B2" w14:textId="30BED1CE" w:rsidR="00B56C01" w:rsidRDefault="00B56C01" w:rsidP="00B56C01">
      <w:pPr>
        <w:pStyle w:val="PL"/>
        <w:rPr>
          <w:lang w:eastAsia="ko-KR"/>
        </w:rPr>
      </w:pPr>
      <w:r>
        <w:rPr>
          <w:lang w:val="fr-FR"/>
        </w:rPr>
        <w:t xml:space="preserve">                    </w:t>
      </w:r>
      <w:r>
        <w:rPr>
          <w:lang w:val="fr-FR" w:eastAsia="ko-KR"/>
        </w:rPr>
        <w:t xml:space="preserve">  </w:t>
      </w:r>
      <w:r>
        <w:t>*</w:t>
      </w:r>
      <w:r>
        <w:rPr>
          <w:lang w:eastAsia="ko-KR"/>
        </w:rPr>
        <w:tab/>
      </w:r>
      <w:r>
        <w:t>[ AVP ]</w:t>
      </w:r>
    </w:p>
    <w:p w14:paraId="5882443F"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1881027A"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425D7" w14:textId="77777777" w:rsidR="000C6E83" w:rsidRDefault="000C6E83">
      <w:pPr>
        <w:spacing w:after="0"/>
      </w:pPr>
      <w:r>
        <w:separator/>
      </w:r>
    </w:p>
  </w:endnote>
  <w:endnote w:type="continuationSeparator" w:id="0">
    <w:p w14:paraId="77722858" w14:textId="77777777" w:rsidR="000C6E83" w:rsidRDefault="000C6E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7485"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F9A64" w14:textId="77777777" w:rsidR="000C6E83" w:rsidRDefault="000C6E83">
      <w:pPr>
        <w:spacing w:after="0"/>
      </w:pPr>
      <w:r>
        <w:separator/>
      </w:r>
    </w:p>
  </w:footnote>
  <w:footnote w:type="continuationSeparator" w:id="0">
    <w:p w14:paraId="77EA2557" w14:textId="77777777" w:rsidR="000C6E83" w:rsidRDefault="000C6E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6916"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5336257">
    <w:abstractNumId w:val="3"/>
  </w:num>
  <w:num w:numId="2" w16cid:durableId="309987880">
    <w:abstractNumId w:val="5"/>
  </w:num>
  <w:num w:numId="3" w16cid:durableId="1293943976">
    <w:abstractNumId w:val="8"/>
  </w:num>
  <w:num w:numId="4" w16cid:durableId="1091049160">
    <w:abstractNumId w:val="6"/>
  </w:num>
  <w:num w:numId="5" w16cid:durableId="412973848">
    <w:abstractNumId w:val="2"/>
  </w:num>
  <w:num w:numId="6" w16cid:durableId="599139055">
    <w:abstractNumId w:val="7"/>
  </w:num>
  <w:num w:numId="7" w16cid:durableId="1385522977">
    <w:abstractNumId w:val="4"/>
  </w:num>
  <w:num w:numId="8" w16cid:durableId="836727997">
    <w:abstractNumId w:val="1"/>
  </w:num>
  <w:num w:numId="9" w16cid:durableId="1012730902">
    <w:abstractNumId w:val="0"/>
  </w:num>
  <w:num w:numId="10" w16cid:durableId="1253322746">
    <w:abstractNumId w:val="19"/>
  </w:num>
  <w:num w:numId="11" w16cid:durableId="1244342323">
    <w:abstractNumId w:val="16"/>
  </w:num>
  <w:num w:numId="12" w16cid:durableId="1584607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967009633">
    <w:abstractNumId w:val="14"/>
  </w:num>
  <w:num w:numId="14" w16cid:durableId="24448799">
    <w:abstractNumId w:val="29"/>
  </w:num>
  <w:num w:numId="15" w16cid:durableId="1345741402">
    <w:abstractNumId w:val="23"/>
  </w:num>
  <w:num w:numId="16" w16cid:durableId="19246767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32867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994554120">
    <w:abstractNumId w:val="30"/>
  </w:num>
  <w:num w:numId="19" w16cid:durableId="82971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65317593">
    <w:abstractNumId w:val="9"/>
  </w:num>
  <w:num w:numId="21" w16cid:durableId="1693259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781078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14445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6823333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08706277">
    <w:abstractNumId w:val="17"/>
  </w:num>
  <w:num w:numId="26" w16cid:durableId="1813984488">
    <w:abstractNumId w:val="22"/>
  </w:num>
  <w:num w:numId="27" w16cid:durableId="1577739466">
    <w:abstractNumId w:val="2"/>
    <w:lvlOverride w:ilvl="0">
      <w:startOverride w:val="1"/>
    </w:lvlOverride>
  </w:num>
  <w:num w:numId="28" w16cid:durableId="1914700795">
    <w:abstractNumId w:val="1"/>
    <w:lvlOverride w:ilvl="0">
      <w:startOverride w:val="1"/>
    </w:lvlOverride>
  </w:num>
  <w:num w:numId="29" w16cid:durableId="1754424753">
    <w:abstractNumId w:val="0"/>
    <w:lvlOverride w:ilvl="0">
      <w:startOverride w:val="1"/>
    </w:lvlOverride>
  </w:num>
  <w:num w:numId="30" w16cid:durableId="1893496547">
    <w:abstractNumId w:val="19"/>
  </w:num>
  <w:num w:numId="31" w16cid:durableId="925967394">
    <w:abstractNumId w:val="13"/>
  </w:num>
  <w:num w:numId="32" w16cid:durableId="1744985697">
    <w:abstractNumId w:val="17"/>
  </w:num>
  <w:num w:numId="33" w16cid:durableId="1734310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6953016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16cid:durableId="5960136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5507208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996345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487005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9" w16cid:durableId="7687027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2940219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1" w16cid:durableId="1946426314">
    <w:abstractNumId w:val="13"/>
  </w:num>
  <w:num w:numId="42" w16cid:durableId="1336759185">
    <w:abstractNumId w:val="25"/>
  </w:num>
  <w:num w:numId="43" w16cid:durableId="838076746">
    <w:abstractNumId w:val="21"/>
  </w:num>
  <w:num w:numId="44" w16cid:durableId="140004834">
    <w:abstractNumId w:val="18"/>
  </w:num>
  <w:num w:numId="45" w16cid:durableId="664167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052922577">
    <w:abstractNumId w:val="11"/>
  </w:num>
  <w:num w:numId="47" w16cid:durableId="1804493862">
    <w:abstractNumId w:val="28"/>
  </w:num>
  <w:num w:numId="48" w16cid:durableId="1299724391">
    <w:abstractNumId w:val="27"/>
  </w:num>
  <w:num w:numId="49" w16cid:durableId="2093816256">
    <w:abstractNumId w:val="12"/>
  </w:num>
  <w:num w:numId="50" w16cid:durableId="27606093">
    <w:abstractNumId w:val="26"/>
  </w:num>
  <w:num w:numId="51" w16cid:durableId="348025866">
    <w:abstractNumId w:val="31"/>
  </w:num>
  <w:num w:numId="52" w16cid:durableId="2112315400">
    <w:abstractNumId w:val="15"/>
  </w:num>
  <w:num w:numId="53" w16cid:durableId="1741899184">
    <w:abstractNumId w:val="20"/>
  </w:num>
  <w:num w:numId="54" w16cid:durableId="182223208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0701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569BC"/>
    <w:rsid w:val="00061A97"/>
    <w:rsid w:val="000624AC"/>
    <w:rsid w:val="000627EE"/>
    <w:rsid w:val="00064883"/>
    <w:rsid w:val="00066472"/>
    <w:rsid w:val="000724C2"/>
    <w:rsid w:val="00077B70"/>
    <w:rsid w:val="00077C2C"/>
    <w:rsid w:val="00081CA0"/>
    <w:rsid w:val="00086784"/>
    <w:rsid w:val="00092AD1"/>
    <w:rsid w:val="00092E2D"/>
    <w:rsid w:val="00094498"/>
    <w:rsid w:val="00095657"/>
    <w:rsid w:val="00095B7C"/>
    <w:rsid w:val="00096286"/>
    <w:rsid w:val="000964C0"/>
    <w:rsid w:val="00096C34"/>
    <w:rsid w:val="000A635E"/>
    <w:rsid w:val="000B4F1A"/>
    <w:rsid w:val="000B6A72"/>
    <w:rsid w:val="000C6E83"/>
    <w:rsid w:val="000D29E7"/>
    <w:rsid w:val="000E00C3"/>
    <w:rsid w:val="000E1E3C"/>
    <w:rsid w:val="000E3C69"/>
    <w:rsid w:val="000E400C"/>
    <w:rsid w:val="000E40D6"/>
    <w:rsid w:val="000E4749"/>
    <w:rsid w:val="000F1A39"/>
    <w:rsid w:val="000F4A5C"/>
    <w:rsid w:val="000F4C80"/>
    <w:rsid w:val="0010180A"/>
    <w:rsid w:val="00106F47"/>
    <w:rsid w:val="0011390D"/>
    <w:rsid w:val="001171CC"/>
    <w:rsid w:val="0012319D"/>
    <w:rsid w:val="00124AF5"/>
    <w:rsid w:val="00130BA4"/>
    <w:rsid w:val="00131A1F"/>
    <w:rsid w:val="00132CE6"/>
    <w:rsid w:val="00135B5B"/>
    <w:rsid w:val="0013608F"/>
    <w:rsid w:val="00143F25"/>
    <w:rsid w:val="0014504D"/>
    <w:rsid w:val="00150C43"/>
    <w:rsid w:val="00154100"/>
    <w:rsid w:val="00164A54"/>
    <w:rsid w:val="00171444"/>
    <w:rsid w:val="0017789F"/>
    <w:rsid w:val="00190F25"/>
    <w:rsid w:val="00196C00"/>
    <w:rsid w:val="001975AA"/>
    <w:rsid w:val="001A241C"/>
    <w:rsid w:val="001A7D67"/>
    <w:rsid w:val="001B4634"/>
    <w:rsid w:val="001B7AB9"/>
    <w:rsid w:val="001B7ACC"/>
    <w:rsid w:val="001C2FC7"/>
    <w:rsid w:val="001C3BA1"/>
    <w:rsid w:val="001D14E1"/>
    <w:rsid w:val="001D6954"/>
    <w:rsid w:val="001D6CC3"/>
    <w:rsid w:val="001E0556"/>
    <w:rsid w:val="001E5612"/>
    <w:rsid w:val="001E79E1"/>
    <w:rsid w:val="001F1AA8"/>
    <w:rsid w:val="001F2977"/>
    <w:rsid w:val="00210643"/>
    <w:rsid w:val="00211780"/>
    <w:rsid w:val="00213C03"/>
    <w:rsid w:val="00213EDD"/>
    <w:rsid w:val="002163FA"/>
    <w:rsid w:val="00216973"/>
    <w:rsid w:val="00217FEA"/>
    <w:rsid w:val="0022000E"/>
    <w:rsid w:val="00221761"/>
    <w:rsid w:val="00222978"/>
    <w:rsid w:val="00224BEE"/>
    <w:rsid w:val="00224D99"/>
    <w:rsid w:val="00225DAB"/>
    <w:rsid w:val="00226EC9"/>
    <w:rsid w:val="0023062A"/>
    <w:rsid w:val="00232664"/>
    <w:rsid w:val="00233A13"/>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841EB"/>
    <w:rsid w:val="0029233B"/>
    <w:rsid w:val="00296CC0"/>
    <w:rsid w:val="00297023"/>
    <w:rsid w:val="002972EE"/>
    <w:rsid w:val="002A2032"/>
    <w:rsid w:val="002A361C"/>
    <w:rsid w:val="002A45D8"/>
    <w:rsid w:val="002A71FE"/>
    <w:rsid w:val="002A7A95"/>
    <w:rsid w:val="002B14A0"/>
    <w:rsid w:val="002B58B5"/>
    <w:rsid w:val="002B720F"/>
    <w:rsid w:val="002B7EBB"/>
    <w:rsid w:val="002C036F"/>
    <w:rsid w:val="002C1DD0"/>
    <w:rsid w:val="002C2567"/>
    <w:rsid w:val="002D039F"/>
    <w:rsid w:val="002D0CA9"/>
    <w:rsid w:val="002D332B"/>
    <w:rsid w:val="002D396E"/>
    <w:rsid w:val="002D47EA"/>
    <w:rsid w:val="002D5619"/>
    <w:rsid w:val="002D57B5"/>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18AA"/>
    <w:rsid w:val="0036304E"/>
    <w:rsid w:val="00364E7D"/>
    <w:rsid w:val="003653FF"/>
    <w:rsid w:val="0036569E"/>
    <w:rsid w:val="00367F57"/>
    <w:rsid w:val="0037398F"/>
    <w:rsid w:val="003740A8"/>
    <w:rsid w:val="0037495F"/>
    <w:rsid w:val="00374F4E"/>
    <w:rsid w:val="00375DD8"/>
    <w:rsid w:val="0037702B"/>
    <w:rsid w:val="00377E6A"/>
    <w:rsid w:val="00387FC1"/>
    <w:rsid w:val="00390CCB"/>
    <w:rsid w:val="00390D9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33A7"/>
    <w:rsid w:val="00404312"/>
    <w:rsid w:val="00404483"/>
    <w:rsid w:val="004065F1"/>
    <w:rsid w:val="00407731"/>
    <w:rsid w:val="0041162F"/>
    <w:rsid w:val="004129E8"/>
    <w:rsid w:val="00414633"/>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38F5"/>
    <w:rsid w:val="00494648"/>
    <w:rsid w:val="004A0A6A"/>
    <w:rsid w:val="004A2758"/>
    <w:rsid w:val="004A280F"/>
    <w:rsid w:val="004B0CD6"/>
    <w:rsid w:val="004B3814"/>
    <w:rsid w:val="004B7021"/>
    <w:rsid w:val="004C08D5"/>
    <w:rsid w:val="004C0BD0"/>
    <w:rsid w:val="004C150E"/>
    <w:rsid w:val="004C1CA7"/>
    <w:rsid w:val="004D002B"/>
    <w:rsid w:val="004D16F6"/>
    <w:rsid w:val="004D3964"/>
    <w:rsid w:val="004D3F88"/>
    <w:rsid w:val="004D558D"/>
    <w:rsid w:val="004E01A3"/>
    <w:rsid w:val="004E4DD0"/>
    <w:rsid w:val="004E5B08"/>
    <w:rsid w:val="004E6D9F"/>
    <w:rsid w:val="004F43A1"/>
    <w:rsid w:val="004F4664"/>
    <w:rsid w:val="004F4C8A"/>
    <w:rsid w:val="004F6444"/>
    <w:rsid w:val="005056AC"/>
    <w:rsid w:val="005058F5"/>
    <w:rsid w:val="0050729F"/>
    <w:rsid w:val="00512E33"/>
    <w:rsid w:val="00520594"/>
    <w:rsid w:val="00522811"/>
    <w:rsid w:val="00531837"/>
    <w:rsid w:val="00531D1A"/>
    <w:rsid w:val="00532D03"/>
    <w:rsid w:val="0053712E"/>
    <w:rsid w:val="00542DC7"/>
    <w:rsid w:val="00544002"/>
    <w:rsid w:val="0055120E"/>
    <w:rsid w:val="00556521"/>
    <w:rsid w:val="00556744"/>
    <w:rsid w:val="00556FD6"/>
    <w:rsid w:val="00560118"/>
    <w:rsid w:val="005607AE"/>
    <w:rsid w:val="00560BF9"/>
    <w:rsid w:val="00571C30"/>
    <w:rsid w:val="005723CF"/>
    <w:rsid w:val="00572D38"/>
    <w:rsid w:val="00574B5E"/>
    <w:rsid w:val="005814DE"/>
    <w:rsid w:val="00586785"/>
    <w:rsid w:val="005876B5"/>
    <w:rsid w:val="00592681"/>
    <w:rsid w:val="0059571D"/>
    <w:rsid w:val="005A0BE8"/>
    <w:rsid w:val="005A0FA8"/>
    <w:rsid w:val="005A20DD"/>
    <w:rsid w:val="005A25AF"/>
    <w:rsid w:val="005A47D2"/>
    <w:rsid w:val="005B01D4"/>
    <w:rsid w:val="005B035A"/>
    <w:rsid w:val="005B069E"/>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361"/>
    <w:rsid w:val="00615CF1"/>
    <w:rsid w:val="0062382F"/>
    <w:rsid w:val="00625FF7"/>
    <w:rsid w:val="0062656C"/>
    <w:rsid w:val="00632737"/>
    <w:rsid w:val="006338AF"/>
    <w:rsid w:val="00633CE6"/>
    <w:rsid w:val="00634375"/>
    <w:rsid w:val="00635E7C"/>
    <w:rsid w:val="00640768"/>
    <w:rsid w:val="00641A64"/>
    <w:rsid w:val="00645A05"/>
    <w:rsid w:val="00647537"/>
    <w:rsid w:val="00650215"/>
    <w:rsid w:val="0065075B"/>
    <w:rsid w:val="00650D1E"/>
    <w:rsid w:val="0065204F"/>
    <w:rsid w:val="00654F6F"/>
    <w:rsid w:val="006571B1"/>
    <w:rsid w:val="00661C99"/>
    <w:rsid w:val="00663C3C"/>
    <w:rsid w:val="00666E74"/>
    <w:rsid w:val="00671251"/>
    <w:rsid w:val="00672832"/>
    <w:rsid w:val="00672D1B"/>
    <w:rsid w:val="0067302A"/>
    <w:rsid w:val="00680A1F"/>
    <w:rsid w:val="00682E7A"/>
    <w:rsid w:val="00683A35"/>
    <w:rsid w:val="00684214"/>
    <w:rsid w:val="00686EC8"/>
    <w:rsid w:val="00697027"/>
    <w:rsid w:val="006A32E2"/>
    <w:rsid w:val="006A581D"/>
    <w:rsid w:val="006B0296"/>
    <w:rsid w:val="006B1CBE"/>
    <w:rsid w:val="006B6617"/>
    <w:rsid w:val="006C02E5"/>
    <w:rsid w:val="006C1FD0"/>
    <w:rsid w:val="006C1FE7"/>
    <w:rsid w:val="006C3F08"/>
    <w:rsid w:val="006C704D"/>
    <w:rsid w:val="006D1B07"/>
    <w:rsid w:val="006D2031"/>
    <w:rsid w:val="006E01DC"/>
    <w:rsid w:val="006E365A"/>
    <w:rsid w:val="006E5C20"/>
    <w:rsid w:val="006F3786"/>
    <w:rsid w:val="00701649"/>
    <w:rsid w:val="007029E0"/>
    <w:rsid w:val="007029FE"/>
    <w:rsid w:val="007079A4"/>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77073"/>
    <w:rsid w:val="007862A2"/>
    <w:rsid w:val="007908DD"/>
    <w:rsid w:val="00791820"/>
    <w:rsid w:val="00792E6A"/>
    <w:rsid w:val="00793753"/>
    <w:rsid w:val="00796F35"/>
    <w:rsid w:val="007A2D75"/>
    <w:rsid w:val="007A3A8C"/>
    <w:rsid w:val="007A5F7D"/>
    <w:rsid w:val="007B388E"/>
    <w:rsid w:val="007C1D3D"/>
    <w:rsid w:val="007C22BC"/>
    <w:rsid w:val="007C5EFE"/>
    <w:rsid w:val="007D0950"/>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07D02"/>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2034"/>
    <w:rsid w:val="00884BCF"/>
    <w:rsid w:val="008867D9"/>
    <w:rsid w:val="00887A8D"/>
    <w:rsid w:val="00897166"/>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F0347"/>
    <w:rsid w:val="008F3B9B"/>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476F1"/>
    <w:rsid w:val="00950637"/>
    <w:rsid w:val="0095129D"/>
    <w:rsid w:val="00952657"/>
    <w:rsid w:val="00956830"/>
    <w:rsid w:val="00957240"/>
    <w:rsid w:val="009629E6"/>
    <w:rsid w:val="00963F26"/>
    <w:rsid w:val="00967DC5"/>
    <w:rsid w:val="00976D9A"/>
    <w:rsid w:val="00984B33"/>
    <w:rsid w:val="00985F06"/>
    <w:rsid w:val="0099163A"/>
    <w:rsid w:val="009A549A"/>
    <w:rsid w:val="009A701F"/>
    <w:rsid w:val="009A77FF"/>
    <w:rsid w:val="009B01A5"/>
    <w:rsid w:val="009B0A82"/>
    <w:rsid w:val="009B49F2"/>
    <w:rsid w:val="009B6F29"/>
    <w:rsid w:val="009C1FA8"/>
    <w:rsid w:val="009C2EC3"/>
    <w:rsid w:val="009C54A7"/>
    <w:rsid w:val="009C5731"/>
    <w:rsid w:val="009D2E37"/>
    <w:rsid w:val="009E0BD0"/>
    <w:rsid w:val="009E244C"/>
    <w:rsid w:val="009E4C81"/>
    <w:rsid w:val="009F0EB7"/>
    <w:rsid w:val="009F1B8A"/>
    <w:rsid w:val="009F2E25"/>
    <w:rsid w:val="009F63D3"/>
    <w:rsid w:val="009F75C1"/>
    <w:rsid w:val="00A00746"/>
    <w:rsid w:val="00A10B25"/>
    <w:rsid w:val="00A161DC"/>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25EA"/>
    <w:rsid w:val="00A75F19"/>
    <w:rsid w:val="00A77213"/>
    <w:rsid w:val="00A84829"/>
    <w:rsid w:val="00A9005D"/>
    <w:rsid w:val="00A91429"/>
    <w:rsid w:val="00A91509"/>
    <w:rsid w:val="00A952B8"/>
    <w:rsid w:val="00A95E83"/>
    <w:rsid w:val="00A966D5"/>
    <w:rsid w:val="00A97B49"/>
    <w:rsid w:val="00AA15EE"/>
    <w:rsid w:val="00AA540E"/>
    <w:rsid w:val="00AA66F6"/>
    <w:rsid w:val="00AA701D"/>
    <w:rsid w:val="00AA7FB5"/>
    <w:rsid w:val="00AB47BF"/>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1637B"/>
    <w:rsid w:val="00B23F8A"/>
    <w:rsid w:val="00B242D4"/>
    <w:rsid w:val="00B243E5"/>
    <w:rsid w:val="00B25D9A"/>
    <w:rsid w:val="00B3194E"/>
    <w:rsid w:val="00B3363C"/>
    <w:rsid w:val="00B33DE8"/>
    <w:rsid w:val="00B344F3"/>
    <w:rsid w:val="00B345B3"/>
    <w:rsid w:val="00B34BAC"/>
    <w:rsid w:val="00B356AF"/>
    <w:rsid w:val="00B514E6"/>
    <w:rsid w:val="00B53BF9"/>
    <w:rsid w:val="00B56C01"/>
    <w:rsid w:val="00B60210"/>
    <w:rsid w:val="00B604E4"/>
    <w:rsid w:val="00B613D5"/>
    <w:rsid w:val="00B629CF"/>
    <w:rsid w:val="00B62EB5"/>
    <w:rsid w:val="00B63353"/>
    <w:rsid w:val="00B63B00"/>
    <w:rsid w:val="00B64236"/>
    <w:rsid w:val="00B644C2"/>
    <w:rsid w:val="00B667DA"/>
    <w:rsid w:val="00B70079"/>
    <w:rsid w:val="00B72D01"/>
    <w:rsid w:val="00B84C8E"/>
    <w:rsid w:val="00B85761"/>
    <w:rsid w:val="00B86520"/>
    <w:rsid w:val="00B87044"/>
    <w:rsid w:val="00B90556"/>
    <w:rsid w:val="00B95794"/>
    <w:rsid w:val="00B96B16"/>
    <w:rsid w:val="00BA6C08"/>
    <w:rsid w:val="00BB446C"/>
    <w:rsid w:val="00BB560B"/>
    <w:rsid w:val="00BC1A8B"/>
    <w:rsid w:val="00BC330D"/>
    <w:rsid w:val="00BD3124"/>
    <w:rsid w:val="00BD381F"/>
    <w:rsid w:val="00BD5F8A"/>
    <w:rsid w:val="00BD6647"/>
    <w:rsid w:val="00BD6AFE"/>
    <w:rsid w:val="00BD7EDB"/>
    <w:rsid w:val="00BE0371"/>
    <w:rsid w:val="00BE43C6"/>
    <w:rsid w:val="00BE534B"/>
    <w:rsid w:val="00BF1A16"/>
    <w:rsid w:val="00BF7A4F"/>
    <w:rsid w:val="00BF7B37"/>
    <w:rsid w:val="00C02050"/>
    <w:rsid w:val="00C044D8"/>
    <w:rsid w:val="00C05CB0"/>
    <w:rsid w:val="00C12078"/>
    <w:rsid w:val="00C20A1F"/>
    <w:rsid w:val="00C221CA"/>
    <w:rsid w:val="00C27040"/>
    <w:rsid w:val="00C30BCD"/>
    <w:rsid w:val="00C3535C"/>
    <w:rsid w:val="00C35529"/>
    <w:rsid w:val="00C44886"/>
    <w:rsid w:val="00C5572E"/>
    <w:rsid w:val="00C62B17"/>
    <w:rsid w:val="00C72086"/>
    <w:rsid w:val="00C737DE"/>
    <w:rsid w:val="00C74574"/>
    <w:rsid w:val="00C7694A"/>
    <w:rsid w:val="00C80F17"/>
    <w:rsid w:val="00C86C2F"/>
    <w:rsid w:val="00C86FDB"/>
    <w:rsid w:val="00C92252"/>
    <w:rsid w:val="00C92ACA"/>
    <w:rsid w:val="00C96EF6"/>
    <w:rsid w:val="00C970F4"/>
    <w:rsid w:val="00CA0196"/>
    <w:rsid w:val="00CB00BC"/>
    <w:rsid w:val="00CB43D8"/>
    <w:rsid w:val="00CB5BA6"/>
    <w:rsid w:val="00CB6016"/>
    <w:rsid w:val="00CB6F71"/>
    <w:rsid w:val="00CB7390"/>
    <w:rsid w:val="00CC0593"/>
    <w:rsid w:val="00CC42F0"/>
    <w:rsid w:val="00CC615D"/>
    <w:rsid w:val="00CC6C45"/>
    <w:rsid w:val="00CD56F0"/>
    <w:rsid w:val="00CD5C4C"/>
    <w:rsid w:val="00CD63B2"/>
    <w:rsid w:val="00CE0237"/>
    <w:rsid w:val="00CE3850"/>
    <w:rsid w:val="00CE3BAB"/>
    <w:rsid w:val="00CE49E6"/>
    <w:rsid w:val="00CE6901"/>
    <w:rsid w:val="00CF3905"/>
    <w:rsid w:val="00CF6164"/>
    <w:rsid w:val="00CF6C39"/>
    <w:rsid w:val="00CF704F"/>
    <w:rsid w:val="00D02AC3"/>
    <w:rsid w:val="00D02CB8"/>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1434"/>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1B4"/>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526A8"/>
    <w:rsid w:val="00E55B50"/>
    <w:rsid w:val="00E567D1"/>
    <w:rsid w:val="00E622E8"/>
    <w:rsid w:val="00E7260C"/>
    <w:rsid w:val="00E75064"/>
    <w:rsid w:val="00E80A3C"/>
    <w:rsid w:val="00E8157F"/>
    <w:rsid w:val="00E86824"/>
    <w:rsid w:val="00E86A17"/>
    <w:rsid w:val="00E90ECE"/>
    <w:rsid w:val="00E913F8"/>
    <w:rsid w:val="00E92BE4"/>
    <w:rsid w:val="00E9310B"/>
    <w:rsid w:val="00E9586C"/>
    <w:rsid w:val="00E96EB4"/>
    <w:rsid w:val="00EB086A"/>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6F40"/>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43DD7"/>
    <w:rsid w:val="00F504CE"/>
    <w:rsid w:val="00F523C1"/>
    <w:rsid w:val="00F6283C"/>
    <w:rsid w:val="00F64D6B"/>
    <w:rsid w:val="00F70B3B"/>
    <w:rsid w:val="00F7599A"/>
    <w:rsid w:val="00F8085C"/>
    <w:rsid w:val="00F83B64"/>
    <w:rsid w:val="00F83E46"/>
    <w:rsid w:val="00F8651B"/>
    <w:rsid w:val="00F93BEB"/>
    <w:rsid w:val="00F94152"/>
    <w:rsid w:val="00FA1097"/>
    <w:rsid w:val="00FA38EC"/>
    <w:rsid w:val="00FB10F2"/>
    <w:rsid w:val="00FB20B5"/>
    <w:rsid w:val="00FB4E38"/>
    <w:rsid w:val="00FC20A0"/>
    <w:rsid w:val="00FC49F9"/>
    <w:rsid w:val="00FC57C4"/>
    <w:rsid w:val="00FE0351"/>
    <w:rsid w:val="00FE0AD1"/>
    <w:rsid w:val="00FE7958"/>
    <w:rsid w:val="00FF1C76"/>
    <w:rsid w:val="00FF4A7D"/>
    <w:rsid w:val="00FF4D15"/>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D45BB"/>
  <w15:chartTrackingRefBased/>
  <w15:docId w15:val="{551B96D9-CE9A-41DA-BD26-4E2E61E10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C62B17"/>
    <w:rPr>
      <w:rFonts w:ascii="Times New Roman" w:hAnsi="Times New Roman"/>
      <w:lang w:val="en-GB" w:eastAsia="en-US"/>
    </w:rPr>
  </w:style>
  <w:style w:type="character" w:customStyle="1" w:styleId="16">
    <w:name w:val="页脚 字符1"/>
    <w:rsid w:val="00C62B17"/>
    <w:rPr>
      <w:rFonts w:ascii="Arial" w:hAnsi="Arial"/>
      <w:b/>
      <w:i/>
      <w:noProof/>
      <w:sz w:val="18"/>
      <w:lang w:val="en-GB" w:eastAsia="en-US"/>
    </w:rPr>
  </w:style>
  <w:style w:type="character" w:customStyle="1" w:styleId="54">
    <w:name w:val="标题 5 字符4"/>
    <w:rsid w:val="00C62B17"/>
    <w:rPr>
      <w:rFonts w:ascii="Arial" w:hAnsi="Arial"/>
      <w:sz w:val="22"/>
      <w:lang w:val="en-GB" w:eastAsia="en-US"/>
    </w:rPr>
  </w:style>
  <w:style w:type="character" w:customStyle="1" w:styleId="B3Car">
    <w:name w:val="B3 Car"/>
    <w:rsid w:val="00C62B17"/>
    <w:rPr>
      <w:rFonts w:ascii="Times New Roman" w:hAnsi="Times New Roman"/>
      <w:lang w:val="en-GB" w:eastAsia="en-US"/>
    </w:rPr>
  </w:style>
  <w:style w:type="character" w:customStyle="1" w:styleId="ZDONTMODIFY">
    <w:name w:val="ZDONTMODIFY"/>
    <w:rsid w:val="00C62B17"/>
  </w:style>
  <w:style w:type="character" w:customStyle="1" w:styleId="ZREGNAME">
    <w:name w:val="ZREGNAME"/>
    <w:uiPriority w:val="99"/>
    <w:rsid w:val="00C62B17"/>
  </w:style>
  <w:style w:type="character" w:customStyle="1" w:styleId="1Char">
    <w:name w:val="标题 1 Char"/>
    <w:rsid w:val="00C62B17"/>
    <w:rPr>
      <w:rFonts w:ascii="Arial" w:hAnsi="Arial"/>
      <w:sz w:val="36"/>
      <w:lang w:val="en-GB" w:eastAsia="en-US"/>
    </w:rPr>
  </w:style>
  <w:style w:type="numbering" w:customStyle="1" w:styleId="NoList1">
    <w:name w:val="No List1"/>
    <w:next w:val="NoList"/>
    <w:uiPriority w:val="99"/>
    <w:semiHidden/>
    <w:rsid w:val="00C62B17"/>
  </w:style>
  <w:style w:type="numbering" w:customStyle="1" w:styleId="NoList2">
    <w:name w:val="No List2"/>
    <w:next w:val="NoList"/>
    <w:uiPriority w:val="99"/>
    <w:semiHidden/>
    <w:rsid w:val="00C62B17"/>
  </w:style>
  <w:style w:type="numbering" w:customStyle="1" w:styleId="NoList3">
    <w:name w:val="No List3"/>
    <w:next w:val="NoList"/>
    <w:uiPriority w:val="99"/>
    <w:semiHidden/>
    <w:rsid w:val="00C62B17"/>
  </w:style>
  <w:style w:type="numbering" w:customStyle="1" w:styleId="NoList4">
    <w:name w:val="No List4"/>
    <w:next w:val="NoList"/>
    <w:uiPriority w:val="99"/>
    <w:semiHidden/>
    <w:unhideWhenUsed/>
    <w:rsid w:val="00C62B17"/>
  </w:style>
  <w:style w:type="numbering" w:customStyle="1" w:styleId="NoList5">
    <w:name w:val="No List5"/>
    <w:next w:val="NoList"/>
    <w:uiPriority w:val="99"/>
    <w:semiHidden/>
    <w:rsid w:val="00C62B17"/>
  </w:style>
  <w:style w:type="numbering" w:customStyle="1" w:styleId="NoList6">
    <w:name w:val="No List6"/>
    <w:next w:val="NoList"/>
    <w:uiPriority w:val="99"/>
    <w:semiHidden/>
    <w:rsid w:val="00C62B17"/>
  </w:style>
  <w:style w:type="numbering" w:customStyle="1" w:styleId="NoList7">
    <w:name w:val="No List7"/>
    <w:next w:val="NoList"/>
    <w:uiPriority w:val="99"/>
    <w:semiHidden/>
    <w:rsid w:val="00C62B17"/>
  </w:style>
  <w:style w:type="character" w:customStyle="1" w:styleId="normaltextrun">
    <w:name w:val="normaltextrun"/>
    <w:rsid w:val="00C62B17"/>
  </w:style>
  <w:style w:type="paragraph" w:customStyle="1" w:styleId="tablecontent">
    <w:name w:val="table content"/>
    <w:basedOn w:val="TAL"/>
    <w:link w:val="tablecontentChar"/>
    <w:qFormat/>
    <w:rsid w:val="00C62B17"/>
    <w:rPr>
      <w:lang w:eastAsia="x-none"/>
    </w:rPr>
  </w:style>
  <w:style w:type="character" w:customStyle="1" w:styleId="tablecontentChar">
    <w:name w:val="table content Char"/>
    <w:link w:val="tablecontent"/>
    <w:rsid w:val="00C62B17"/>
    <w:rPr>
      <w:rFonts w:ascii="Arial" w:hAnsi="Arial"/>
      <w:sz w:val="18"/>
      <w:lang w:val="en-GB" w:eastAsia="x-none"/>
    </w:rPr>
  </w:style>
  <w:style w:type="paragraph" w:customStyle="1" w:styleId="IvDbodytext">
    <w:name w:val="IvD bodytext"/>
    <w:basedOn w:val="BodyText"/>
    <w:link w:val="IvDbodytextChar"/>
    <w:qFormat/>
    <w:rsid w:val="00C62B1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2B17"/>
    <w:rPr>
      <w:rFonts w:ascii="Arial" w:hAnsi="Arial"/>
      <w:spacing w:val="2"/>
      <w:lang w:val="en-GB" w:eastAsia="en-US"/>
    </w:rPr>
  </w:style>
  <w:style w:type="character" w:customStyle="1" w:styleId="2">
    <w:name w:val="页脚 字符2"/>
    <w:rsid w:val="00C62B17"/>
    <w:rPr>
      <w:rFonts w:ascii="Arial" w:hAnsi="Arial"/>
      <w:b/>
      <w:i/>
      <w:noProof/>
      <w:sz w:val="18"/>
      <w:lang w:val="en-GB" w:eastAsia="en-US"/>
    </w:rPr>
  </w:style>
  <w:style w:type="table" w:customStyle="1" w:styleId="TableGrid7">
    <w:name w:val="Table Grid7"/>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C62B17"/>
    <w:rPr>
      <w:rFonts w:ascii="Times New Roman" w:hAnsi="Times New Roman"/>
      <w:lang w:val="en-GB" w:eastAsia="en-US"/>
    </w:rPr>
  </w:style>
  <w:style w:type="table" w:customStyle="1" w:styleId="TableGrid8">
    <w:name w:val="Table Grid8"/>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C62B17"/>
  </w:style>
  <w:style w:type="table" w:customStyle="1" w:styleId="TableGrid11">
    <w:name w:val="Table Grid11"/>
    <w:basedOn w:val="TableNormal"/>
    <w:next w:val="TableGrid"/>
    <w:uiPriority w:val="39"/>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62B17"/>
  </w:style>
  <w:style w:type="table" w:customStyle="1" w:styleId="TableGrid12">
    <w:name w:val="Table Grid12"/>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C62B17"/>
  </w:style>
  <w:style w:type="table" w:customStyle="1" w:styleId="TableGrid13">
    <w:name w:val="Table Grid13"/>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62B17"/>
  </w:style>
  <w:style w:type="table" w:customStyle="1" w:styleId="TableGrid14">
    <w:name w:val="Table Grid14"/>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62B17"/>
  </w:style>
  <w:style w:type="character" w:customStyle="1" w:styleId="20">
    <w:name w:val="未处理的提及2"/>
    <w:uiPriority w:val="99"/>
    <w:semiHidden/>
    <w:unhideWhenUsed/>
    <w:rsid w:val="00C62B17"/>
    <w:rPr>
      <w:color w:val="808080"/>
      <w:shd w:val="clear" w:color="auto" w:fill="E6E6E6"/>
    </w:rPr>
  </w:style>
  <w:style w:type="table" w:customStyle="1" w:styleId="TableGrid15">
    <w:name w:val="Table Grid15"/>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2B17"/>
  </w:style>
  <w:style w:type="table" w:customStyle="1" w:styleId="TableGrid16">
    <w:name w:val="Table Grid16"/>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2B17"/>
  </w:style>
  <w:style w:type="numbering" w:customStyle="1" w:styleId="NoList21">
    <w:name w:val="No List21"/>
    <w:next w:val="NoList"/>
    <w:uiPriority w:val="99"/>
    <w:semiHidden/>
    <w:rsid w:val="00C62B17"/>
  </w:style>
  <w:style w:type="numbering" w:customStyle="1" w:styleId="NoList31">
    <w:name w:val="No List31"/>
    <w:next w:val="NoList"/>
    <w:uiPriority w:val="99"/>
    <w:semiHidden/>
    <w:rsid w:val="00C62B17"/>
  </w:style>
  <w:style w:type="numbering" w:customStyle="1" w:styleId="NoList41">
    <w:name w:val="No List41"/>
    <w:next w:val="NoList"/>
    <w:uiPriority w:val="99"/>
    <w:semiHidden/>
    <w:unhideWhenUsed/>
    <w:rsid w:val="00C62B17"/>
  </w:style>
  <w:style w:type="numbering" w:customStyle="1" w:styleId="NoList51">
    <w:name w:val="No List51"/>
    <w:next w:val="NoList"/>
    <w:uiPriority w:val="99"/>
    <w:semiHidden/>
    <w:rsid w:val="00C62B17"/>
  </w:style>
  <w:style w:type="numbering" w:customStyle="1" w:styleId="NoList61">
    <w:name w:val="No List61"/>
    <w:next w:val="NoList"/>
    <w:uiPriority w:val="99"/>
    <w:semiHidden/>
    <w:rsid w:val="00C62B17"/>
  </w:style>
  <w:style w:type="numbering" w:customStyle="1" w:styleId="NoList71">
    <w:name w:val="No List71"/>
    <w:next w:val="NoList"/>
    <w:uiPriority w:val="99"/>
    <w:semiHidden/>
    <w:rsid w:val="00C62B17"/>
  </w:style>
  <w:style w:type="numbering" w:customStyle="1" w:styleId="NoList15">
    <w:name w:val="No List15"/>
    <w:next w:val="NoList"/>
    <w:uiPriority w:val="99"/>
    <w:semiHidden/>
    <w:unhideWhenUsed/>
    <w:rsid w:val="00C62B17"/>
  </w:style>
  <w:style w:type="table" w:customStyle="1" w:styleId="TableGrid17">
    <w:name w:val="Table Grid17"/>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2B17"/>
  </w:style>
  <w:style w:type="numbering" w:customStyle="1" w:styleId="NoList22">
    <w:name w:val="No List22"/>
    <w:next w:val="NoList"/>
    <w:uiPriority w:val="99"/>
    <w:semiHidden/>
    <w:rsid w:val="00C62B17"/>
  </w:style>
  <w:style w:type="numbering" w:customStyle="1" w:styleId="NoList32">
    <w:name w:val="No List32"/>
    <w:next w:val="NoList"/>
    <w:uiPriority w:val="99"/>
    <w:semiHidden/>
    <w:rsid w:val="00C62B17"/>
  </w:style>
  <w:style w:type="numbering" w:customStyle="1" w:styleId="NoList42">
    <w:name w:val="No List42"/>
    <w:next w:val="NoList"/>
    <w:uiPriority w:val="99"/>
    <w:semiHidden/>
    <w:unhideWhenUsed/>
    <w:rsid w:val="00C62B17"/>
  </w:style>
  <w:style w:type="numbering" w:customStyle="1" w:styleId="NoList52">
    <w:name w:val="No List52"/>
    <w:next w:val="NoList"/>
    <w:uiPriority w:val="99"/>
    <w:semiHidden/>
    <w:rsid w:val="00C62B17"/>
  </w:style>
  <w:style w:type="numbering" w:customStyle="1" w:styleId="NoList62">
    <w:name w:val="No List62"/>
    <w:next w:val="NoList"/>
    <w:uiPriority w:val="99"/>
    <w:semiHidden/>
    <w:rsid w:val="00C62B17"/>
  </w:style>
  <w:style w:type="numbering" w:customStyle="1" w:styleId="NoList72">
    <w:name w:val="No List72"/>
    <w:next w:val="NoList"/>
    <w:uiPriority w:val="99"/>
    <w:semiHidden/>
    <w:rsid w:val="00C62B17"/>
  </w:style>
  <w:style w:type="numbering" w:customStyle="1" w:styleId="NoList17">
    <w:name w:val="No List17"/>
    <w:next w:val="NoList"/>
    <w:uiPriority w:val="99"/>
    <w:semiHidden/>
    <w:rsid w:val="00C62B17"/>
  </w:style>
  <w:style w:type="table" w:customStyle="1" w:styleId="TableGrid18">
    <w:name w:val="Table Grid18"/>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2B17"/>
  </w:style>
  <w:style w:type="table" w:customStyle="1" w:styleId="TableGrid19">
    <w:name w:val="Table Grid19"/>
    <w:basedOn w:val="TableNormal"/>
    <w:next w:val="TableGrid"/>
    <w:uiPriority w:val="39"/>
    <w:rsid w:val="00C62B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2B17"/>
    <w:rPr>
      <w:lang w:eastAsia="zh-CN"/>
    </w:rPr>
  </w:style>
  <w:style w:type="numbering" w:customStyle="1" w:styleId="NoList19">
    <w:name w:val="No List19"/>
    <w:next w:val="NoList"/>
    <w:uiPriority w:val="99"/>
    <w:semiHidden/>
    <w:unhideWhenUsed/>
    <w:rsid w:val="00C62B17"/>
  </w:style>
  <w:style w:type="table" w:customStyle="1" w:styleId="TableGrid110">
    <w:name w:val="Table Grid110"/>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2B17"/>
  </w:style>
  <w:style w:type="table" w:customStyle="1" w:styleId="TableGrid20">
    <w:name w:val="Table Grid20"/>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2B17"/>
  </w:style>
  <w:style w:type="table" w:customStyle="1" w:styleId="TableGrid22">
    <w:name w:val="Table Grid22"/>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2B17"/>
  </w:style>
  <w:style w:type="table" w:customStyle="1" w:styleId="TableGrid23">
    <w:name w:val="Table Grid23"/>
    <w:basedOn w:val="TableNormal"/>
    <w:next w:val="TableGrid"/>
    <w:rsid w:val="00C62B17"/>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2B17"/>
  </w:style>
  <w:style w:type="numbering" w:customStyle="1" w:styleId="NoList25">
    <w:name w:val="No List25"/>
    <w:next w:val="NoList"/>
    <w:uiPriority w:val="99"/>
    <w:semiHidden/>
    <w:rsid w:val="00C62B17"/>
  </w:style>
  <w:style w:type="numbering" w:customStyle="1" w:styleId="NoList33">
    <w:name w:val="No List33"/>
    <w:next w:val="NoList"/>
    <w:uiPriority w:val="99"/>
    <w:semiHidden/>
    <w:rsid w:val="00C62B17"/>
  </w:style>
  <w:style w:type="numbering" w:customStyle="1" w:styleId="NoList43">
    <w:name w:val="No List43"/>
    <w:next w:val="NoList"/>
    <w:uiPriority w:val="99"/>
    <w:semiHidden/>
    <w:unhideWhenUsed/>
    <w:rsid w:val="00C62B17"/>
  </w:style>
  <w:style w:type="numbering" w:customStyle="1" w:styleId="NoList53">
    <w:name w:val="No List53"/>
    <w:next w:val="NoList"/>
    <w:uiPriority w:val="99"/>
    <w:semiHidden/>
    <w:rsid w:val="00C62B17"/>
  </w:style>
  <w:style w:type="numbering" w:customStyle="1" w:styleId="NoList63">
    <w:name w:val="No List63"/>
    <w:next w:val="NoList"/>
    <w:uiPriority w:val="99"/>
    <w:semiHidden/>
    <w:rsid w:val="00C62B17"/>
  </w:style>
  <w:style w:type="numbering" w:customStyle="1" w:styleId="NoList73">
    <w:name w:val="No List73"/>
    <w:next w:val="NoList"/>
    <w:uiPriority w:val="99"/>
    <w:semiHidden/>
    <w:rsid w:val="00C62B17"/>
  </w:style>
  <w:style w:type="paragraph" w:customStyle="1" w:styleId="BlockText1">
    <w:name w:val="Block Text1"/>
    <w:basedOn w:val="Normal"/>
    <w:next w:val="BlockText"/>
    <w:semiHidden/>
    <w:unhideWhenUsed/>
    <w:rsid w:val="00C62B1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2B17"/>
    <w:pPr>
      <w:spacing w:after="200"/>
    </w:pPr>
    <w:rPr>
      <w:i/>
      <w:iCs/>
      <w:color w:val="1F497D"/>
      <w:sz w:val="18"/>
      <w:szCs w:val="18"/>
    </w:rPr>
  </w:style>
  <w:style w:type="paragraph" w:customStyle="1" w:styleId="EnvelopeAddress1">
    <w:name w:val="Envelope Address1"/>
    <w:basedOn w:val="Normal"/>
    <w:next w:val="EnvelopeAddress"/>
    <w:semiHidden/>
    <w:unhideWhenUsed/>
    <w:rsid w:val="00C62B1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2B17"/>
    <w:pPr>
      <w:spacing w:after="0"/>
    </w:pPr>
    <w:rPr>
      <w:rFonts w:ascii="Cambria" w:eastAsia="MS Gothic" w:hAnsi="Cambria"/>
    </w:rPr>
  </w:style>
  <w:style w:type="paragraph" w:customStyle="1" w:styleId="IndexHeading1">
    <w:name w:val="Index Heading1"/>
    <w:basedOn w:val="Normal"/>
    <w:next w:val="Index1"/>
    <w:semiHidden/>
    <w:unhideWhenUsed/>
    <w:rsid w:val="00C62B17"/>
    <w:rPr>
      <w:rFonts w:ascii="Cambria" w:eastAsia="MS Gothic" w:hAnsi="Cambria"/>
      <w:b/>
      <w:bCs/>
    </w:rPr>
  </w:style>
  <w:style w:type="paragraph" w:customStyle="1" w:styleId="IntenseQuote1">
    <w:name w:val="Intense Quote1"/>
    <w:basedOn w:val="Normal"/>
    <w:next w:val="Normal"/>
    <w:uiPriority w:val="30"/>
    <w:qFormat/>
    <w:rsid w:val="00C62B1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62B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2B17"/>
    <w:pPr>
      <w:spacing w:before="200" w:after="160"/>
      <w:ind w:left="864" w:right="864"/>
      <w:jc w:val="center"/>
    </w:pPr>
    <w:rPr>
      <w:i/>
      <w:iCs/>
      <w:color w:val="404040"/>
    </w:rPr>
  </w:style>
  <w:style w:type="paragraph" w:customStyle="1" w:styleId="Subtitle1">
    <w:name w:val="Subtitle1"/>
    <w:basedOn w:val="Normal"/>
    <w:next w:val="Normal"/>
    <w:qFormat/>
    <w:rsid w:val="00C62B1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2B1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2B1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2B17"/>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2B17"/>
    <w:rPr>
      <w:i/>
      <w:iCs/>
      <w:color w:val="4472C4"/>
    </w:rPr>
  </w:style>
  <w:style w:type="character" w:customStyle="1" w:styleId="MessageHeaderChar1">
    <w:name w:val="Message Header Char1"/>
    <w:uiPriority w:val="99"/>
    <w:semiHidden/>
    <w:rsid w:val="00C62B17"/>
    <w:rPr>
      <w:rFonts w:ascii="Calibri Light" w:eastAsia="DengXian Light" w:hAnsi="Calibri Light" w:cs="Times New Roman"/>
      <w:sz w:val="24"/>
      <w:szCs w:val="24"/>
      <w:shd w:val="pct20" w:color="auto" w:fill="auto"/>
    </w:rPr>
  </w:style>
  <w:style w:type="character" w:customStyle="1" w:styleId="QuoteChar1">
    <w:name w:val="Quote Char1"/>
    <w:uiPriority w:val="29"/>
    <w:rsid w:val="00C62B17"/>
    <w:rPr>
      <w:i/>
      <w:iCs/>
      <w:color w:val="404040"/>
    </w:rPr>
  </w:style>
  <w:style w:type="character" w:customStyle="1" w:styleId="SubtitleChar1">
    <w:name w:val="Subtitle Char1"/>
    <w:uiPriority w:val="11"/>
    <w:rsid w:val="00C62B17"/>
    <w:rPr>
      <w:color w:val="5A5A5A"/>
      <w:spacing w:val="15"/>
    </w:rPr>
  </w:style>
  <w:style w:type="character" w:customStyle="1" w:styleId="TitleChar1">
    <w:name w:val="Title Char1"/>
    <w:uiPriority w:val="10"/>
    <w:rsid w:val="00C62B17"/>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2B17"/>
  </w:style>
  <w:style w:type="numbering" w:customStyle="1" w:styleId="NoList211">
    <w:name w:val="No List211"/>
    <w:next w:val="NoList"/>
    <w:uiPriority w:val="99"/>
    <w:semiHidden/>
    <w:rsid w:val="00C62B17"/>
  </w:style>
  <w:style w:type="numbering" w:customStyle="1" w:styleId="NoList311">
    <w:name w:val="No List311"/>
    <w:next w:val="NoList"/>
    <w:uiPriority w:val="99"/>
    <w:semiHidden/>
    <w:rsid w:val="00C62B17"/>
  </w:style>
  <w:style w:type="numbering" w:customStyle="1" w:styleId="NoList411">
    <w:name w:val="No List411"/>
    <w:next w:val="NoList"/>
    <w:uiPriority w:val="99"/>
    <w:semiHidden/>
    <w:unhideWhenUsed/>
    <w:rsid w:val="00C62B17"/>
  </w:style>
  <w:style w:type="numbering" w:customStyle="1" w:styleId="NoList511">
    <w:name w:val="No List511"/>
    <w:next w:val="NoList"/>
    <w:uiPriority w:val="99"/>
    <w:semiHidden/>
    <w:rsid w:val="00C62B17"/>
  </w:style>
  <w:style w:type="numbering" w:customStyle="1" w:styleId="NoList81">
    <w:name w:val="No List81"/>
    <w:next w:val="NoList"/>
    <w:uiPriority w:val="99"/>
    <w:semiHidden/>
    <w:unhideWhenUsed/>
    <w:rsid w:val="00C62B17"/>
  </w:style>
  <w:style w:type="table" w:customStyle="1" w:styleId="TableGrid62">
    <w:name w:val="Table Grid6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2B17"/>
  </w:style>
  <w:style w:type="table" w:customStyle="1" w:styleId="TableGrid71">
    <w:name w:val="Table Grid7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2B17"/>
  </w:style>
  <w:style w:type="table" w:customStyle="1" w:styleId="TableGrid81">
    <w:name w:val="Table Grid8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2B17"/>
  </w:style>
  <w:style w:type="table" w:customStyle="1" w:styleId="TableGrid91">
    <w:name w:val="Table Grid9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2B17"/>
  </w:style>
  <w:style w:type="table" w:customStyle="1" w:styleId="TableGrid101">
    <w:name w:val="Table Grid10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F43DD7"/>
    <w:rPr>
      <w:rFonts w:ascii="Arial" w:hAnsi="Arial"/>
      <w:sz w:val="22"/>
      <w:lang w:val="en-GB" w:eastAsia="en-US"/>
    </w:rPr>
  </w:style>
  <w:style w:type="character" w:customStyle="1" w:styleId="a">
    <w:name w:val="未处理的提及"/>
    <w:uiPriority w:val="99"/>
    <w:semiHidden/>
    <w:unhideWhenUsed/>
    <w:rsid w:val="00F43DD7"/>
    <w:rPr>
      <w:color w:val="808080"/>
      <w:shd w:val="clear" w:color="auto" w:fill="E6E6E6"/>
    </w:rPr>
  </w:style>
  <w:style w:type="character" w:customStyle="1" w:styleId="BodyTextChar1">
    <w:name w:val="Body Text Char1"/>
    <w:rsid w:val="00F43DD7"/>
    <w:rPr>
      <w:rFonts w:eastAsia="Times New Roman"/>
    </w:rPr>
  </w:style>
  <w:style w:type="character" w:customStyle="1" w:styleId="EndnoteTextChar1">
    <w:name w:val="Endnote Text Char1"/>
    <w:rsid w:val="00F43DD7"/>
    <w:rPr>
      <w:rFonts w:eastAsia="Times New Roman"/>
    </w:rPr>
  </w:style>
  <w:style w:type="character" w:customStyle="1" w:styleId="BalloonTextChar1">
    <w:name w:val="Balloon Text Char1"/>
    <w:rsid w:val="00F43DD7"/>
    <w:rPr>
      <w:rFonts w:ascii="Segoe UI" w:eastAsia="Times New Roman" w:hAnsi="Segoe UI" w:cs="Segoe UI"/>
      <w:sz w:val="18"/>
      <w:szCs w:val="18"/>
    </w:rPr>
  </w:style>
  <w:style w:type="character" w:customStyle="1" w:styleId="BodyText2Char1">
    <w:name w:val="Body Text 2 Char1"/>
    <w:rsid w:val="00F43DD7"/>
    <w:rPr>
      <w:rFonts w:eastAsia="Times New Roman"/>
    </w:rPr>
  </w:style>
  <w:style w:type="character" w:customStyle="1" w:styleId="BodyText3Char1">
    <w:name w:val="Body Text 3 Char1"/>
    <w:rsid w:val="00F43DD7"/>
    <w:rPr>
      <w:rFonts w:eastAsia="Times New Roman"/>
      <w:sz w:val="16"/>
      <w:szCs w:val="16"/>
    </w:rPr>
  </w:style>
  <w:style w:type="character" w:customStyle="1" w:styleId="BodyTextFirstIndentChar1">
    <w:name w:val="Body Text First Indent Char1"/>
    <w:rsid w:val="00F43DD7"/>
  </w:style>
  <w:style w:type="character" w:customStyle="1" w:styleId="BodyTextIndentChar1">
    <w:name w:val="Body Text Indent Char1"/>
    <w:rsid w:val="00F43DD7"/>
    <w:rPr>
      <w:rFonts w:eastAsia="Times New Roman"/>
    </w:rPr>
  </w:style>
  <w:style w:type="character" w:customStyle="1" w:styleId="BodyTextFirstIndent2Char1">
    <w:name w:val="Body Text First Indent 2 Char1"/>
    <w:rsid w:val="00F43DD7"/>
  </w:style>
  <w:style w:type="character" w:customStyle="1" w:styleId="BodyTextIndent2Char1">
    <w:name w:val="Body Text Indent 2 Char1"/>
    <w:rsid w:val="00F43DD7"/>
    <w:rPr>
      <w:rFonts w:eastAsia="Times New Roman"/>
    </w:rPr>
  </w:style>
  <w:style w:type="character" w:customStyle="1" w:styleId="BodyTextIndent3Char1">
    <w:name w:val="Body Text Indent 3 Char1"/>
    <w:rsid w:val="00F43DD7"/>
    <w:rPr>
      <w:rFonts w:eastAsia="Times New Roman"/>
      <w:sz w:val="16"/>
      <w:szCs w:val="16"/>
    </w:rPr>
  </w:style>
  <w:style w:type="character" w:customStyle="1" w:styleId="ClosingChar1">
    <w:name w:val="Closing Char1"/>
    <w:rsid w:val="00F43DD7"/>
    <w:rPr>
      <w:rFonts w:eastAsia="Times New Roman"/>
    </w:rPr>
  </w:style>
  <w:style w:type="character" w:customStyle="1" w:styleId="CommentTextChar1">
    <w:name w:val="Comment Text Char1"/>
    <w:rsid w:val="00F43DD7"/>
    <w:rPr>
      <w:rFonts w:eastAsia="Times New Roman"/>
    </w:rPr>
  </w:style>
  <w:style w:type="character" w:customStyle="1" w:styleId="CommentSubjectChar1">
    <w:name w:val="Comment Subject Char1"/>
    <w:rsid w:val="00F43DD7"/>
    <w:rPr>
      <w:rFonts w:eastAsia="Times New Roman"/>
      <w:b/>
      <w:bCs/>
    </w:rPr>
  </w:style>
  <w:style w:type="character" w:customStyle="1" w:styleId="DateChar1">
    <w:name w:val="Date Char1"/>
    <w:rsid w:val="00F43DD7"/>
    <w:rPr>
      <w:rFonts w:eastAsia="Times New Roman"/>
    </w:rPr>
  </w:style>
  <w:style w:type="character" w:customStyle="1" w:styleId="DocumentMapChar1">
    <w:name w:val="Document Map Char1"/>
    <w:rsid w:val="00F43DD7"/>
    <w:rPr>
      <w:rFonts w:ascii="Segoe UI" w:eastAsia="Times New Roman" w:hAnsi="Segoe UI" w:cs="Segoe UI"/>
      <w:sz w:val="16"/>
      <w:szCs w:val="16"/>
    </w:rPr>
  </w:style>
  <w:style w:type="character" w:customStyle="1" w:styleId="E-mailSignatureChar1">
    <w:name w:val="E-mail Signature Char1"/>
    <w:rsid w:val="00F43DD7"/>
    <w:rPr>
      <w:rFonts w:eastAsia="Times New Roman"/>
    </w:rPr>
  </w:style>
  <w:style w:type="character" w:customStyle="1" w:styleId="FooterChar1">
    <w:name w:val="Footer Char1"/>
    <w:rsid w:val="00F43DD7"/>
    <w:rPr>
      <w:rFonts w:eastAsia="Times New Roman"/>
    </w:rPr>
  </w:style>
  <w:style w:type="character" w:customStyle="1" w:styleId="HeaderChar1">
    <w:name w:val="Header Char1"/>
    <w:rsid w:val="00F43DD7"/>
    <w:rPr>
      <w:rFonts w:eastAsia="Times New Roman"/>
    </w:rPr>
  </w:style>
  <w:style w:type="character" w:customStyle="1" w:styleId="eop">
    <w:name w:val="eop"/>
    <w:rsid w:val="00F43DD7"/>
  </w:style>
  <w:style w:type="paragraph" w:customStyle="1" w:styleId="17">
    <w:name w:val="样式1"/>
    <w:basedOn w:val="Normal"/>
    <w:link w:val="18"/>
    <w:qFormat/>
    <w:rsid w:val="00F43DD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F43DD7"/>
    <w:rPr>
      <w:rFonts w:ascii="Arial" w:eastAsia="MS Mincho" w:hAnsi="Arial" w:cs="Arial"/>
      <w:b/>
      <w:color w:val="0000FF"/>
      <w:sz w:val="28"/>
      <w:szCs w:val="28"/>
      <w:lang w:val="en-GB" w:eastAsia="en-US"/>
    </w:rPr>
  </w:style>
  <w:style w:type="character" w:customStyle="1" w:styleId="HTMLPreformattedChar1">
    <w:name w:val="HTML Preformatted Char1"/>
    <w:semiHidden/>
    <w:rsid w:val="00F43DD7"/>
    <w:rPr>
      <w:rFonts w:ascii="Consolas" w:eastAsia="Times New Roman" w:hAnsi="Consolas"/>
    </w:rPr>
  </w:style>
  <w:style w:type="character" w:customStyle="1" w:styleId="NoteHeadingChar1">
    <w:name w:val="Note Heading Char1"/>
    <w:semiHidden/>
    <w:rsid w:val="00F43DD7"/>
    <w:rPr>
      <w:rFonts w:eastAsia="Times New Roman"/>
    </w:rPr>
  </w:style>
  <w:style w:type="character" w:customStyle="1" w:styleId="MacroTextChar1">
    <w:name w:val="Macro Text Char1"/>
    <w:semiHidden/>
    <w:rsid w:val="00F43DD7"/>
    <w:rPr>
      <w:rFonts w:ascii="Consolas" w:eastAsia="Times New Roman" w:hAnsi="Consolas"/>
    </w:rPr>
  </w:style>
  <w:style w:type="character" w:customStyle="1" w:styleId="PlainTextChar1">
    <w:name w:val="Plain Text Char1"/>
    <w:semiHidden/>
    <w:rsid w:val="00F43DD7"/>
    <w:rPr>
      <w:rFonts w:ascii="Consolas" w:eastAsia="Times New Roman" w:hAnsi="Consolas"/>
      <w:sz w:val="21"/>
      <w:szCs w:val="21"/>
    </w:rPr>
  </w:style>
  <w:style w:type="character" w:customStyle="1" w:styleId="BodyTextChar2">
    <w:name w:val="Body Text Char2"/>
    <w:rsid w:val="00F43DD7"/>
    <w:rPr>
      <w:rFonts w:eastAsia="Times New Roman"/>
    </w:rPr>
  </w:style>
  <w:style w:type="character" w:customStyle="1" w:styleId="SalutationChar1">
    <w:name w:val="Salutation Char1"/>
    <w:semiHidden/>
    <w:rsid w:val="00F43DD7"/>
    <w:rPr>
      <w:rFonts w:eastAsia="Times New Roman"/>
    </w:rPr>
  </w:style>
  <w:style w:type="character" w:customStyle="1" w:styleId="SignatureChar1">
    <w:name w:val="Signature Char1"/>
    <w:semiHidden/>
    <w:rsid w:val="00F43DD7"/>
    <w:rPr>
      <w:rFonts w:eastAsia="Times New Roman"/>
    </w:rPr>
  </w:style>
  <w:style w:type="character" w:customStyle="1" w:styleId="HTMLAddressChar1">
    <w:name w:val="HTML Address Char1"/>
    <w:semiHidden/>
    <w:rsid w:val="00F43DD7"/>
    <w:rPr>
      <w:rFonts w:eastAsia="Times New Roman"/>
      <w:i/>
      <w:iCs/>
    </w:rPr>
  </w:style>
  <w:style w:type="character" w:customStyle="1" w:styleId="FootnoteTextChar1">
    <w:name w:val="Footnote Text Char1"/>
    <w:semiHidden/>
    <w:rsid w:val="00F43DD7"/>
    <w:rPr>
      <w:rFonts w:eastAsia="Times New Roman"/>
    </w:rPr>
  </w:style>
  <w:style w:type="character" w:customStyle="1" w:styleId="BalloonTextChar2">
    <w:name w:val="Balloon Text Char2"/>
    <w:rsid w:val="00F43DD7"/>
    <w:rPr>
      <w:rFonts w:ascii="Segoe UI" w:eastAsia="Times New Roman" w:hAnsi="Segoe UI" w:cs="Segoe UI"/>
      <w:sz w:val="18"/>
      <w:szCs w:val="18"/>
    </w:rPr>
  </w:style>
  <w:style w:type="character" w:customStyle="1" w:styleId="BodyText2Char2">
    <w:name w:val="Body Text 2 Char2"/>
    <w:rsid w:val="00F43DD7"/>
    <w:rPr>
      <w:rFonts w:eastAsia="Times New Roman"/>
    </w:rPr>
  </w:style>
  <w:style w:type="character" w:customStyle="1" w:styleId="BodyText3Char2">
    <w:name w:val="Body Text 3 Char2"/>
    <w:rsid w:val="00F43DD7"/>
    <w:rPr>
      <w:rFonts w:eastAsia="Times New Roman"/>
      <w:sz w:val="16"/>
      <w:szCs w:val="16"/>
    </w:rPr>
  </w:style>
  <w:style w:type="character" w:customStyle="1" w:styleId="BodyTextFirstIndentChar2">
    <w:name w:val="Body Text First Indent Char2"/>
    <w:rsid w:val="00F43DD7"/>
  </w:style>
  <w:style w:type="character" w:customStyle="1" w:styleId="BodyTextIndentChar2">
    <w:name w:val="Body Text Indent Char2"/>
    <w:rsid w:val="00F43DD7"/>
    <w:rPr>
      <w:rFonts w:eastAsia="Times New Roman"/>
    </w:rPr>
  </w:style>
  <w:style w:type="character" w:customStyle="1" w:styleId="BodyTextFirstIndent2Char2">
    <w:name w:val="Body Text First Indent 2 Char2"/>
    <w:rsid w:val="00F43DD7"/>
  </w:style>
  <w:style w:type="character" w:customStyle="1" w:styleId="BodyTextIndent2Char2">
    <w:name w:val="Body Text Indent 2 Char2"/>
    <w:rsid w:val="00F43DD7"/>
    <w:rPr>
      <w:rFonts w:eastAsia="Times New Roman"/>
    </w:rPr>
  </w:style>
  <w:style w:type="character" w:customStyle="1" w:styleId="BodyTextIndent3Char2">
    <w:name w:val="Body Text Indent 3 Char2"/>
    <w:rsid w:val="00F43DD7"/>
    <w:rPr>
      <w:rFonts w:eastAsia="Times New Roman"/>
      <w:sz w:val="16"/>
      <w:szCs w:val="16"/>
    </w:rPr>
  </w:style>
  <w:style w:type="character" w:customStyle="1" w:styleId="ClosingChar2">
    <w:name w:val="Closing Char2"/>
    <w:rsid w:val="00F43DD7"/>
    <w:rPr>
      <w:rFonts w:eastAsia="Times New Roman"/>
    </w:rPr>
  </w:style>
  <w:style w:type="character" w:customStyle="1" w:styleId="CommentTextChar2">
    <w:name w:val="Comment Text Char2"/>
    <w:rsid w:val="00F43DD7"/>
    <w:rPr>
      <w:rFonts w:eastAsia="Times New Roman"/>
    </w:rPr>
  </w:style>
  <w:style w:type="character" w:customStyle="1" w:styleId="CommentSubjectChar2">
    <w:name w:val="Comment Subject Char2"/>
    <w:rsid w:val="00F43DD7"/>
    <w:rPr>
      <w:rFonts w:eastAsia="Times New Roman"/>
      <w:b/>
      <w:bCs/>
    </w:rPr>
  </w:style>
  <w:style w:type="character" w:customStyle="1" w:styleId="DateChar2">
    <w:name w:val="Date Char2"/>
    <w:rsid w:val="00F43DD7"/>
    <w:rPr>
      <w:rFonts w:eastAsia="Times New Roman"/>
    </w:rPr>
  </w:style>
  <w:style w:type="character" w:customStyle="1" w:styleId="DocumentMapChar2">
    <w:name w:val="Document Map Char2"/>
    <w:rsid w:val="00F43DD7"/>
    <w:rPr>
      <w:rFonts w:ascii="Segoe UI" w:eastAsia="Times New Roman" w:hAnsi="Segoe UI" w:cs="Segoe UI"/>
      <w:sz w:val="16"/>
      <w:szCs w:val="16"/>
    </w:rPr>
  </w:style>
  <w:style w:type="character" w:customStyle="1" w:styleId="E-mailSignatureChar2">
    <w:name w:val="E-mail Signature Char2"/>
    <w:rsid w:val="00F43DD7"/>
    <w:rPr>
      <w:rFonts w:eastAsia="Times New Roman"/>
    </w:rPr>
  </w:style>
  <w:style w:type="character" w:customStyle="1" w:styleId="FooterChar2">
    <w:name w:val="Footer Char2"/>
    <w:rsid w:val="00F43DD7"/>
    <w:rPr>
      <w:rFonts w:eastAsia="Times New Roman"/>
    </w:rPr>
  </w:style>
  <w:style w:type="character" w:customStyle="1" w:styleId="HeaderChar2">
    <w:name w:val="Header Char2"/>
    <w:rsid w:val="00F43DD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22</Pages>
  <Words>6715</Words>
  <Characters>38280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44906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2025-08-18T11:57:00Z</dcterms:created>
  <dcterms:modified xsi:type="dcterms:W3CDTF">2025-08-18T11:57:00Z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